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72891" w14:textId="77777777" w:rsidR="00350A1C" w:rsidRPr="0085715F" w:rsidRDefault="00350A1C" w:rsidP="00350A1C">
      <w:pPr>
        <w:jc w:val="right"/>
        <w:rPr>
          <w:rFonts w:ascii="Arial" w:hAnsi="Arial" w:cs="Arial"/>
          <w:bCs/>
          <w:i/>
          <w:u w:val="single"/>
        </w:rPr>
      </w:pPr>
      <w:r w:rsidRPr="0085715F">
        <w:rPr>
          <w:rFonts w:ascii="Arial" w:hAnsi="Arial" w:cs="Arial"/>
          <w:i/>
          <w:u w:val="single"/>
        </w:rPr>
        <w:t xml:space="preserve">Załącznik nr 3 do </w:t>
      </w:r>
      <w:r w:rsidRPr="0085715F">
        <w:rPr>
          <w:rFonts w:ascii="Arial" w:hAnsi="Arial" w:cs="Arial"/>
          <w:bCs/>
          <w:i/>
          <w:u w:val="single"/>
        </w:rPr>
        <w:t>SWZ /nr 2 do umowy</w:t>
      </w:r>
    </w:p>
    <w:p w14:paraId="2A1C2535" w14:textId="77777777" w:rsidR="00350A1C" w:rsidRPr="00350A1C" w:rsidRDefault="00350A1C" w:rsidP="00350A1C">
      <w:pPr>
        <w:keepNext/>
        <w:widowControl/>
        <w:jc w:val="center"/>
        <w:outlineLvl w:val="0"/>
        <w:rPr>
          <w:rFonts w:ascii="Arial" w:hAnsi="Arial" w:cs="Arial"/>
          <w:b/>
          <w:bCs/>
          <w:kern w:val="0"/>
          <w:lang w:val="x-none"/>
        </w:rPr>
      </w:pPr>
    </w:p>
    <w:p w14:paraId="14CC36A0" w14:textId="77777777" w:rsidR="00350A1C" w:rsidRPr="00350A1C" w:rsidRDefault="00350A1C" w:rsidP="00350A1C">
      <w:pPr>
        <w:keepNext/>
        <w:widowControl/>
        <w:jc w:val="center"/>
        <w:outlineLvl w:val="0"/>
        <w:rPr>
          <w:rFonts w:ascii="Arial" w:hAnsi="Arial" w:cs="Arial"/>
          <w:b/>
          <w:bCs/>
          <w:kern w:val="0"/>
          <w:lang w:val="x-none"/>
        </w:rPr>
      </w:pPr>
    </w:p>
    <w:p w14:paraId="79585FD4" w14:textId="77777777" w:rsidR="00350A1C" w:rsidRPr="00350A1C" w:rsidRDefault="00350A1C" w:rsidP="00350A1C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  <w:r w:rsidRPr="00350A1C">
        <w:rPr>
          <w:rFonts w:ascii="Arial" w:hAnsi="Arial" w:cs="Arial"/>
          <w:b/>
          <w:bCs/>
          <w:kern w:val="0"/>
          <w:lang w:val="x-none"/>
        </w:rPr>
        <w:t>OFERTA</w:t>
      </w:r>
    </w:p>
    <w:p w14:paraId="4E6141B3" w14:textId="77777777" w:rsidR="00350A1C" w:rsidRPr="00350A1C" w:rsidRDefault="00350A1C" w:rsidP="00350A1C">
      <w:pPr>
        <w:ind w:right="23"/>
        <w:jc w:val="center"/>
        <w:rPr>
          <w:rFonts w:ascii="Arial" w:hAnsi="Arial" w:cs="Arial"/>
          <w:b/>
          <w:bCs/>
        </w:rPr>
      </w:pPr>
      <w:proofErr w:type="gramStart"/>
      <w:r w:rsidRPr="00350A1C">
        <w:rPr>
          <w:rFonts w:ascii="Arial" w:hAnsi="Arial" w:cs="Arial"/>
          <w:bCs/>
        </w:rPr>
        <w:t>dla</w:t>
      </w:r>
      <w:proofErr w:type="gramEnd"/>
      <w:r w:rsidRPr="00350A1C">
        <w:rPr>
          <w:rFonts w:ascii="Arial" w:hAnsi="Arial" w:cs="Arial"/>
          <w:bCs/>
        </w:rPr>
        <w:t xml:space="preserve"> Zamawiającego:</w:t>
      </w:r>
    </w:p>
    <w:p w14:paraId="04224945" w14:textId="77777777" w:rsidR="00350A1C" w:rsidRPr="00350A1C" w:rsidRDefault="00350A1C" w:rsidP="00350A1C">
      <w:pPr>
        <w:ind w:right="23"/>
        <w:jc w:val="center"/>
        <w:rPr>
          <w:rFonts w:ascii="Arial" w:hAnsi="Arial" w:cs="Arial"/>
          <w:bCs/>
        </w:rPr>
      </w:pPr>
      <w:r w:rsidRPr="00350A1C">
        <w:rPr>
          <w:rFonts w:ascii="Arial" w:hAnsi="Arial" w:cs="Arial"/>
          <w:bCs/>
        </w:rPr>
        <w:t>Sąd Okręgowy w Warszawie</w:t>
      </w:r>
    </w:p>
    <w:p w14:paraId="32619C5B" w14:textId="77777777" w:rsidR="00350A1C" w:rsidRPr="00350A1C" w:rsidRDefault="00350A1C" w:rsidP="00350A1C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350A1C">
        <w:rPr>
          <w:rFonts w:ascii="Arial" w:hAnsi="Arial" w:cs="Arial"/>
          <w:bCs/>
        </w:rPr>
        <w:t>00-898 Warszawa, al. „Solidarności” 127</w:t>
      </w:r>
    </w:p>
    <w:p w14:paraId="65B8230D" w14:textId="77777777" w:rsidR="00350A1C" w:rsidRPr="00350A1C" w:rsidRDefault="00350A1C" w:rsidP="00350A1C">
      <w:pPr>
        <w:tabs>
          <w:tab w:val="left" w:pos="284"/>
        </w:tabs>
        <w:ind w:right="23"/>
        <w:rPr>
          <w:rFonts w:ascii="Arial" w:hAnsi="Arial" w:cs="Arial"/>
          <w:b/>
          <w:bCs/>
        </w:rPr>
      </w:pPr>
    </w:p>
    <w:p w14:paraId="64259B50" w14:textId="77777777" w:rsidR="00350A1C" w:rsidRPr="00350A1C" w:rsidRDefault="00350A1C" w:rsidP="00350A1C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</w:p>
    <w:p w14:paraId="11C433FE" w14:textId="77777777" w:rsidR="00350A1C" w:rsidRPr="00350A1C" w:rsidRDefault="00350A1C" w:rsidP="00350A1C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350A1C">
        <w:rPr>
          <w:rFonts w:ascii="Arial" w:hAnsi="Arial" w:cs="Arial"/>
          <w:bCs/>
        </w:rPr>
        <w:t xml:space="preserve">                                                                    </w:t>
      </w:r>
    </w:p>
    <w:p w14:paraId="2F0B4847" w14:textId="77777777" w:rsidR="00350A1C" w:rsidRPr="00350A1C" w:rsidRDefault="00350A1C" w:rsidP="00350A1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50A1C">
        <w:rPr>
          <w:rFonts w:ascii="Arial" w:hAnsi="Arial" w:cs="Arial"/>
          <w:bCs/>
          <w:kern w:val="0"/>
          <w:lang w:val="x-none"/>
        </w:rPr>
        <w:t>Niżej podpisani ..............................................................................</w:t>
      </w:r>
      <w:r w:rsidRPr="00350A1C">
        <w:rPr>
          <w:rFonts w:ascii="Arial" w:hAnsi="Arial" w:cs="Arial"/>
          <w:bCs/>
          <w:kern w:val="0"/>
        </w:rPr>
        <w:t>......</w:t>
      </w:r>
      <w:r w:rsidRPr="00350A1C">
        <w:rPr>
          <w:rFonts w:ascii="Arial" w:hAnsi="Arial" w:cs="Arial"/>
          <w:bCs/>
          <w:kern w:val="0"/>
          <w:lang w:val="x-none"/>
        </w:rPr>
        <w:t>................</w:t>
      </w:r>
      <w:r w:rsidRPr="00350A1C">
        <w:rPr>
          <w:rFonts w:ascii="Arial" w:hAnsi="Arial" w:cs="Arial"/>
          <w:bCs/>
          <w:kern w:val="0"/>
        </w:rPr>
        <w:t>.....................................</w:t>
      </w:r>
    </w:p>
    <w:p w14:paraId="5EE09DB0" w14:textId="77777777" w:rsidR="00350A1C" w:rsidRPr="00350A1C" w:rsidRDefault="00350A1C" w:rsidP="00350A1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50A1C">
        <w:rPr>
          <w:rFonts w:ascii="Arial" w:hAnsi="Arial" w:cs="Arial"/>
          <w:bCs/>
          <w:kern w:val="0"/>
          <w:lang w:val="x-none"/>
        </w:rPr>
        <w:t>działając w imieniu i na rzec</w:t>
      </w:r>
      <w:r w:rsidRPr="00350A1C">
        <w:rPr>
          <w:rFonts w:ascii="Arial" w:hAnsi="Arial" w:cs="Arial"/>
          <w:bCs/>
          <w:kern w:val="0"/>
        </w:rPr>
        <w:t>z</w:t>
      </w:r>
      <w:r w:rsidRPr="00350A1C">
        <w:rPr>
          <w:rFonts w:ascii="Arial" w:hAnsi="Arial" w:cs="Arial"/>
          <w:bCs/>
          <w:kern w:val="0"/>
          <w:lang w:val="x-none"/>
        </w:rPr>
        <w:t>.........................................................................</w:t>
      </w:r>
      <w:r w:rsidRPr="00350A1C">
        <w:rPr>
          <w:rFonts w:ascii="Arial" w:hAnsi="Arial" w:cs="Arial"/>
          <w:bCs/>
          <w:kern w:val="0"/>
        </w:rPr>
        <w:t>.....</w:t>
      </w:r>
      <w:r w:rsidRPr="00350A1C">
        <w:rPr>
          <w:rFonts w:ascii="Arial" w:hAnsi="Arial" w:cs="Arial"/>
          <w:bCs/>
          <w:kern w:val="0"/>
          <w:lang w:val="x-none"/>
        </w:rPr>
        <w:t>............................</w:t>
      </w:r>
      <w:r w:rsidRPr="00350A1C">
        <w:rPr>
          <w:rFonts w:ascii="Arial" w:hAnsi="Arial" w:cs="Arial"/>
          <w:bCs/>
          <w:kern w:val="0"/>
        </w:rPr>
        <w:t>..........</w:t>
      </w:r>
    </w:p>
    <w:p w14:paraId="6A0E573B" w14:textId="77777777" w:rsidR="00350A1C" w:rsidRPr="00350A1C" w:rsidRDefault="00350A1C" w:rsidP="00350A1C">
      <w:pPr>
        <w:ind w:right="45"/>
        <w:rPr>
          <w:rFonts w:ascii="Arial" w:hAnsi="Arial" w:cs="Arial"/>
          <w:bCs/>
          <w:kern w:val="0"/>
        </w:rPr>
      </w:pPr>
      <w:r w:rsidRPr="00350A1C">
        <w:rPr>
          <w:rFonts w:ascii="Arial" w:hAnsi="Arial" w:cs="Arial"/>
          <w:bCs/>
          <w:kern w:val="0"/>
          <w:lang w:val="x-none"/>
        </w:rPr>
        <w:t>.........................................................................................................................................</w:t>
      </w:r>
      <w:r w:rsidRPr="00350A1C">
        <w:rPr>
          <w:rFonts w:ascii="Arial" w:hAnsi="Arial" w:cs="Arial"/>
          <w:bCs/>
          <w:kern w:val="0"/>
        </w:rPr>
        <w:t>......</w:t>
      </w:r>
      <w:r w:rsidRPr="00350A1C">
        <w:rPr>
          <w:rFonts w:ascii="Arial" w:hAnsi="Arial" w:cs="Arial"/>
          <w:bCs/>
          <w:kern w:val="0"/>
          <w:lang w:val="x-none"/>
        </w:rPr>
        <w:t>........</w:t>
      </w:r>
      <w:r w:rsidRPr="00350A1C">
        <w:rPr>
          <w:rFonts w:ascii="Arial" w:hAnsi="Arial" w:cs="Arial"/>
          <w:bCs/>
          <w:kern w:val="0"/>
        </w:rPr>
        <w:t>...........</w:t>
      </w:r>
    </w:p>
    <w:p w14:paraId="43355AA9" w14:textId="77777777" w:rsidR="00350A1C" w:rsidRPr="00350A1C" w:rsidRDefault="00350A1C" w:rsidP="00350A1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4"/>
          <w:szCs w:val="14"/>
        </w:rPr>
      </w:pPr>
      <w:r w:rsidRPr="00350A1C">
        <w:rPr>
          <w:rFonts w:ascii="Arial" w:hAnsi="Arial" w:cs="Arial"/>
          <w:bCs/>
          <w:i/>
          <w:kern w:val="0"/>
          <w:sz w:val="14"/>
          <w:szCs w:val="14"/>
          <w:lang w:val="x-none"/>
        </w:rPr>
        <w:tab/>
      </w:r>
      <w:r w:rsidRPr="00350A1C">
        <w:rPr>
          <w:rFonts w:ascii="Arial" w:hAnsi="Arial" w:cs="Arial"/>
          <w:bCs/>
          <w:i/>
          <w:kern w:val="0"/>
          <w:sz w:val="14"/>
          <w:szCs w:val="14"/>
          <w:lang w:val="x-none"/>
        </w:rPr>
        <w:tab/>
        <w:t xml:space="preserve">(nazwa i siedziba Wykonawcy) </w:t>
      </w:r>
    </w:p>
    <w:p w14:paraId="70E3D245" w14:textId="77777777" w:rsidR="00350A1C" w:rsidRPr="00350A1C" w:rsidRDefault="00350A1C" w:rsidP="00350A1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4"/>
          <w:szCs w:val="14"/>
        </w:rPr>
      </w:pPr>
    </w:p>
    <w:p w14:paraId="6F0688D7" w14:textId="77777777" w:rsidR="00350A1C" w:rsidRPr="00350A1C" w:rsidRDefault="00350A1C" w:rsidP="00350A1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4"/>
          <w:szCs w:val="14"/>
        </w:rPr>
      </w:pPr>
    </w:p>
    <w:p w14:paraId="68BC8FF9" w14:textId="77777777" w:rsidR="00350A1C" w:rsidRPr="00350A1C" w:rsidRDefault="00350A1C" w:rsidP="00350A1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50A1C">
        <w:rPr>
          <w:rFonts w:ascii="Arial" w:hAnsi="Arial" w:cs="Arial"/>
          <w:bCs/>
          <w:kern w:val="0"/>
          <w:lang w:val="x-none"/>
        </w:rPr>
        <w:t xml:space="preserve">działającego w oparciu o wpis do </w:t>
      </w:r>
      <w:r w:rsidRPr="00350A1C">
        <w:rPr>
          <w:rFonts w:ascii="Arial" w:hAnsi="Arial" w:cs="Arial"/>
          <w:bCs/>
          <w:kern w:val="0"/>
        </w:rPr>
        <w:t>……………………………..…….</w:t>
      </w:r>
      <w:r w:rsidRPr="00350A1C">
        <w:rPr>
          <w:rFonts w:ascii="Arial" w:hAnsi="Arial" w:cs="Arial"/>
          <w:bCs/>
          <w:kern w:val="0"/>
          <w:lang w:val="x-none"/>
        </w:rPr>
        <w:t>…, pod nr…………………………</w:t>
      </w:r>
      <w:r w:rsidRPr="00350A1C">
        <w:rPr>
          <w:rFonts w:ascii="Arial" w:hAnsi="Arial" w:cs="Arial"/>
          <w:bCs/>
          <w:kern w:val="0"/>
        </w:rPr>
        <w:t>….</w:t>
      </w:r>
    </w:p>
    <w:p w14:paraId="24EC24A4" w14:textId="77777777" w:rsidR="00350A1C" w:rsidRPr="00350A1C" w:rsidRDefault="00350A1C" w:rsidP="00350A1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50A1C">
        <w:rPr>
          <w:rFonts w:ascii="Arial" w:hAnsi="Arial" w:cs="Arial"/>
          <w:bCs/>
          <w:kern w:val="0"/>
          <w:lang w:val="x-none"/>
        </w:rPr>
        <w:t>REGON:.....</w:t>
      </w:r>
      <w:r w:rsidRPr="00350A1C">
        <w:rPr>
          <w:rFonts w:ascii="Arial" w:hAnsi="Arial" w:cs="Arial"/>
          <w:bCs/>
          <w:kern w:val="0"/>
        </w:rPr>
        <w:t>......</w:t>
      </w:r>
      <w:r w:rsidRPr="00350A1C">
        <w:rPr>
          <w:rFonts w:ascii="Arial" w:hAnsi="Arial" w:cs="Arial"/>
          <w:bCs/>
          <w:kern w:val="0"/>
          <w:lang w:val="x-none"/>
        </w:rPr>
        <w:t>............................................</w:t>
      </w:r>
      <w:r w:rsidRPr="00350A1C">
        <w:rPr>
          <w:rFonts w:ascii="Arial" w:hAnsi="Arial" w:cs="Arial"/>
          <w:bCs/>
          <w:kern w:val="0"/>
        </w:rPr>
        <w:t xml:space="preserve">, </w:t>
      </w:r>
      <w:r w:rsidRPr="00350A1C">
        <w:rPr>
          <w:rFonts w:ascii="Arial" w:hAnsi="Arial" w:cs="Arial"/>
          <w:bCs/>
          <w:kern w:val="0"/>
          <w:lang w:val="x-none"/>
        </w:rPr>
        <w:t>NIP:...................................................................................</w:t>
      </w:r>
      <w:r w:rsidRPr="00350A1C">
        <w:rPr>
          <w:rFonts w:ascii="Arial" w:hAnsi="Arial" w:cs="Arial"/>
          <w:bCs/>
          <w:kern w:val="0"/>
        </w:rPr>
        <w:t>.</w:t>
      </w:r>
      <w:r w:rsidRPr="00350A1C">
        <w:rPr>
          <w:rFonts w:ascii="Arial" w:hAnsi="Arial" w:cs="Arial"/>
          <w:bCs/>
          <w:kern w:val="0"/>
          <w:lang w:val="x-none"/>
        </w:rPr>
        <w:t xml:space="preserve">  </w:t>
      </w:r>
    </w:p>
    <w:p w14:paraId="1246719C" w14:textId="77777777" w:rsidR="00350A1C" w:rsidRPr="00350A1C" w:rsidRDefault="00350A1C" w:rsidP="00350A1C">
      <w:pPr>
        <w:widowControl/>
        <w:spacing w:line="480" w:lineRule="auto"/>
        <w:ind w:right="45"/>
        <w:rPr>
          <w:rFonts w:ascii="Arial" w:hAnsi="Arial" w:cs="Arial"/>
          <w:bCs/>
          <w:kern w:val="0"/>
          <w:lang w:val="es-ES"/>
        </w:rPr>
      </w:pPr>
      <w:r w:rsidRPr="00350A1C">
        <w:rPr>
          <w:rFonts w:ascii="Arial" w:hAnsi="Arial" w:cs="Arial"/>
          <w:bCs/>
          <w:kern w:val="0"/>
          <w:lang w:val="es-ES"/>
        </w:rPr>
        <w:t xml:space="preserve">tel. .................................................................   </w:t>
      </w:r>
    </w:p>
    <w:p w14:paraId="338132D5" w14:textId="77777777" w:rsidR="00350A1C" w:rsidRPr="00350A1C" w:rsidRDefault="00350A1C" w:rsidP="00350A1C">
      <w:pPr>
        <w:spacing w:line="480" w:lineRule="auto"/>
        <w:ind w:right="45"/>
        <w:rPr>
          <w:rFonts w:ascii="Arial" w:hAnsi="Arial" w:cs="Arial"/>
          <w:bCs/>
          <w:lang w:val="es-ES"/>
        </w:rPr>
      </w:pPr>
      <w:r w:rsidRPr="00350A1C">
        <w:rPr>
          <w:rFonts w:ascii="Arial" w:hAnsi="Arial" w:cs="Arial"/>
          <w:bCs/>
          <w:lang w:val="es-ES"/>
        </w:rPr>
        <w:t>strona internetowa .......................................................... e-mail ..............................................................</w:t>
      </w:r>
    </w:p>
    <w:p w14:paraId="7E87E1F4" w14:textId="32D3ED2C" w:rsidR="00350A1C" w:rsidRPr="00350A1C" w:rsidRDefault="00350A1C" w:rsidP="00350A1C">
      <w:pPr>
        <w:jc w:val="both"/>
        <w:rPr>
          <w:rFonts w:ascii="Arial" w:hAnsi="Arial" w:cs="Arial"/>
          <w:b/>
          <w:bCs/>
        </w:rPr>
      </w:pPr>
      <w:proofErr w:type="gramStart"/>
      <w:r w:rsidRPr="00350A1C">
        <w:rPr>
          <w:rFonts w:ascii="Arial" w:hAnsi="Arial" w:cs="Arial"/>
        </w:rPr>
        <w:t>przystępując</w:t>
      </w:r>
      <w:proofErr w:type="gramEnd"/>
      <w:r w:rsidRPr="00350A1C">
        <w:rPr>
          <w:rFonts w:ascii="Arial" w:hAnsi="Arial" w:cs="Arial"/>
        </w:rPr>
        <w:t xml:space="preserve"> do uczestnictwa w postępowaniu o udzielenie zamówienia publicznego </w:t>
      </w:r>
      <w:r w:rsidRPr="00350A1C">
        <w:rPr>
          <w:rFonts w:ascii="Arial" w:hAnsi="Arial" w:cs="Arial"/>
        </w:rPr>
        <w:br/>
        <w:t xml:space="preserve">nr </w:t>
      </w:r>
      <w:r w:rsidRPr="00350A1C">
        <w:rPr>
          <w:rFonts w:ascii="Arial" w:hAnsi="Arial" w:cs="Arial"/>
          <w:b/>
          <w:bCs/>
        </w:rPr>
        <w:t>ZP/OG/</w:t>
      </w:r>
      <w:r>
        <w:rPr>
          <w:rFonts w:ascii="Arial" w:hAnsi="Arial" w:cs="Arial"/>
          <w:b/>
          <w:bCs/>
        </w:rPr>
        <w:t>3</w:t>
      </w:r>
      <w:r w:rsidRPr="00350A1C">
        <w:rPr>
          <w:rFonts w:ascii="Arial" w:hAnsi="Arial" w:cs="Arial"/>
          <w:b/>
          <w:bCs/>
        </w:rPr>
        <w:t>/2</w:t>
      </w:r>
      <w:r>
        <w:rPr>
          <w:rFonts w:ascii="Arial" w:hAnsi="Arial" w:cs="Arial"/>
          <w:b/>
          <w:bCs/>
        </w:rPr>
        <w:t>6</w:t>
      </w:r>
      <w:r w:rsidRPr="00350A1C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Cs/>
        </w:rPr>
        <w:t>w trybie przetargu nieograniczonego</w:t>
      </w:r>
      <w:r w:rsidRPr="00350A1C">
        <w:rPr>
          <w:rFonts w:ascii="Arial" w:hAnsi="Arial" w:cs="Arial"/>
          <w:bCs/>
        </w:rPr>
        <w:t xml:space="preserve"> na podstawie art. </w:t>
      </w:r>
      <w:r>
        <w:rPr>
          <w:rFonts w:ascii="Arial" w:hAnsi="Arial" w:cs="Arial"/>
          <w:bCs/>
        </w:rPr>
        <w:t>132</w:t>
      </w:r>
      <w:r w:rsidRPr="00350A1C">
        <w:rPr>
          <w:rFonts w:ascii="Arial" w:hAnsi="Arial" w:cs="Arial"/>
          <w:bCs/>
        </w:rPr>
        <w:t xml:space="preserve"> u</w:t>
      </w:r>
      <w:r w:rsidRPr="00350A1C">
        <w:rPr>
          <w:rFonts w:ascii="Arial" w:hAnsi="Arial" w:cs="Arial"/>
          <w:bCs/>
          <w:iCs/>
        </w:rPr>
        <w:t>stawy</w:t>
      </w:r>
      <w:r w:rsidRPr="00350A1C">
        <w:rPr>
          <w:rFonts w:ascii="Arial" w:hAnsi="Arial" w:cs="Arial"/>
          <w:iCs/>
        </w:rPr>
        <w:t xml:space="preserve"> </w:t>
      </w:r>
      <w:r w:rsidRPr="00350A1C">
        <w:rPr>
          <w:rFonts w:ascii="Arial" w:hAnsi="Arial" w:cs="Arial"/>
        </w:rPr>
        <w:t xml:space="preserve">z dnia 11 września 2019 r. </w:t>
      </w:r>
      <w:r w:rsidRPr="00350A1C">
        <w:rPr>
          <w:rFonts w:ascii="Arial" w:hAnsi="Arial" w:cs="Arial"/>
          <w:i/>
        </w:rPr>
        <w:t>Prawo zamówień publicznych</w:t>
      </w:r>
      <w:r w:rsidRPr="00350A1C">
        <w:rPr>
          <w:rFonts w:ascii="Arial" w:hAnsi="Arial" w:cs="Arial"/>
        </w:rPr>
        <w:t xml:space="preserve"> (</w:t>
      </w:r>
      <w:proofErr w:type="spellStart"/>
      <w:r w:rsidRPr="00350A1C">
        <w:rPr>
          <w:rFonts w:ascii="Arial" w:hAnsi="Arial" w:cs="Arial"/>
        </w:rPr>
        <w:t>t.j</w:t>
      </w:r>
      <w:proofErr w:type="spellEnd"/>
      <w:r w:rsidRPr="00350A1C">
        <w:rPr>
          <w:rFonts w:ascii="Arial" w:hAnsi="Arial" w:cs="Arial"/>
        </w:rPr>
        <w:t xml:space="preserve">. Dz.U. </w:t>
      </w:r>
      <w:proofErr w:type="gramStart"/>
      <w:r w:rsidRPr="00350A1C">
        <w:rPr>
          <w:rFonts w:ascii="Arial" w:hAnsi="Arial" w:cs="Arial"/>
        </w:rPr>
        <w:t>z</w:t>
      </w:r>
      <w:proofErr w:type="gramEnd"/>
      <w:r w:rsidRPr="00350A1C">
        <w:rPr>
          <w:rFonts w:ascii="Arial" w:hAnsi="Arial" w:cs="Arial"/>
        </w:rPr>
        <w:t xml:space="preserve"> 2024 r. poz.1320</w:t>
      </w:r>
      <w:r>
        <w:rPr>
          <w:rFonts w:ascii="Arial" w:hAnsi="Arial" w:cs="Arial"/>
        </w:rPr>
        <w:t xml:space="preserve"> ze zm.</w:t>
      </w:r>
      <w:r w:rsidRPr="00350A1C">
        <w:rPr>
          <w:rFonts w:ascii="Arial" w:hAnsi="Arial" w:cs="Arial"/>
        </w:rPr>
        <w:t xml:space="preserve">), </w:t>
      </w:r>
      <w:r w:rsidRPr="00350A1C">
        <w:rPr>
          <w:rFonts w:ascii="Arial" w:hAnsi="Arial" w:cs="Arial"/>
          <w:b/>
          <w:bCs/>
          <w:color w:val="000000"/>
        </w:rPr>
        <w:t xml:space="preserve">na </w:t>
      </w:r>
      <w:r w:rsidRPr="007E25D8">
        <w:rPr>
          <w:rFonts w:eastAsia="Calibri"/>
          <w:b/>
          <w:lang w:eastAsia="en-US"/>
        </w:rPr>
        <w:t>dostawę z montażem foteli obrotowych dla Sądu Okręgowego w Warszawie</w:t>
      </w:r>
      <w:r w:rsidRPr="00350A1C">
        <w:rPr>
          <w:rFonts w:ascii="Arial" w:hAnsi="Arial" w:cs="Arial"/>
        </w:rPr>
        <w:t xml:space="preserve">, składamy niniejszą ofertę: </w:t>
      </w:r>
    </w:p>
    <w:p w14:paraId="3DF43FE8" w14:textId="77777777" w:rsidR="00350A1C" w:rsidRPr="00350A1C" w:rsidRDefault="00350A1C" w:rsidP="00350A1C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5E448145" w14:textId="0657F0E2" w:rsidR="00350A1C" w:rsidRPr="00350A1C" w:rsidRDefault="00350A1C" w:rsidP="00BF779C">
      <w:pPr>
        <w:widowControl/>
        <w:numPr>
          <w:ilvl w:val="0"/>
          <w:numId w:val="76"/>
        </w:numPr>
        <w:tabs>
          <w:tab w:val="left" w:pos="-2977"/>
        </w:tabs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kern w:val="0"/>
          <w:szCs w:val="24"/>
        </w:rPr>
      </w:pPr>
      <w:r w:rsidRPr="00350A1C">
        <w:rPr>
          <w:rFonts w:ascii="Arial" w:hAnsi="Arial" w:cs="Times New Roman"/>
          <w:kern w:val="0"/>
        </w:rPr>
        <w:t xml:space="preserve">Oferujemy wykonanie całego przedmiotu zamówienia, tj. dostawę i montaż foteli </w:t>
      </w:r>
      <w:r>
        <w:rPr>
          <w:rFonts w:ascii="Arial" w:hAnsi="Arial" w:cs="Times New Roman"/>
          <w:kern w:val="0"/>
        </w:rPr>
        <w:t xml:space="preserve">w ilości </w:t>
      </w:r>
      <w:r w:rsidR="006D6F57">
        <w:rPr>
          <w:rFonts w:ascii="Arial" w:hAnsi="Arial" w:cs="Times New Roman"/>
          <w:kern w:val="0"/>
        </w:rPr>
        <w:t xml:space="preserve">120 </w:t>
      </w:r>
      <w:r>
        <w:rPr>
          <w:rFonts w:ascii="Arial" w:hAnsi="Arial" w:cs="Times New Roman"/>
          <w:kern w:val="0"/>
        </w:rPr>
        <w:t>sztuk</w:t>
      </w:r>
      <w:r w:rsidRPr="00350A1C">
        <w:rPr>
          <w:rFonts w:ascii="Arial" w:hAnsi="Arial" w:cs="Times New Roman"/>
          <w:kern w:val="0"/>
        </w:rPr>
        <w:t xml:space="preserve">, zgodnie z wymogami Zamawiającego określonymi w specyfikacji warunków zamówienia (SWZ), </w:t>
      </w:r>
      <w:r w:rsidRPr="00350A1C">
        <w:rPr>
          <w:rFonts w:ascii="Arial" w:hAnsi="Arial" w:cs="Arial"/>
          <w:kern w:val="0"/>
        </w:rPr>
        <w:t>za całkowitą cenę*:</w:t>
      </w:r>
    </w:p>
    <w:p w14:paraId="052013AE" w14:textId="77777777" w:rsidR="00350A1C" w:rsidRPr="00350A1C" w:rsidRDefault="00350A1C" w:rsidP="00350A1C">
      <w:pPr>
        <w:jc w:val="center"/>
        <w:rPr>
          <w:rFonts w:ascii="Arial" w:eastAsia="Calibri" w:hAnsi="Arial" w:cs="Arial"/>
          <w:b/>
          <w:kern w:val="0"/>
          <w:sz w:val="24"/>
        </w:rPr>
      </w:pPr>
    </w:p>
    <w:p w14:paraId="3A9FA4FF" w14:textId="77777777" w:rsidR="00350A1C" w:rsidRPr="00350A1C" w:rsidRDefault="00350A1C" w:rsidP="00350A1C">
      <w:pPr>
        <w:widowControl/>
        <w:ind w:left="284" w:right="-3"/>
        <w:jc w:val="both"/>
        <w:rPr>
          <w:rFonts w:ascii="Arial" w:eastAsia="Calibri" w:hAnsi="Arial" w:cs="Arial"/>
          <w:kern w:val="0"/>
          <w:szCs w:val="24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bez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podatku VAT: …………………………… (słownie: ………………………………………….),</w:t>
      </w:r>
    </w:p>
    <w:p w14:paraId="1989999D" w14:textId="77777777" w:rsidR="00350A1C" w:rsidRPr="00350A1C" w:rsidRDefault="00350A1C" w:rsidP="00350A1C">
      <w:pPr>
        <w:widowControl/>
        <w:ind w:left="284" w:right="-3"/>
        <w:jc w:val="both"/>
        <w:rPr>
          <w:rFonts w:ascii="Arial" w:eastAsia="Calibri" w:hAnsi="Arial" w:cs="Arial"/>
          <w:kern w:val="0"/>
          <w:szCs w:val="24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z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podatkiem VAT: …………………………… (słownie: ………………………………………….),</w:t>
      </w:r>
    </w:p>
    <w:p w14:paraId="4ED6E0BE" w14:textId="77777777" w:rsidR="00350A1C" w:rsidRPr="00350A1C" w:rsidRDefault="00350A1C" w:rsidP="00350A1C">
      <w:pPr>
        <w:widowControl/>
        <w:ind w:left="284" w:right="-3"/>
        <w:jc w:val="both"/>
        <w:rPr>
          <w:rFonts w:ascii="Arial" w:eastAsia="Calibri" w:hAnsi="Arial" w:cs="Arial"/>
          <w:kern w:val="0"/>
          <w:szCs w:val="24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w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tym podatek VAT, według stawki: ……    %, </w:t>
      </w:r>
    </w:p>
    <w:p w14:paraId="2478C885" w14:textId="77777777" w:rsidR="00350A1C" w:rsidRPr="00350A1C" w:rsidRDefault="00350A1C" w:rsidP="00350A1C">
      <w:pPr>
        <w:widowControl/>
        <w:ind w:left="284" w:right="-3"/>
        <w:jc w:val="both"/>
        <w:rPr>
          <w:rFonts w:ascii="Arial" w:eastAsia="Calibri" w:hAnsi="Arial" w:cs="Arial"/>
          <w:kern w:val="0"/>
          <w:szCs w:val="24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w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oparciu o cenę jednostką za:</w:t>
      </w:r>
    </w:p>
    <w:p w14:paraId="48B15495" w14:textId="77777777" w:rsidR="00350A1C" w:rsidRPr="00350A1C" w:rsidRDefault="00350A1C" w:rsidP="00350A1C">
      <w:pPr>
        <w:widowControl/>
        <w:ind w:left="284" w:right="-3"/>
        <w:jc w:val="both"/>
        <w:rPr>
          <w:rFonts w:ascii="Arial" w:eastAsia="Calibri" w:hAnsi="Arial" w:cs="Arial"/>
          <w:kern w:val="0"/>
          <w:szCs w:val="24"/>
        </w:rPr>
      </w:pP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"/>
        <w:gridCol w:w="1138"/>
        <w:gridCol w:w="709"/>
        <w:gridCol w:w="2126"/>
        <w:gridCol w:w="1418"/>
        <w:gridCol w:w="1843"/>
        <w:gridCol w:w="1134"/>
        <w:gridCol w:w="1842"/>
      </w:tblGrid>
      <w:tr w:rsidR="00350A1C" w:rsidRPr="00350A1C" w14:paraId="1D1FC739" w14:textId="77777777" w:rsidTr="000E1F97">
        <w:trPr>
          <w:trHeight w:val="1033"/>
          <w:jc w:val="center"/>
        </w:trPr>
        <w:tc>
          <w:tcPr>
            <w:tcW w:w="558" w:type="dxa"/>
            <w:shd w:val="clear" w:color="auto" w:fill="BDD6EE"/>
            <w:vAlign w:val="center"/>
          </w:tcPr>
          <w:p w14:paraId="5606AFCB" w14:textId="77777777" w:rsidR="00350A1C" w:rsidRPr="00350A1C" w:rsidRDefault="00350A1C" w:rsidP="00350A1C">
            <w:pPr>
              <w:ind w:right="144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0A1C">
              <w:rPr>
                <w:rFonts w:ascii="Arial" w:eastAsia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138" w:type="dxa"/>
            <w:shd w:val="clear" w:color="auto" w:fill="BDD6EE"/>
            <w:vAlign w:val="center"/>
          </w:tcPr>
          <w:p w14:paraId="5992EC84" w14:textId="77777777" w:rsidR="00350A1C" w:rsidRPr="00350A1C" w:rsidRDefault="00350A1C" w:rsidP="00350A1C">
            <w:pPr>
              <w:ind w:right="8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0A1C">
              <w:rPr>
                <w:rFonts w:ascii="Arial" w:eastAsia="Arial" w:hAnsi="Arial" w:cs="Arial"/>
                <w:b/>
                <w:sz w:val="18"/>
                <w:szCs w:val="18"/>
              </w:rPr>
              <w:t>Asortyment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748861C3" w14:textId="77777777" w:rsidR="00350A1C" w:rsidRPr="00350A1C" w:rsidRDefault="00350A1C" w:rsidP="00350A1C">
            <w:pPr>
              <w:ind w:right="57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0A1C">
              <w:rPr>
                <w:rFonts w:ascii="Arial" w:eastAsia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2126" w:type="dxa"/>
            <w:shd w:val="clear" w:color="auto" w:fill="BDD6EE"/>
            <w:vAlign w:val="center"/>
          </w:tcPr>
          <w:p w14:paraId="2F1B5F91" w14:textId="77777777" w:rsidR="00350A1C" w:rsidRPr="00350A1C" w:rsidRDefault="00350A1C" w:rsidP="00350A1C">
            <w:pPr>
              <w:ind w:right="75"/>
              <w:jc w:val="center"/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</w:pPr>
            <w:r w:rsidRPr="00350A1C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Producent/dystrybutor</w:t>
            </w:r>
          </w:p>
          <w:p w14:paraId="482DFC8A" w14:textId="77777777" w:rsidR="00350A1C" w:rsidRPr="00350A1C" w:rsidRDefault="00350A1C" w:rsidP="00350A1C">
            <w:pPr>
              <w:ind w:right="7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50A1C">
              <w:rPr>
                <w:rFonts w:ascii="Arial" w:hAnsi="Arial" w:cs="Arial"/>
                <w:b/>
                <w:bCs/>
                <w:sz w:val="18"/>
                <w:szCs w:val="18"/>
              </w:rPr>
              <w:t>Nazwa/symbol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273E232F" w14:textId="77777777" w:rsidR="00350A1C" w:rsidRPr="00350A1C" w:rsidRDefault="00350A1C" w:rsidP="00350A1C">
            <w:pPr>
              <w:ind w:right="7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A1C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Wartość jednostkowa w zł bez podatku VAT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15D88EE1" w14:textId="77777777" w:rsidR="00350A1C" w:rsidRPr="00350A1C" w:rsidRDefault="00350A1C" w:rsidP="00350A1C">
            <w:pPr>
              <w:ind w:right="1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A1C">
              <w:rPr>
                <w:rFonts w:ascii="Arial" w:hAnsi="Arial" w:cs="Arial"/>
                <w:b/>
                <w:bCs/>
                <w:sz w:val="18"/>
                <w:szCs w:val="18"/>
              </w:rPr>
              <w:t>Wartość łączna w zł bez podatku VAT</w:t>
            </w:r>
          </w:p>
          <w:p w14:paraId="2FEE082F" w14:textId="77777777" w:rsidR="00350A1C" w:rsidRPr="00350A1C" w:rsidRDefault="00350A1C" w:rsidP="00350A1C">
            <w:pPr>
              <w:ind w:right="13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0A1C">
              <w:rPr>
                <w:rFonts w:ascii="Arial" w:hAnsi="Arial" w:cs="Arial"/>
                <w:bCs/>
                <w:sz w:val="18"/>
                <w:szCs w:val="18"/>
              </w:rPr>
              <w:t>(kol.3 x kol.5)</w:t>
            </w:r>
          </w:p>
        </w:tc>
        <w:tc>
          <w:tcPr>
            <w:tcW w:w="1134" w:type="dxa"/>
            <w:shd w:val="clear" w:color="auto" w:fill="BDD6EE" w:themeFill="accent1" w:themeFillTint="66"/>
            <w:vAlign w:val="center"/>
          </w:tcPr>
          <w:p w14:paraId="59BCC0A0" w14:textId="77777777" w:rsidR="00350A1C" w:rsidRPr="00350A1C" w:rsidRDefault="00350A1C" w:rsidP="00350A1C">
            <w:pPr>
              <w:ind w:right="1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A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Stawka </w:t>
            </w:r>
          </w:p>
          <w:p w14:paraId="393693E4" w14:textId="77777777" w:rsidR="00350A1C" w:rsidRPr="00350A1C" w:rsidRDefault="00350A1C" w:rsidP="00350A1C">
            <w:pPr>
              <w:ind w:right="1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350A1C">
              <w:rPr>
                <w:rFonts w:ascii="Arial" w:hAnsi="Arial" w:cs="Arial"/>
                <w:b/>
                <w:bCs/>
                <w:sz w:val="18"/>
                <w:szCs w:val="18"/>
              </w:rPr>
              <w:t>podatku</w:t>
            </w:r>
            <w:proofErr w:type="gramEnd"/>
            <w:r w:rsidRPr="00350A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842" w:type="dxa"/>
            <w:shd w:val="clear" w:color="auto" w:fill="BDD6EE" w:themeFill="accent1" w:themeFillTint="66"/>
            <w:vAlign w:val="center"/>
          </w:tcPr>
          <w:p w14:paraId="7DD45C87" w14:textId="77777777" w:rsidR="00350A1C" w:rsidRPr="00350A1C" w:rsidRDefault="00350A1C" w:rsidP="00350A1C">
            <w:pPr>
              <w:ind w:right="1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0A1C">
              <w:rPr>
                <w:rFonts w:ascii="Arial" w:hAnsi="Arial" w:cs="Arial"/>
                <w:b/>
                <w:bCs/>
                <w:sz w:val="18"/>
                <w:szCs w:val="18"/>
              </w:rPr>
              <w:t>Wartość łączna w zł z podatkiem VAT</w:t>
            </w:r>
          </w:p>
          <w:p w14:paraId="56EEAAEA" w14:textId="77777777" w:rsidR="00350A1C" w:rsidRPr="00350A1C" w:rsidRDefault="00350A1C" w:rsidP="00350A1C">
            <w:pPr>
              <w:widowControl/>
              <w:overflowPunct/>
              <w:ind w:left="142"/>
              <w:textAlignment w:val="auto"/>
              <w:rPr>
                <w:rFonts w:ascii="Calibri" w:eastAsia="Calibri" w:hAnsi="Calibri" w:cs="Calibri"/>
                <w:kern w:val="0"/>
                <w:sz w:val="18"/>
                <w:szCs w:val="18"/>
              </w:rPr>
            </w:pPr>
            <w:r w:rsidRPr="00350A1C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350A1C">
              <w:rPr>
                <w:rFonts w:ascii="Arial" w:eastAsia="Calibri" w:hAnsi="Arial" w:cs="Arial"/>
                <w:kern w:val="0"/>
                <w:sz w:val="18"/>
                <w:szCs w:val="18"/>
              </w:rPr>
              <w:t xml:space="preserve">kol. 6 + wartość wynikająca z </w:t>
            </w:r>
            <w:proofErr w:type="spellStart"/>
            <w:r w:rsidRPr="00350A1C">
              <w:rPr>
                <w:rFonts w:ascii="Arial" w:eastAsia="Calibri" w:hAnsi="Arial" w:cs="Arial"/>
                <w:kern w:val="0"/>
                <w:sz w:val="18"/>
                <w:szCs w:val="18"/>
              </w:rPr>
              <w:t>zastos</w:t>
            </w:r>
            <w:proofErr w:type="spellEnd"/>
            <w:r w:rsidRPr="00350A1C">
              <w:rPr>
                <w:rFonts w:ascii="Arial" w:eastAsia="Calibri" w:hAnsi="Arial" w:cs="Arial"/>
                <w:kern w:val="0"/>
                <w:sz w:val="18"/>
                <w:szCs w:val="18"/>
              </w:rPr>
              <w:t xml:space="preserve">. </w:t>
            </w:r>
            <w:proofErr w:type="gramStart"/>
            <w:r w:rsidRPr="00350A1C">
              <w:rPr>
                <w:rFonts w:ascii="Arial" w:eastAsia="Calibri" w:hAnsi="Arial" w:cs="Arial"/>
                <w:kern w:val="0"/>
                <w:sz w:val="18"/>
                <w:szCs w:val="18"/>
              </w:rPr>
              <w:t>stawki</w:t>
            </w:r>
            <w:proofErr w:type="gramEnd"/>
            <w:r w:rsidRPr="00350A1C">
              <w:rPr>
                <w:rFonts w:ascii="Arial" w:eastAsia="Calibri" w:hAnsi="Arial" w:cs="Arial"/>
                <w:kern w:val="0"/>
                <w:sz w:val="18"/>
                <w:szCs w:val="18"/>
              </w:rPr>
              <w:t xml:space="preserve"> podatku VAT)</w:t>
            </w:r>
          </w:p>
        </w:tc>
      </w:tr>
      <w:tr w:rsidR="00350A1C" w:rsidRPr="00350A1C" w14:paraId="6482B9FA" w14:textId="77777777" w:rsidTr="000E1F97">
        <w:trPr>
          <w:trHeight w:val="187"/>
          <w:jc w:val="center"/>
        </w:trPr>
        <w:tc>
          <w:tcPr>
            <w:tcW w:w="558" w:type="dxa"/>
            <w:shd w:val="clear" w:color="auto" w:fill="BDD6EE"/>
            <w:vAlign w:val="center"/>
          </w:tcPr>
          <w:p w14:paraId="672AA4FB" w14:textId="77777777" w:rsidR="00350A1C" w:rsidRPr="00350A1C" w:rsidRDefault="00350A1C" w:rsidP="00350A1C">
            <w:pPr>
              <w:ind w:right="144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138" w:type="dxa"/>
            <w:shd w:val="clear" w:color="auto" w:fill="BDD6EE"/>
            <w:vAlign w:val="center"/>
          </w:tcPr>
          <w:p w14:paraId="6A0811C4" w14:textId="77777777" w:rsidR="00350A1C" w:rsidRPr="00350A1C" w:rsidRDefault="00350A1C" w:rsidP="00350A1C">
            <w:pPr>
              <w:ind w:right="5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529E6B36" w14:textId="77777777" w:rsidR="00350A1C" w:rsidRPr="00350A1C" w:rsidRDefault="00350A1C" w:rsidP="00350A1C">
            <w:pPr>
              <w:ind w:right="57" w:hanging="5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BDD6EE"/>
            <w:vAlign w:val="center"/>
          </w:tcPr>
          <w:p w14:paraId="2283DCBF" w14:textId="77777777" w:rsidR="00350A1C" w:rsidRPr="00350A1C" w:rsidRDefault="00350A1C" w:rsidP="00350A1C">
            <w:pPr>
              <w:ind w:right="5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BDD6EE"/>
            <w:vAlign w:val="center"/>
          </w:tcPr>
          <w:p w14:paraId="37B854F8" w14:textId="77777777" w:rsidR="00350A1C" w:rsidRPr="00350A1C" w:rsidRDefault="00350A1C" w:rsidP="00350A1C">
            <w:pPr>
              <w:ind w:right="5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35A06FCF" w14:textId="77777777" w:rsidR="00350A1C" w:rsidRPr="00350A1C" w:rsidRDefault="00350A1C" w:rsidP="00350A1C">
            <w:pPr>
              <w:ind w:right="5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66EE1723" w14:textId="77777777" w:rsidR="00350A1C" w:rsidRPr="00350A1C" w:rsidRDefault="00350A1C" w:rsidP="00350A1C">
            <w:pPr>
              <w:ind w:right="5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842" w:type="dxa"/>
            <w:shd w:val="clear" w:color="auto" w:fill="BDD6EE" w:themeFill="accent1" w:themeFillTint="66"/>
            <w:vAlign w:val="center"/>
          </w:tcPr>
          <w:p w14:paraId="56FA89BB" w14:textId="77777777" w:rsidR="00350A1C" w:rsidRPr="00350A1C" w:rsidRDefault="00350A1C" w:rsidP="00350A1C">
            <w:pPr>
              <w:ind w:right="57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>8</w:t>
            </w:r>
          </w:p>
        </w:tc>
      </w:tr>
      <w:tr w:rsidR="00350A1C" w:rsidRPr="00350A1C" w14:paraId="121D8428" w14:textId="77777777" w:rsidTr="000E1F97">
        <w:trPr>
          <w:trHeight w:val="702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6258D02" w14:textId="77777777" w:rsidR="00350A1C" w:rsidRPr="00350A1C" w:rsidRDefault="00350A1C" w:rsidP="00350A1C">
            <w:pPr>
              <w:rPr>
                <w:rFonts w:ascii="Arial" w:eastAsia="Arial" w:hAnsi="Arial" w:cs="Arial"/>
              </w:rPr>
            </w:pPr>
          </w:p>
          <w:p w14:paraId="699F2964" w14:textId="77777777" w:rsidR="00350A1C" w:rsidRPr="00350A1C" w:rsidRDefault="00350A1C" w:rsidP="00350A1C">
            <w:pPr>
              <w:jc w:val="center"/>
              <w:rPr>
                <w:rFonts w:ascii="Arial" w:eastAsia="Arial" w:hAnsi="Arial" w:cs="Arial"/>
                <w:b/>
              </w:rPr>
            </w:pPr>
            <w:r w:rsidRPr="00350A1C">
              <w:rPr>
                <w:rFonts w:ascii="Arial" w:eastAsia="Arial" w:hAnsi="Arial" w:cs="Arial"/>
              </w:rPr>
              <w:t>1.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A03CCDA" w14:textId="76C0CD43" w:rsidR="00350A1C" w:rsidRPr="00350A1C" w:rsidRDefault="00350A1C" w:rsidP="00350A1C">
            <w:pPr>
              <w:ind w:right="79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b/>
                <w:sz w:val="16"/>
                <w:szCs w:val="16"/>
              </w:rPr>
              <w:t xml:space="preserve">Fotel </w:t>
            </w:r>
            <w:r w:rsidR="00BB2FE6">
              <w:rPr>
                <w:rFonts w:ascii="Arial" w:eastAsia="Arial" w:hAnsi="Arial" w:cs="Arial"/>
                <w:b/>
                <w:sz w:val="16"/>
                <w:szCs w:val="16"/>
              </w:rPr>
              <w:t>na salę rozpraw</w:t>
            </w:r>
          </w:p>
          <w:p w14:paraId="1ED693C6" w14:textId="30A462B2" w:rsidR="00350A1C" w:rsidRPr="00350A1C" w:rsidRDefault="00350A1C" w:rsidP="00350A1C">
            <w:pPr>
              <w:ind w:right="79"/>
              <w:jc w:val="center"/>
              <w:rPr>
                <w:rFonts w:ascii="Arial" w:eastAsia="Arial" w:hAnsi="Arial" w:cs="Arial"/>
                <w:b/>
                <w:w w:val="95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8EFDED5" w14:textId="5D8F8843" w:rsidR="00350A1C" w:rsidRPr="00350A1C" w:rsidRDefault="006D6F57" w:rsidP="00350A1C">
            <w:pPr>
              <w:spacing w:before="17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120</w:t>
            </w:r>
          </w:p>
          <w:p w14:paraId="15446B4C" w14:textId="77777777" w:rsidR="00350A1C" w:rsidRPr="00350A1C" w:rsidRDefault="00350A1C" w:rsidP="00350A1C">
            <w:pPr>
              <w:spacing w:before="170"/>
              <w:ind w:left="142" w:right="14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350A1C">
              <w:rPr>
                <w:rFonts w:ascii="Arial" w:eastAsia="Arial" w:hAnsi="Arial" w:cs="Arial"/>
                <w:sz w:val="16"/>
                <w:szCs w:val="16"/>
              </w:rPr>
              <w:t>szt</w:t>
            </w:r>
            <w:proofErr w:type="gramEnd"/>
            <w:r w:rsidRPr="00350A1C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7CD4F4E2" w14:textId="77777777" w:rsidR="00350A1C" w:rsidRPr="00350A1C" w:rsidRDefault="00350A1C" w:rsidP="00350A1C">
            <w:pPr>
              <w:ind w:right="142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50A1C">
              <w:rPr>
                <w:rFonts w:ascii="Arial" w:hAnsi="Arial" w:cs="Arial"/>
                <w:bCs/>
                <w:sz w:val="16"/>
                <w:szCs w:val="16"/>
              </w:rPr>
              <w:t>Producent/dystrybutor</w:t>
            </w:r>
          </w:p>
          <w:p w14:paraId="10C37DBD" w14:textId="77777777" w:rsidR="00350A1C" w:rsidRPr="00350A1C" w:rsidRDefault="00350A1C" w:rsidP="00350A1C">
            <w:pPr>
              <w:ind w:left="11" w:right="142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6BB640C" w14:textId="77777777" w:rsidR="00350A1C" w:rsidRPr="00350A1C" w:rsidRDefault="00350A1C" w:rsidP="00350A1C">
            <w:pPr>
              <w:ind w:left="11" w:right="142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50A1C">
              <w:rPr>
                <w:rFonts w:ascii="Arial" w:hAnsi="Arial" w:cs="Arial"/>
                <w:bCs/>
                <w:sz w:val="16"/>
                <w:szCs w:val="16"/>
              </w:rPr>
              <w:t>…………………………**</w:t>
            </w:r>
          </w:p>
          <w:p w14:paraId="4DF9F687" w14:textId="3EAF42DD" w:rsidR="00350A1C" w:rsidRPr="00350A1C" w:rsidRDefault="00350A1C" w:rsidP="00350A1C">
            <w:pPr>
              <w:ind w:left="11" w:right="142"/>
              <w:jc w:val="center"/>
              <w:rPr>
                <w:rFonts w:ascii="Arial" w:hAnsi="Arial" w:cs="Arial"/>
                <w:bCs/>
                <w:kern w:val="0"/>
                <w:sz w:val="16"/>
                <w:szCs w:val="16"/>
              </w:rPr>
            </w:pPr>
            <w:proofErr w:type="gramStart"/>
            <w:r w:rsidRPr="00350A1C">
              <w:rPr>
                <w:rFonts w:ascii="Arial" w:hAnsi="Arial" w:cs="Arial"/>
                <w:bCs/>
                <w:sz w:val="16"/>
                <w:szCs w:val="16"/>
              </w:rPr>
              <w:t>oraz</w:t>
            </w:r>
            <w:proofErr w:type="gramEnd"/>
            <w:r w:rsidRPr="00350A1C">
              <w:rPr>
                <w:rFonts w:ascii="Arial" w:hAnsi="Arial" w:cs="Arial"/>
                <w:bCs/>
                <w:sz w:val="16"/>
                <w:szCs w:val="16"/>
              </w:rPr>
              <w:t xml:space="preserve"> nazwa/symbol w sposób stosowany przez producenta</w:t>
            </w:r>
            <w:r w:rsidR="001D1913">
              <w:rPr>
                <w:rFonts w:ascii="Arial" w:hAnsi="Arial" w:cs="Arial"/>
                <w:bCs/>
                <w:sz w:val="16"/>
                <w:szCs w:val="16"/>
              </w:rPr>
              <w:t>/dystrybutora</w:t>
            </w:r>
            <w:r w:rsidRPr="00350A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09736E8A" w14:textId="77777777" w:rsidR="00350A1C" w:rsidRPr="00350A1C" w:rsidRDefault="00350A1C" w:rsidP="00350A1C">
            <w:pPr>
              <w:ind w:right="142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</w:p>
          <w:p w14:paraId="2C646147" w14:textId="77777777" w:rsidR="00350A1C" w:rsidRPr="00350A1C" w:rsidRDefault="00350A1C" w:rsidP="00350A1C">
            <w:pPr>
              <w:ind w:left="11" w:right="142"/>
              <w:jc w:val="center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 w:rsidRPr="00350A1C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…………………………**</w:t>
            </w:r>
          </w:p>
          <w:p w14:paraId="21F49CAA" w14:textId="77777777" w:rsidR="00350A1C" w:rsidRPr="00350A1C" w:rsidRDefault="00350A1C" w:rsidP="00350A1C">
            <w:pPr>
              <w:ind w:left="11" w:right="142"/>
              <w:jc w:val="center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</w:p>
          <w:p w14:paraId="402ADE41" w14:textId="77777777" w:rsidR="00350A1C" w:rsidRPr="00350A1C" w:rsidRDefault="00350A1C" w:rsidP="00350A1C">
            <w:pPr>
              <w:ind w:left="11" w:right="14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79D3BCE" w14:textId="77777777" w:rsidR="00350A1C" w:rsidRPr="00350A1C" w:rsidRDefault="00350A1C" w:rsidP="00350A1C">
            <w:pPr>
              <w:spacing w:before="170"/>
              <w:ind w:left="142" w:right="14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60C1FA8" w14:textId="77777777" w:rsidR="00350A1C" w:rsidRPr="00350A1C" w:rsidRDefault="00350A1C" w:rsidP="00350A1C">
            <w:pPr>
              <w:spacing w:before="170"/>
              <w:ind w:left="142" w:right="14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27575B" w14:textId="77777777" w:rsidR="00350A1C" w:rsidRPr="00350A1C" w:rsidRDefault="00350A1C" w:rsidP="00350A1C">
            <w:pPr>
              <w:spacing w:before="170"/>
              <w:ind w:left="142" w:right="14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0A1C">
              <w:rPr>
                <w:rFonts w:ascii="Arial" w:eastAsia="Arial" w:hAnsi="Arial" w:cs="Arial"/>
                <w:sz w:val="16"/>
                <w:szCs w:val="16"/>
              </w:rPr>
              <w:t>……..%</w:t>
            </w:r>
          </w:p>
        </w:tc>
        <w:tc>
          <w:tcPr>
            <w:tcW w:w="1842" w:type="dxa"/>
          </w:tcPr>
          <w:p w14:paraId="624F2A7A" w14:textId="77777777" w:rsidR="00350A1C" w:rsidRPr="00350A1C" w:rsidRDefault="00350A1C" w:rsidP="00350A1C">
            <w:pPr>
              <w:spacing w:before="170"/>
              <w:ind w:left="142" w:right="14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1163B359" w14:textId="77777777" w:rsidR="00350A1C" w:rsidRPr="00350A1C" w:rsidRDefault="00350A1C" w:rsidP="00350A1C">
      <w:pPr>
        <w:ind w:firstLine="284"/>
        <w:jc w:val="both"/>
        <w:rPr>
          <w:rFonts w:ascii="Arial" w:hAnsi="Arial" w:cs="Arial"/>
          <w:b/>
          <w:i/>
          <w:sz w:val="16"/>
          <w:szCs w:val="18"/>
        </w:rPr>
      </w:pPr>
      <w:r w:rsidRPr="00350A1C">
        <w:rPr>
          <w:rFonts w:ascii="Arial" w:hAnsi="Arial" w:cs="Arial"/>
          <w:i/>
          <w:sz w:val="16"/>
          <w:szCs w:val="18"/>
        </w:rPr>
        <w:t>*</w:t>
      </w:r>
      <w:r w:rsidRPr="00350A1C">
        <w:rPr>
          <w:rFonts w:ascii="Arial" w:hAnsi="Arial" w:cs="Arial"/>
          <w:b/>
          <w:i/>
          <w:sz w:val="16"/>
          <w:szCs w:val="18"/>
        </w:rPr>
        <w:t>całkowitą cenę oferty należy wyliczyć zgodnie z zapisami Rozdziału VII ust. 6 SWZ</w:t>
      </w:r>
    </w:p>
    <w:p w14:paraId="38E41561" w14:textId="77777777" w:rsidR="00350A1C" w:rsidRPr="00350A1C" w:rsidRDefault="00350A1C" w:rsidP="00350A1C">
      <w:pPr>
        <w:ind w:right="-3" w:firstLine="284"/>
        <w:rPr>
          <w:rFonts w:ascii="Arial" w:hAnsi="Arial" w:cs="Arial"/>
          <w:b/>
          <w:i/>
          <w:sz w:val="16"/>
          <w:szCs w:val="16"/>
        </w:rPr>
      </w:pPr>
      <w:r w:rsidRPr="00350A1C">
        <w:rPr>
          <w:rFonts w:ascii="Arial" w:hAnsi="Arial" w:cs="Arial"/>
          <w:b/>
          <w:i/>
          <w:sz w:val="16"/>
          <w:szCs w:val="16"/>
        </w:rPr>
        <w:t>** należy uzupełnić</w:t>
      </w:r>
    </w:p>
    <w:p w14:paraId="2114FEFC" w14:textId="0A085450" w:rsidR="00350A1C" w:rsidRPr="00350A1C" w:rsidRDefault="00350A1C" w:rsidP="00350A1C">
      <w:pPr>
        <w:ind w:left="284" w:right="-3"/>
        <w:rPr>
          <w:rFonts w:ascii="Arial" w:hAnsi="Arial" w:cs="Arial"/>
          <w:b/>
          <w:sz w:val="16"/>
          <w:szCs w:val="16"/>
        </w:rPr>
      </w:pPr>
      <w:r w:rsidRPr="00350A1C">
        <w:rPr>
          <w:rFonts w:ascii="Arial" w:hAnsi="Arial" w:cs="Arial"/>
          <w:b/>
          <w:i/>
          <w:sz w:val="16"/>
          <w:szCs w:val="16"/>
        </w:rPr>
        <w:t>W przypadku niewpisania oznaczenia tj. producenta/dystrybutora lub nazwy/symbolu w sposób stosowany przez producenta</w:t>
      </w:r>
      <w:r w:rsidR="00BB2FE6">
        <w:rPr>
          <w:rFonts w:ascii="Arial" w:hAnsi="Arial" w:cs="Arial"/>
          <w:b/>
          <w:i/>
          <w:sz w:val="16"/>
          <w:szCs w:val="16"/>
        </w:rPr>
        <w:t>/dystrybutora</w:t>
      </w:r>
      <w:r w:rsidRPr="00350A1C">
        <w:rPr>
          <w:rFonts w:ascii="Arial" w:hAnsi="Arial" w:cs="Arial"/>
          <w:b/>
          <w:i/>
          <w:sz w:val="16"/>
          <w:szCs w:val="16"/>
        </w:rPr>
        <w:t xml:space="preserve">, oferta będzie podlegała odrzuceniu, </w:t>
      </w:r>
      <w:proofErr w:type="gramStart"/>
      <w:r w:rsidRPr="00350A1C">
        <w:rPr>
          <w:rFonts w:ascii="Arial" w:hAnsi="Arial" w:cs="Arial"/>
          <w:b/>
          <w:i/>
          <w:sz w:val="16"/>
          <w:szCs w:val="16"/>
        </w:rPr>
        <w:t>chyba że</w:t>
      </w:r>
      <w:proofErr w:type="gramEnd"/>
      <w:r w:rsidRPr="00350A1C">
        <w:rPr>
          <w:rFonts w:ascii="Arial" w:hAnsi="Arial" w:cs="Arial"/>
          <w:b/>
          <w:i/>
          <w:sz w:val="16"/>
          <w:szCs w:val="16"/>
        </w:rPr>
        <w:t xml:space="preserve"> z pozostałej części oferty będą wynikały ww. informacje</w:t>
      </w:r>
      <w:r w:rsidRPr="00350A1C">
        <w:rPr>
          <w:rFonts w:ascii="Arial" w:hAnsi="Arial" w:cs="Arial"/>
          <w:b/>
          <w:sz w:val="16"/>
          <w:szCs w:val="16"/>
        </w:rPr>
        <w:t>.</w:t>
      </w:r>
    </w:p>
    <w:p w14:paraId="3D86CDBB" w14:textId="77777777" w:rsidR="00350A1C" w:rsidRPr="00350A1C" w:rsidRDefault="00350A1C" w:rsidP="00350A1C">
      <w:pPr>
        <w:ind w:right="-3" w:firstLine="284"/>
        <w:rPr>
          <w:rFonts w:ascii="Arial" w:hAnsi="Arial" w:cs="Arial"/>
          <w:b/>
          <w:sz w:val="16"/>
          <w:szCs w:val="16"/>
        </w:rPr>
      </w:pPr>
    </w:p>
    <w:p w14:paraId="778F6402" w14:textId="77777777" w:rsidR="00350A1C" w:rsidRPr="00350A1C" w:rsidRDefault="00350A1C" w:rsidP="00BF779C">
      <w:pPr>
        <w:widowControl/>
        <w:numPr>
          <w:ilvl w:val="0"/>
          <w:numId w:val="78"/>
        </w:numPr>
        <w:overflowPunct/>
        <w:ind w:left="284" w:hanging="284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 xml:space="preserve">Oświadczamy, że zobowiązujemy się do realizacji przedmiotu zamówienia zgodnie z zapisami opisu przedmiotu zamówienia oraz projektu umowy. </w:t>
      </w:r>
    </w:p>
    <w:p w14:paraId="52FCA234" w14:textId="77777777" w:rsidR="00350A1C" w:rsidRPr="00350A1C" w:rsidRDefault="00350A1C" w:rsidP="00BF779C">
      <w:pPr>
        <w:widowControl/>
        <w:numPr>
          <w:ilvl w:val="0"/>
          <w:numId w:val="78"/>
        </w:numPr>
        <w:overflowPunct/>
        <w:ind w:left="284" w:hanging="284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 xml:space="preserve">Oświadczamy, że podana cena oferty zawiera wszelkie </w:t>
      </w:r>
      <w:r w:rsidRPr="00350A1C">
        <w:rPr>
          <w:rFonts w:ascii="Arial" w:hAnsi="Arial" w:cs="Arial"/>
          <w:color w:val="000000" w:themeColor="text1"/>
        </w:rPr>
        <w:t>koszty niezbędne do zrealizowania przedmiotu zamówienia wynikające wprost z opisu przedmiotu zamówienia, jak również w nim nieujęte, a bez których nie można wykonać przedmiotu zamówienia oraz koszty opisane w projekcie umowy, w tym: wartość dostaw, koszty udzielania Zamawiającemu deklarowanej w ofercie gwarancji na przedmiot zamówienia, koszty opakowań jednostkowych i opakowań na czas transportu, koszty załadunku i rozładunku do miejsca wykonania umowy oraz wszelkie opłaty, w tym ubezpieczenia, a także pozostałe koszty związane z dostarczeniem przedmiotu zamówienia do miejsca przeznaczenia, ponadto zysk, narzuty, ewentualne upusty, należny podatek VAT oraz pozostałe składniki cenotwórcze.</w:t>
      </w:r>
    </w:p>
    <w:p w14:paraId="40E779EF" w14:textId="64A4F5DE" w:rsidR="00350A1C" w:rsidRPr="00350A1C" w:rsidRDefault="00350A1C" w:rsidP="00BF779C">
      <w:pPr>
        <w:widowControl/>
        <w:numPr>
          <w:ilvl w:val="0"/>
          <w:numId w:val="78"/>
        </w:numPr>
        <w:overflowPunct/>
        <w:ind w:left="284" w:hanging="284"/>
        <w:jc w:val="both"/>
        <w:rPr>
          <w:rFonts w:ascii="Arial" w:eastAsia="Calibri" w:hAnsi="Arial" w:cs="Arial"/>
          <w:kern w:val="0"/>
        </w:rPr>
      </w:pPr>
      <w:r w:rsidRPr="00350A1C">
        <w:rPr>
          <w:rFonts w:ascii="Arial" w:eastAsia="Calibri" w:hAnsi="Arial" w:cs="Arial"/>
          <w:kern w:val="0"/>
          <w:szCs w:val="24"/>
        </w:rPr>
        <w:t xml:space="preserve">Miejscem </w:t>
      </w:r>
      <w:r w:rsidR="00BB2FE6">
        <w:rPr>
          <w:rFonts w:ascii="Arial" w:eastAsia="Calibri" w:hAnsi="Arial" w:cs="Arial"/>
          <w:kern w:val="0"/>
          <w:szCs w:val="24"/>
        </w:rPr>
        <w:t>realizacji</w:t>
      </w:r>
      <w:r w:rsidRPr="00350A1C">
        <w:rPr>
          <w:rFonts w:ascii="Arial" w:eastAsia="Calibri" w:hAnsi="Arial" w:cs="Arial"/>
          <w:kern w:val="0"/>
          <w:szCs w:val="24"/>
        </w:rPr>
        <w:t xml:space="preserve"> będzie siedziba Zamawiającego znajdująca się przy </w:t>
      </w:r>
      <w:r w:rsidRPr="00350A1C">
        <w:rPr>
          <w:rFonts w:ascii="Arial" w:eastAsia="Calibri" w:hAnsi="Arial" w:cs="Arial"/>
          <w:kern w:val="0"/>
        </w:rPr>
        <w:t>al. „Solidarności” 127 w Warszawie.</w:t>
      </w:r>
    </w:p>
    <w:p w14:paraId="0B3DA5E3" w14:textId="77777777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</w:rPr>
        <w:t>O</w:t>
      </w:r>
      <w:proofErr w:type="spellStart"/>
      <w:r w:rsidRPr="00350A1C">
        <w:rPr>
          <w:rFonts w:ascii="Arial" w:eastAsia="Calibri" w:hAnsi="Arial" w:cs="Arial"/>
          <w:kern w:val="0"/>
          <w:lang w:val="x-none" w:eastAsia="x-none"/>
        </w:rPr>
        <w:t>świadczamy</w:t>
      </w:r>
      <w:proofErr w:type="spellEnd"/>
      <w:r w:rsidRPr="00350A1C">
        <w:rPr>
          <w:rFonts w:ascii="Arial" w:eastAsia="Calibri" w:hAnsi="Arial" w:cs="Arial"/>
          <w:kern w:val="0"/>
          <w:lang w:val="x-none" w:eastAsia="x-none"/>
        </w:rPr>
        <w:t xml:space="preserve">, że dostarczone </w:t>
      </w:r>
      <w:r w:rsidRPr="00350A1C">
        <w:rPr>
          <w:rFonts w:ascii="Arial" w:eastAsia="Calibri" w:hAnsi="Arial" w:cs="Arial"/>
          <w:kern w:val="0"/>
          <w:lang w:eastAsia="x-none"/>
        </w:rPr>
        <w:t>fotele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będą fabrycznie nowe, wolne od jakichkolwiek wad jakościowych, materiałowych i technologicznych jak i również od jakichkolwiek wad prawnych i</w:t>
      </w:r>
      <w:r w:rsidRPr="00350A1C">
        <w:rPr>
          <w:rFonts w:ascii="Arial" w:eastAsia="Calibri" w:hAnsi="Arial" w:cs="Arial"/>
          <w:kern w:val="0"/>
          <w:lang w:eastAsia="x-none"/>
        </w:rPr>
        <w:t> </w:t>
      </w:r>
      <w:r w:rsidRPr="00350A1C">
        <w:rPr>
          <w:rFonts w:ascii="Arial" w:eastAsia="Calibri" w:hAnsi="Arial" w:cs="Arial"/>
          <w:kern w:val="0"/>
          <w:lang w:val="x-none" w:eastAsia="x-none"/>
        </w:rPr>
        <w:t>roszczeń osób trzecich.</w:t>
      </w:r>
    </w:p>
    <w:p w14:paraId="5711A3B2" w14:textId="77777777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val="x-none" w:eastAsia="x-none"/>
        </w:rPr>
        <w:t xml:space="preserve">Oświadczamy, </w:t>
      </w:r>
      <w:r w:rsidRPr="00350A1C">
        <w:rPr>
          <w:rFonts w:ascii="Arial" w:eastAsia="Calibri" w:hAnsi="Arial" w:cs="Arial"/>
          <w:kern w:val="0"/>
          <w:lang w:eastAsia="x-none"/>
        </w:rPr>
        <w:t>że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udzielamy Zamawiającemu gwarancji jakości na dostarczone </w:t>
      </w:r>
      <w:r w:rsidRPr="00350A1C">
        <w:rPr>
          <w:rFonts w:ascii="Arial" w:eastAsia="Calibri" w:hAnsi="Arial" w:cs="Arial"/>
          <w:kern w:val="0"/>
          <w:lang w:eastAsia="x-none"/>
        </w:rPr>
        <w:t xml:space="preserve">fotele, </w:t>
      </w:r>
      <w:r w:rsidRPr="00350A1C">
        <w:rPr>
          <w:rFonts w:ascii="Arial" w:eastAsia="Calibri" w:hAnsi="Arial" w:cs="Arial"/>
          <w:kern w:val="0"/>
          <w:lang w:val="x-none" w:eastAsia="x-none"/>
        </w:rPr>
        <w:t>licząc od dnia podpisania „Protokołu odbioru</w:t>
      </w:r>
      <w:r w:rsidRPr="00350A1C">
        <w:rPr>
          <w:rFonts w:ascii="Arial" w:eastAsia="Calibri" w:hAnsi="Arial" w:cs="Arial"/>
          <w:kern w:val="0"/>
          <w:lang w:eastAsia="x-none"/>
        </w:rPr>
        <w:t>”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na </w:t>
      </w:r>
      <w:r w:rsidRPr="00350A1C">
        <w:rPr>
          <w:rFonts w:ascii="Arial" w:eastAsia="Calibri" w:hAnsi="Arial" w:cs="Arial"/>
          <w:kern w:val="0"/>
          <w:lang w:eastAsia="x-none"/>
        </w:rPr>
        <w:t>okres***:</w:t>
      </w:r>
    </w:p>
    <w:p w14:paraId="5AC1C046" w14:textId="77777777" w:rsidR="00350A1C" w:rsidRPr="00350A1C" w:rsidRDefault="00350A1C" w:rsidP="00BF779C">
      <w:pPr>
        <w:widowControl/>
        <w:numPr>
          <w:ilvl w:val="0"/>
          <w:numId w:val="79"/>
        </w:numPr>
        <w:overflowPunct/>
        <w:autoSpaceDE/>
        <w:autoSpaceDN/>
        <w:adjustRightInd/>
        <w:ind w:right="-2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r w:rsidRPr="00350A1C">
        <w:rPr>
          <w:rFonts w:ascii="Arial" w:hAnsi="Arial" w:cs="Arial"/>
          <w:bCs/>
          <w:kern w:val="0"/>
          <w:lang w:eastAsia="x-none"/>
        </w:rPr>
        <w:t>3 lat,</w:t>
      </w:r>
    </w:p>
    <w:p w14:paraId="55FA2AC0" w14:textId="77777777" w:rsidR="00350A1C" w:rsidRPr="00350A1C" w:rsidRDefault="00350A1C" w:rsidP="00BF779C">
      <w:pPr>
        <w:widowControl/>
        <w:numPr>
          <w:ilvl w:val="0"/>
          <w:numId w:val="79"/>
        </w:numPr>
        <w:overflowPunct/>
        <w:autoSpaceDE/>
        <w:autoSpaceDN/>
        <w:adjustRightInd/>
        <w:ind w:right="-2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r w:rsidRPr="00350A1C">
        <w:rPr>
          <w:rFonts w:ascii="Arial" w:hAnsi="Arial" w:cs="Arial"/>
          <w:bCs/>
          <w:kern w:val="0"/>
          <w:lang w:eastAsia="x-none"/>
        </w:rPr>
        <w:t>4</w:t>
      </w:r>
      <w:r w:rsidRPr="00350A1C">
        <w:rPr>
          <w:rFonts w:ascii="Arial" w:hAnsi="Arial" w:cs="Arial"/>
          <w:bCs/>
          <w:kern w:val="0"/>
          <w:lang w:val="x-none" w:eastAsia="x-none"/>
        </w:rPr>
        <w:t xml:space="preserve"> lat</w:t>
      </w:r>
      <w:r w:rsidRPr="00350A1C">
        <w:rPr>
          <w:rFonts w:ascii="Arial" w:hAnsi="Arial" w:cs="Arial"/>
          <w:bCs/>
          <w:kern w:val="0"/>
          <w:lang w:eastAsia="x-none"/>
        </w:rPr>
        <w:t>,</w:t>
      </w:r>
    </w:p>
    <w:p w14:paraId="7946E21C" w14:textId="77777777" w:rsidR="00350A1C" w:rsidRPr="00350A1C" w:rsidRDefault="00350A1C" w:rsidP="00BF779C">
      <w:pPr>
        <w:widowControl/>
        <w:numPr>
          <w:ilvl w:val="0"/>
          <w:numId w:val="79"/>
        </w:numPr>
        <w:overflowPunct/>
        <w:autoSpaceDE/>
        <w:autoSpaceDN/>
        <w:adjustRightInd/>
        <w:ind w:right="-2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r w:rsidRPr="00350A1C">
        <w:rPr>
          <w:rFonts w:ascii="Arial" w:hAnsi="Arial" w:cs="Arial"/>
          <w:bCs/>
          <w:kern w:val="0"/>
          <w:lang w:eastAsia="x-none"/>
        </w:rPr>
        <w:t>5</w:t>
      </w:r>
      <w:r w:rsidRPr="00350A1C">
        <w:rPr>
          <w:rFonts w:ascii="Arial" w:hAnsi="Arial" w:cs="Arial"/>
          <w:bCs/>
          <w:kern w:val="0"/>
          <w:lang w:val="x-none" w:eastAsia="x-none"/>
        </w:rPr>
        <w:t xml:space="preserve"> lat</w:t>
      </w:r>
      <w:r w:rsidRPr="00350A1C">
        <w:rPr>
          <w:rFonts w:ascii="Arial" w:hAnsi="Arial" w:cs="Arial"/>
          <w:bCs/>
          <w:kern w:val="0"/>
          <w:lang w:eastAsia="x-none"/>
        </w:rPr>
        <w:t>,</w:t>
      </w:r>
    </w:p>
    <w:p w14:paraId="2F5D4EA0" w14:textId="77777777" w:rsidR="00350A1C" w:rsidRPr="00350A1C" w:rsidRDefault="00350A1C" w:rsidP="00350A1C">
      <w:pPr>
        <w:tabs>
          <w:tab w:val="left" w:pos="-2268"/>
          <w:tab w:val="left" w:pos="284"/>
        </w:tabs>
        <w:jc w:val="both"/>
        <w:rPr>
          <w:rFonts w:ascii="Arial" w:eastAsia="Calibri" w:hAnsi="Arial" w:cs="Arial"/>
          <w:b/>
          <w:i/>
          <w:kern w:val="0"/>
          <w:sz w:val="16"/>
          <w:szCs w:val="16"/>
        </w:rPr>
      </w:pPr>
    </w:p>
    <w:p w14:paraId="299E0CBE" w14:textId="77777777" w:rsidR="00350A1C" w:rsidRPr="00350A1C" w:rsidRDefault="00350A1C" w:rsidP="00350A1C">
      <w:pPr>
        <w:tabs>
          <w:tab w:val="left" w:pos="-142"/>
        </w:tabs>
        <w:ind w:left="426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350A1C">
        <w:rPr>
          <w:rFonts w:ascii="Arial" w:hAnsi="Arial" w:cs="Arial"/>
          <w:b/>
          <w:i/>
          <w:sz w:val="16"/>
          <w:szCs w:val="16"/>
        </w:rPr>
        <w:t>***</w:t>
      </w:r>
      <w:r w:rsidRPr="00350A1C">
        <w:rPr>
          <w:rFonts w:ascii="Arial" w:hAnsi="Arial" w:cs="Arial"/>
          <w:kern w:val="0"/>
        </w:rPr>
        <w:t xml:space="preserve"> </w:t>
      </w:r>
      <w:r w:rsidRPr="00350A1C">
        <w:rPr>
          <w:rFonts w:ascii="Arial" w:hAnsi="Arial" w:cs="Arial"/>
          <w:b/>
          <w:i/>
          <w:sz w:val="16"/>
          <w:szCs w:val="16"/>
        </w:rPr>
        <w:t xml:space="preserve">W </w:t>
      </w:r>
      <w:proofErr w:type="gramStart"/>
      <w:r w:rsidRPr="00350A1C">
        <w:rPr>
          <w:rFonts w:ascii="Arial" w:hAnsi="Arial" w:cs="Arial"/>
          <w:b/>
          <w:i/>
          <w:sz w:val="16"/>
          <w:szCs w:val="16"/>
        </w:rPr>
        <w:t>przypadku gdy</w:t>
      </w:r>
      <w:proofErr w:type="gramEnd"/>
      <w:r w:rsidRPr="00350A1C">
        <w:rPr>
          <w:rFonts w:ascii="Arial" w:hAnsi="Arial" w:cs="Arial"/>
          <w:b/>
          <w:i/>
          <w:sz w:val="16"/>
          <w:szCs w:val="16"/>
        </w:rPr>
        <w:t xml:space="preserve"> Wykonawca nie wskaże </w:t>
      </w:r>
      <w:r w:rsidRPr="00350A1C">
        <w:rPr>
          <w:rFonts w:ascii="Arial" w:hAnsi="Arial" w:cs="Arial"/>
          <w:b/>
          <w:bCs/>
          <w:i/>
          <w:sz w:val="16"/>
          <w:szCs w:val="16"/>
        </w:rPr>
        <w:t xml:space="preserve">okresu udzielonej gwarancji jakości </w:t>
      </w:r>
      <w:r w:rsidRPr="00350A1C">
        <w:rPr>
          <w:rFonts w:ascii="Arial" w:hAnsi="Arial" w:cs="Arial"/>
          <w:b/>
          <w:i/>
          <w:sz w:val="16"/>
          <w:szCs w:val="16"/>
        </w:rPr>
        <w:t>nie zostaną przyznane punkty w przedmiotowym kryterium, a Zamawiający w takiej sytuacji przyjmie, że Wykonawca oferuje minimalny wymagany przez Zamawiającego okres udzielonej gwarancji jakości, tj. 3 lata</w:t>
      </w:r>
      <w:r w:rsidRPr="00350A1C">
        <w:rPr>
          <w:rFonts w:ascii="Arial" w:hAnsi="Arial" w:cs="Arial"/>
          <w:b/>
          <w:bCs/>
          <w:i/>
          <w:sz w:val="16"/>
          <w:szCs w:val="16"/>
        </w:rPr>
        <w:t>, począwszy od dnia podpisania „Protokołu odbioru”.</w:t>
      </w:r>
    </w:p>
    <w:p w14:paraId="2F5BACD7" w14:textId="77777777" w:rsidR="00350A1C" w:rsidRPr="00350A1C" w:rsidRDefault="00350A1C" w:rsidP="00350A1C">
      <w:pPr>
        <w:tabs>
          <w:tab w:val="left" w:pos="-142"/>
        </w:tabs>
        <w:ind w:left="426"/>
        <w:contextualSpacing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350A1C">
        <w:rPr>
          <w:rFonts w:ascii="Arial" w:hAnsi="Arial" w:cs="Arial"/>
          <w:b/>
          <w:i/>
          <w:sz w:val="16"/>
          <w:szCs w:val="16"/>
        </w:rPr>
        <w:t xml:space="preserve">W sytuacji, w której Wykonawca zaznaczy więcej niż jedną opcję, Zamawiający przyjmie, że Wykonawca oferuje wariant z krótszym okresem </w:t>
      </w:r>
      <w:proofErr w:type="gramStart"/>
      <w:r w:rsidRPr="00350A1C">
        <w:rPr>
          <w:rFonts w:ascii="Arial" w:hAnsi="Arial" w:cs="Arial"/>
          <w:b/>
          <w:bCs/>
          <w:i/>
          <w:sz w:val="16"/>
          <w:szCs w:val="16"/>
        </w:rPr>
        <w:t>gwarancji jakości</w:t>
      </w:r>
      <w:proofErr w:type="gramEnd"/>
      <w:r w:rsidRPr="00350A1C">
        <w:rPr>
          <w:rFonts w:ascii="Arial" w:hAnsi="Arial" w:cs="Arial"/>
          <w:b/>
          <w:i/>
          <w:sz w:val="16"/>
          <w:szCs w:val="16"/>
        </w:rPr>
        <w:t xml:space="preserve"> </w:t>
      </w:r>
      <w:r w:rsidRPr="00350A1C">
        <w:rPr>
          <w:rFonts w:ascii="Arial" w:hAnsi="Arial" w:cs="Arial"/>
          <w:b/>
          <w:bCs/>
          <w:i/>
          <w:sz w:val="16"/>
          <w:szCs w:val="16"/>
        </w:rPr>
        <w:t>i przyzna punkty stosownie do zaoferowanego okresu.</w:t>
      </w:r>
    </w:p>
    <w:p w14:paraId="6B028972" w14:textId="77777777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eastAsia="x-none"/>
        </w:rPr>
        <w:t xml:space="preserve">Oświadczamy, że dokonamy naprawy foteli </w:t>
      </w:r>
      <w:r w:rsidRPr="00350A1C">
        <w:rPr>
          <w:rFonts w:ascii="Arial" w:hAnsi="Arial" w:cs="Arial"/>
        </w:rPr>
        <w:t>w okresie udzielonej</w:t>
      </w:r>
      <w:r w:rsidRPr="00350A1C">
        <w:rPr>
          <w:rFonts w:ascii="Arial" w:eastAsia="Calibri" w:hAnsi="Arial" w:cs="Arial"/>
          <w:kern w:val="0"/>
          <w:lang w:eastAsia="x-none"/>
        </w:rPr>
        <w:t xml:space="preserve"> gwarancji od dnia otrzymania zgłoszenia w czasie****:</w:t>
      </w:r>
    </w:p>
    <w:p w14:paraId="5B5FD658" w14:textId="77777777" w:rsidR="00350A1C" w:rsidRPr="00350A1C" w:rsidRDefault="00350A1C" w:rsidP="00BF779C">
      <w:pPr>
        <w:widowControl/>
        <w:numPr>
          <w:ilvl w:val="4"/>
          <w:numId w:val="80"/>
        </w:numPr>
        <w:overflowPunct/>
        <w:autoSpaceDE/>
        <w:autoSpaceDN/>
        <w:adjustRightInd/>
        <w:ind w:left="567" w:right="-2" w:hanging="283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r w:rsidRPr="00350A1C">
        <w:rPr>
          <w:rFonts w:ascii="Arial" w:hAnsi="Arial" w:cs="Arial"/>
          <w:bCs/>
          <w:kern w:val="0"/>
          <w:lang w:val="x-none" w:eastAsia="x-none"/>
        </w:rPr>
        <w:t xml:space="preserve">do </w:t>
      </w:r>
      <w:r w:rsidRPr="00350A1C">
        <w:rPr>
          <w:rFonts w:ascii="Arial" w:hAnsi="Arial" w:cs="Arial"/>
          <w:bCs/>
          <w:kern w:val="0"/>
          <w:lang w:eastAsia="x-none"/>
        </w:rPr>
        <w:t>3</w:t>
      </w:r>
      <w:r w:rsidRPr="00350A1C">
        <w:rPr>
          <w:rFonts w:ascii="Arial" w:hAnsi="Arial" w:cs="Arial"/>
          <w:bCs/>
          <w:kern w:val="0"/>
          <w:lang w:val="x-none" w:eastAsia="x-none"/>
        </w:rPr>
        <w:t xml:space="preserve"> dni roboczych</w:t>
      </w:r>
      <w:r w:rsidRPr="00350A1C">
        <w:rPr>
          <w:rFonts w:ascii="Arial" w:hAnsi="Arial" w:cs="Arial"/>
          <w:bCs/>
          <w:kern w:val="0"/>
          <w:lang w:eastAsia="x-none"/>
        </w:rPr>
        <w:t>,</w:t>
      </w:r>
      <w:r w:rsidRPr="00350A1C">
        <w:rPr>
          <w:rFonts w:ascii="Arial" w:hAnsi="Arial" w:cs="Arial"/>
          <w:bCs/>
          <w:kern w:val="0"/>
          <w:lang w:val="x-none" w:eastAsia="x-none"/>
        </w:rPr>
        <w:t xml:space="preserve"> </w:t>
      </w:r>
    </w:p>
    <w:p w14:paraId="06AED898" w14:textId="77777777" w:rsidR="00350A1C" w:rsidRPr="00350A1C" w:rsidRDefault="00350A1C" w:rsidP="00BF779C">
      <w:pPr>
        <w:widowControl/>
        <w:numPr>
          <w:ilvl w:val="4"/>
          <w:numId w:val="80"/>
        </w:numPr>
        <w:overflowPunct/>
        <w:autoSpaceDE/>
        <w:autoSpaceDN/>
        <w:adjustRightInd/>
        <w:ind w:left="567" w:right="-2" w:hanging="283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proofErr w:type="gramStart"/>
      <w:r w:rsidRPr="00350A1C">
        <w:rPr>
          <w:rFonts w:ascii="Arial" w:hAnsi="Arial" w:cs="Arial"/>
          <w:bCs/>
          <w:kern w:val="0"/>
          <w:lang w:eastAsia="x-none"/>
        </w:rPr>
        <w:t>do</w:t>
      </w:r>
      <w:proofErr w:type="gramEnd"/>
      <w:r w:rsidRPr="00350A1C">
        <w:rPr>
          <w:rFonts w:ascii="Arial" w:hAnsi="Arial" w:cs="Arial"/>
          <w:bCs/>
          <w:kern w:val="0"/>
          <w:lang w:eastAsia="x-none"/>
        </w:rPr>
        <w:t xml:space="preserve"> 5 dni roboczych,</w:t>
      </w:r>
    </w:p>
    <w:p w14:paraId="7CB804E6" w14:textId="77777777" w:rsidR="00350A1C" w:rsidRPr="00350A1C" w:rsidRDefault="00350A1C" w:rsidP="00BF779C">
      <w:pPr>
        <w:widowControl/>
        <w:numPr>
          <w:ilvl w:val="4"/>
          <w:numId w:val="80"/>
        </w:numPr>
        <w:overflowPunct/>
        <w:autoSpaceDE/>
        <w:autoSpaceDN/>
        <w:adjustRightInd/>
        <w:ind w:left="567" w:right="-2" w:hanging="283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r w:rsidRPr="00350A1C">
        <w:rPr>
          <w:rFonts w:ascii="Arial" w:hAnsi="Arial" w:cs="Arial"/>
          <w:bCs/>
          <w:kern w:val="0"/>
          <w:lang w:val="x-none" w:eastAsia="x-none"/>
        </w:rPr>
        <w:t>do 6 dni roboczych</w:t>
      </w:r>
      <w:r w:rsidRPr="00350A1C">
        <w:rPr>
          <w:rFonts w:ascii="Arial" w:hAnsi="Arial" w:cs="Arial"/>
          <w:bCs/>
          <w:kern w:val="0"/>
          <w:lang w:eastAsia="x-none"/>
        </w:rPr>
        <w:t>,</w:t>
      </w:r>
    </w:p>
    <w:p w14:paraId="3AA0E8E9" w14:textId="77777777" w:rsidR="00350A1C" w:rsidRPr="00350A1C" w:rsidRDefault="00350A1C" w:rsidP="00BF779C">
      <w:pPr>
        <w:widowControl/>
        <w:numPr>
          <w:ilvl w:val="4"/>
          <w:numId w:val="80"/>
        </w:numPr>
        <w:overflowPunct/>
        <w:autoSpaceDE/>
        <w:autoSpaceDN/>
        <w:adjustRightInd/>
        <w:ind w:left="567" w:right="-2" w:hanging="283"/>
        <w:contextualSpacing/>
        <w:jc w:val="both"/>
        <w:textAlignment w:val="auto"/>
        <w:rPr>
          <w:rFonts w:ascii="Arial" w:hAnsi="Arial" w:cs="Arial"/>
          <w:bCs/>
          <w:kern w:val="0"/>
          <w:lang w:val="x-none" w:eastAsia="x-none"/>
        </w:rPr>
      </w:pPr>
      <w:r w:rsidRPr="00350A1C">
        <w:rPr>
          <w:rFonts w:ascii="Arial" w:hAnsi="Arial" w:cs="Arial"/>
          <w:bCs/>
          <w:kern w:val="0"/>
          <w:lang w:val="x-none" w:eastAsia="x-none"/>
        </w:rPr>
        <w:t>do 7 dni roboczych</w:t>
      </w:r>
      <w:r w:rsidRPr="00350A1C">
        <w:rPr>
          <w:rFonts w:ascii="Arial" w:hAnsi="Arial" w:cs="Arial"/>
          <w:bCs/>
          <w:kern w:val="0"/>
          <w:lang w:eastAsia="x-none"/>
        </w:rPr>
        <w:t>.</w:t>
      </w:r>
    </w:p>
    <w:p w14:paraId="4A140823" w14:textId="77777777" w:rsidR="00350A1C" w:rsidRPr="00350A1C" w:rsidRDefault="00350A1C" w:rsidP="00350A1C">
      <w:pPr>
        <w:widowControl/>
        <w:tabs>
          <w:tab w:val="left" w:pos="-142"/>
        </w:tabs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eastAsia="Calibri" w:hAnsi="Arial" w:cs="Arial"/>
          <w:kern w:val="0"/>
          <w:lang w:eastAsia="x-none"/>
        </w:rPr>
      </w:pPr>
    </w:p>
    <w:p w14:paraId="7D890A37" w14:textId="77777777" w:rsidR="00350A1C" w:rsidRPr="00350A1C" w:rsidRDefault="00350A1C" w:rsidP="00350A1C">
      <w:pPr>
        <w:tabs>
          <w:tab w:val="left" w:pos="-142"/>
        </w:tabs>
        <w:ind w:left="426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350A1C">
        <w:rPr>
          <w:rFonts w:ascii="Arial" w:hAnsi="Arial" w:cs="Arial"/>
          <w:b/>
          <w:i/>
          <w:sz w:val="16"/>
          <w:szCs w:val="16"/>
        </w:rPr>
        <w:t>****W przypadku, gdy Wykonawca nie zaznaczy czasu dokonania naprawy, nie zostaną przyznane punkty w przedmiotowym kryterium, a Zamawiający w takiej sytuacji przyjmie, że Wykonawca oferuje dokonanie naprawy w najdłuższym dopuszczalnym czasie, tj. w czasie do 7 dni roboczych</w:t>
      </w:r>
      <w:r w:rsidRPr="00350A1C">
        <w:rPr>
          <w:rFonts w:ascii="Arial" w:hAnsi="Arial" w:cs="Arial"/>
          <w:b/>
          <w:bCs/>
          <w:i/>
          <w:sz w:val="16"/>
          <w:szCs w:val="16"/>
        </w:rPr>
        <w:t xml:space="preserve"> od dnia otrzymania zgłoszenia</w:t>
      </w:r>
      <w:r w:rsidRPr="00350A1C">
        <w:rPr>
          <w:rFonts w:ascii="Arial" w:hAnsi="Arial" w:cs="Arial"/>
          <w:b/>
          <w:i/>
          <w:sz w:val="16"/>
          <w:szCs w:val="16"/>
        </w:rPr>
        <w:t xml:space="preserve">. </w:t>
      </w:r>
    </w:p>
    <w:p w14:paraId="0D59E894" w14:textId="77777777" w:rsidR="00350A1C" w:rsidRPr="00350A1C" w:rsidRDefault="00350A1C" w:rsidP="00350A1C">
      <w:pPr>
        <w:tabs>
          <w:tab w:val="left" w:pos="-142"/>
        </w:tabs>
        <w:ind w:left="426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350A1C">
        <w:rPr>
          <w:rFonts w:ascii="Arial" w:eastAsia="Calibri" w:hAnsi="Arial" w:cs="Arial"/>
          <w:b/>
          <w:i/>
          <w:kern w:val="0"/>
          <w:sz w:val="16"/>
          <w:szCs w:val="16"/>
          <w:lang w:eastAsia="x-none"/>
        </w:rPr>
        <w:t xml:space="preserve">W sytuacji, w której Wykonawca zaznaczy więcej niż jedną opcję, Zamawiający przyjmie, że Wykonawca oferuje wariant z dłuższym czasem naprawy i przyzna punkty stosownie do zaoferowanego terminu. </w:t>
      </w:r>
    </w:p>
    <w:p w14:paraId="4D3C2E56" w14:textId="0490AE74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proofErr w:type="gramStart"/>
      <w:r w:rsidRPr="00350A1C">
        <w:rPr>
          <w:rFonts w:ascii="Arial" w:eastAsia="Calibri" w:hAnsi="Arial" w:cs="Arial"/>
          <w:kern w:val="0"/>
          <w:lang w:eastAsia="x-none"/>
        </w:rPr>
        <w:t>Oświadczamy że</w:t>
      </w:r>
      <w:proofErr w:type="gramEnd"/>
      <w:r w:rsidRPr="00350A1C">
        <w:rPr>
          <w:rFonts w:ascii="Arial" w:eastAsia="Calibri" w:hAnsi="Arial" w:cs="Arial"/>
          <w:kern w:val="0"/>
          <w:lang w:eastAsia="x-none"/>
        </w:rPr>
        <w:t xml:space="preserve"> przedmiot zamówienia zrealizujemy w terminie </w:t>
      </w:r>
      <w:r w:rsidRPr="00350A1C">
        <w:rPr>
          <w:rFonts w:ascii="Arial" w:eastAsia="Calibri" w:hAnsi="Arial" w:cs="Arial"/>
          <w:bCs/>
          <w:kern w:val="0"/>
          <w:lang w:eastAsia="x-none"/>
        </w:rPr>
        <w:t xml:space="preserve">do </w:t>
      </w:r>
      <w:r w:rsidR="000A3CE9">
        <w:rPr>
          <w:rFonts w:ascii="Arial" w:eastAsia="Calibri" w:hAnsi="Arial" w:cs="Arial"/>
          <w:bCs/>
          <w:kern w:val="0"/>
          <w:lang w:eastAsia="x-none"/>
        </w:rPr>
        <w:t>6</w:t>
      </w:r>
      <w:r w:rsidRPr="00350A1C">
        <w:rPr>
          <w:rFonts w:ascii="Arial" w:eastAsia="Calibri" w:hAnsi="Arial" w:cs="Arial"/>
          <w:bCs/>
          <w:kern w:val="0"/>
          <w:lang w:eastAsia="x-none"/>
        </w:rPr>
        <w:t xml:space="preserve"> tygodni od dnia podpisania umowy</w:t>
      </w:r>
      <w:r w:rsidR="000A3CE9">
        <w:rPr>
          <w:rFonts w:ascii="Arial" w:eastAsia="Calibri" w:hAnsi="Arial" w:cs="Arial"/>
          <w:bCs/>
          <w:kern w:val="0"/>
          <w:lang w:eastAsia="x-none"/>
        </w:rPr>
        <w:t>.</w:t>
      </w:r>
      <w:r w:rsidRPr="00350A1C">
        <w:rPr>
          <w:rFonts w:ascii="Arial" w:eastAsia="Calibri" w:hAnsi="Arial" w:cs="Arial"/>
          <w:bCs/>
          <w:kern w:val="0"/>
          <w:lang w:eastAsia="x-none"/>
        </w:rPr>
        <w:t xml:space="preserve"> </w:t>
      </w:r>
    </w:p>
    <w:p w14:paraId="18CA7867" w14:textId="6B60601C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val="x-none" w:eastAsia="x-none"/>
        </w:rPr>
        <w:t>Oświadczamy, że dostarczon</w:t>
      </w:r>
      <w:r w:rsidR="000A3CE9">
        <w:rPr>
          <w:rFonts w:ascii="Arial" w:eastAsia="Calibri" w:hAnsi="Arial" w:cs="Arial"/>
          <w:kern w:val="0"/>
          <w:lang w:eastAsia="x-none"/>
        </w:rPr>
        <w:t>e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</w:t>
      </w:r>
      <w:r w:rsidR="000A3CE9">
        <w:rPr>
          <w:rFonts w:ascii="Arial" w:eastAsia="Calibri" w:hAnsi="Arial" w:cs="Arial"/>
          <w:kern w:val="0"/>
          <w:lang w:eastAsia="x-none"/>
        </w:rPr>
        <w:t>fotele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będą posiadały wymagane prawem </w:t>
      </w:r>
      <w:r w:rsidRPr="00350A1C">
        <w:rPr>
          <w:rFonts w:ascii="Arial" w:eastAsia="Calibri" w:hAnsi="Arial" w:cs="Arial"/>
          <w:kern w:val="0"/>
          <w:lang w:eastAsia="x-none"/>
        </w:rPr>
        <w:t xml:space="preserve">normy, </w:t>
      </w:r>
      <w:r w:rsidRPr="00350A1C">
        <w:rPr>
          <w:rFonts w:ascii="Arial" w:eastAsia="Calibri" w:hAnsi="Arial" w:cs="Arial"/>
          <w:kern w:val="0"/>
          <w:lang w:val="x-none" w:eastAsia="x-none"/>
        </w:rPr>
        <w:t>atesty, certyfikaty</w:t>
      </w:r>
      <w:r w:rsidRPr="00350A1C">
        <w:rPr>
          <w:rFonts w:ascii="Arial" w:eastAsia="Calibri" w:hAnsi="Arial" w:cs="Arial"/>
          <w:kern w:val="0"/>
          <w:lang w:eastAsia="x-none"/>
        </w:rPr>
        <w:t xml:space="preserve"> etc., </w:t>
      </w:r>
      <w:proofErr w:type="gramStart"/>
      <w:r w:rsidRPr="00350A1C">
        <w:rPr>
          <w:rFonts w:ascii="Arial" w:eastAsia="Calibri" w:hAnsi="Arial" w:cs="Arial"/>
          <w:kern w:val="0"/>
          <w:lang w:eastAsia="x-none"/>
        </w:rPr>
        <w:t>o</w:t>
      </w:r>
      <w:proofErr w:type="gramEnd"/>
      <w:r w:rsidRPr="00350A1C">
        <w:rPr>
          <w:rFonts w:ascii="Arial" w:eastAsia="Calibri" w:hAnsi="Arial" w:cs="Arial"/>
          <w:kern w:val="0"/>
          <w:lang w:eastAsia="x-none"/>
        </w:rPr>
        <w:t> których mowa w opisie przedmiotu zamówienia.</w:t>
      </w:r>
    </w:p>
    <w:p w14:paraId="668B1026" w14:textId="0BC4650C" w:rsidR="00855121" w:rsidRPr="00C16821" w:rsidRDefault="00855121" w:rsidP="00855121">
      <w:pPr>
        <w:widowControl/>
        <w:numPr>
          <w:ilvl w:val="0"/>
          <w:numId w:val="78"/>
        </w:numPr>
        <w:overflowPunct/>
        <w:autoSpaceDE/>
        <w:autoSpaceDN/>
        <w:adjustRightInd/>
        <w:ind w:left="142" w:hanging="284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C16821">
        <w:rPr>
          <w:rFonts w:ascii="Arial" w:eastAsia="Calibri" w:hAnsi="Arial" w:cs="Arial"/>
          <w:kern w:val="0"/>
          <w:lang w:eastAsia="x-none"/>
        </w:rPr>
        <w:t xml:space="preserve"> </w:t>
      </w:r>
      <w:r>
        <w:rPr>
          <w:rFonts w:ascii="Arial" w:eastAsia="Calibri" w:hAnsi="Arial" w:cs="Arial"/>
          <w:kern w:val="0"/>
          <w:lang w:eastAsia="x-none"/>
        </w:rPr>
        <w:t xml:space="preserve"> </w:t>
      </w:r>
      <w:r w:rsidRPr="00C16821">
        <w:rPr>
          <w:rFonts w:ascii="Arial" w:eastAsia="Calibri" w:hAnsi="Arial" w:cs="Arial"/>
          <w:kern w:val="0"/>
          <w:lang w:eastAsia="en-US"/>
        </w:rPr>
        <w:t xml:space="preserve">Oświadczamy, że uważamy się za związanych niniejszą ofertą na czas wskazany w SWZ. </w:t>
      </w:r>
    </w:p>
    <w:p w14:paraId="7FF76921" w14:textId="77777777" w:rsidR="00855121" w:rsidRPr="00C16821" w:rsidRDefault="00855121" w:rsidP="00855121">
      <w:pPr>
        <w:widowControl/>
        <w:suppressAutoHyphens/>
        <w:overflowPunct/>
        <w:autoSpaceDE/>
        <w:autoSpaceDN/>
        <w:adjustRightInd/>
        <w:spacing w:after="200"/>
        <w:ind w:left="142" w:firstLine="142"/>
        <w:contextualSpacing/>
        <w:jc w:val="both"/>
        <w:textAlignment w:val="auto"/>
        <w:rPr>
          <w:rFonts w:ascii="Arial" w:eastAsia="Calibri" w:hAnsi="Arial" w:cs="Arial"/>
          <w:bCs/>
          <w:kern w:val="0"/>
          <w:lang w:eastAsia="en-US"/>
        </w:rPr>
      </w:pPr>
      <w:r w:rsidRPr="00C16821">
        <w:rPr>
          <w:rFonts w:ascii="Arial" w:hAnsi="Arial"/>
        </w:rPr>
        <w:t xml:space="preserve">Na potwierdzenie tego wnieśliśmy wadium w wysokości: </w:t>
      </w:r>
    </w:p>
    <w:p w14:paraId="51890355" w14:textId="77777777" w:rsidR="00855121" w:rsidRPr="00C16821" w:rsidRDefault="00855121" w:rsidP="00855121">
      <w:pPr>
        <w:widowControl/>
        <w:tabs>
          <w:tab w:val="left" w:pos="284"/>
        </w:tabs>
        <w:suppressAutoHyphens/>
        <w:overflowPunct/>
        <w:autoSpaceDE/>
        <w:autoSpaceDN/>
        <w:adjustRightInd/>
        <w:spacing w:after="200"/>
        <w:ind w:left="284"/>
        <w:contextualSpacing/>
        <w:jc w:val="both"/>
        <w:textAlignment w:val="auto"/>
        <w:rPr>
          <w:rFonts w:ascii="Arial" w:hAnsi="Arial"/>
        </w:rPr>
      </w:pPr>
    </w:p>
    <w:p w14:paraId="1051C6E6" w14:textId="77777777" w:rsidR="00855121" w:rsidRPr="00C16821" w:rsidRDefault="00855121" w:rsidP="00855121">
      <w:pPr>
        <w:widowControl/>
        <w:tabs>
          <w:tab w:val="left" w:pos="284"/>
        </w:tabs>
        <w:suppressAutoHyphens/>
        <w:overflowPunct/>
        <w:autoSpaceDE/>
        <w:autoSpaceDN/>
        <w:adjustRightInd/>
        <w:spacing w:after="200"/>
        <w:ind w:left="284"/>
        <w:contextualSpacing/>
        <w:jc w:val="both"/>
        <w:textAlignment w:val="auto"/>
        <w:rPr>
          <w:rFonts w:ascii="Arial" w:eastAsia="Calibri" w:hAnsi="Arial" w:cs="Arial"/>
          <w:bCs/>
          <w:kern w:val="0"/>
          <w:lang w:eastAsia="en-US"/>
        </w:rPr>
      </w:pPr>
      <w:r w:rsidRPr="00C16821">
        <w:rPr>
          <w:rFonts w:ascii="Arial" w:hAnsi="Arial"/>
        </w:rPr>
        <w:t xml:space="preserve">…….................................... w </w:t>
      </w:r>
      <w:proofErr w:type="gramStart"/>
      <w:r w:rsidRPr="00C16821">
        <w:rPr>
          <w:rFonts w:ascii="Arial" w:hAnsi="Arial"/>
        </w:rPr>
        <w:t>formie .................................................</w:t>
      </w:r>
      <w:proofErr w:type="gramEnd"/>
      <w:r w:rsidRPr="00C16821">
        <w:rPr>
          <w:rFonts w:ascii="Arial" w:hAnsi="Arial"/>
        </w:rPr>
        <w:t>.............................................</w:t>
      </w:r>
    </w:p>
    <w:p w14:paraId="2C481210" w14:textId="77777777" w:rsidR="00855121" w:rsidRPr="00C16821" w:rsidRDefault="00855121" w:rsidP="00855121">
      <w:pPr>
        <w:pStyle w:val="Akapitzlist"/>
        <w:numPr>
          <w:ilvl w:val="0"/>
          <w:numId w:val="78"/>
        </w:numPr>
        <w:ind w:left="284" w:right="48" w:hanging="426"/>
        <w:jc w:val="both"/>
        <w:rPr>
          <w:rFonts w:ascii="Arial" w:hAnsi="Arial" w:cs="Arial"/>
          <w:sz w:val="20"/>
          <w:szCs w:val="20"/>
        </w:rPr>
      </w:pPr>
      <w:r w:rsidRPr="00C16821">
        <w:rPr>
          <w:rFonts w:ascii="Arial" w:hAnsi="Arial" w:cs="Arial"/>
          <w:sz w:val="20"/>
          <w:szCs w:val="20"/>
        </w:rPr>
        <w:t>Wpłacone wadium prosimy zwrócić na nasz rachunek bankowy:</w:t>
      </w:r>
    </w:p>
    <w:p w14:paraId="63E9C59B" w14:textId="77777777" w:rsidR="00855121" w:rsidRPr="00C16821" w:rsidRDefault="00855121" w:rsidP="00855121">
      <w:pPr>
        <w:widowControl/>
        <w:tabs>
          <w:tab w:val="left" w:pos="360"/>
        </w:tabs>
        <w:ind w:left="340" w:right="-2"/>
        <w:jc w:val="both"/>
        <w:rPr>
          <w:rFonts w:ascii="Arial" w:hAnsi="Arial" w:cs="Arial"/>
          <w:kern w:val="0"/>
        </w:rPr>
      </w:pPr>
    </w:p>
    <w:p w14:paraId="1A4EA453" w14:textId="77777777" w:rsidR="00855121" w:rsidRPr="00C16821" w:rsidRDefault="00855121" w:rsidP="00855121">
      <w:pPr>
        <w:widowControl/>
        <w:tabs>
          <w:tab w:val="left" w:pos="360"/>
        </w:tabs>
        <w:ind w:left="340" w:right="-2"/>
        <w:jc w:val="both"/>
        <w:rPr>
          <w:rFonts w:ascii="Arial" w:hAnsi="Arial" w:cs="Arial"/>
          <w:kern w:val="0"/>
        </w:rPr>
      </w:pPr>
      <w:r w:rsidRPr="00C16821">
        <w:rPr>
          <w:rFonts w:ascii="Arial" w:hAnsi="Arial" w:cs="Arial"/>
          <w:kern w:val="0"/>
        </w:rPr>
        <w:t>………………………………………………………………………………………………………………..</w:t>
      </w:r>
    </w:p>
    <w:p w14:paraId="5602D5E6" w14:textId="77777777" w:rsidR="00855121" w:rsidRPr="00C16821" w:rsidRDefault="00855121" w:rsidP="00855121">
      <w:pPr>
        <w:pStyle w:val="Akapitzlist"/>
        <w:tabs>
          <w:tab w:val="left" w:pos="360"/>
        </w:tabs>
        <w:autoSpaceDN w:val="0"/>
        <w:adjustRightInd w:val="0"/>
        <w:ind w:left="340" w:right="-2"/>
        <w:jc w:val="center"/>
        <w:textAlignment w:val="baseline"/>
        <w:rPr>
          <w:rFonts w:ascii="Arial" w:hAnsi="Arial" w:cs="Arial"/>
          <w:i/>
          <w:sz w:val="16"/>
          <w:szCs w:val="16"/>
          <w:lang w:eastAsia="pl-PL"/>
        </w:rPr>
      </w:pPr>
      <w:r w:rsidRPr="00C16821">
        <w:rPr>
          <w:rFonts w:ascii="Arial" w:hAnsi="Arial" w:cs="Arial"/>
          <w:i/>
          <w:sz w:val="16"/>
          <w:szCs w:val="16"/>
          <w:lang w:eastAsia="pl-PL"/>
        </w:rPr>
        <w:t>podać nazwę banku oraz nr konta – dla wnoszących wadium w pieniądzu</w:t>
      </w:r>
    </w:p>
    <w:p w14:paraId="45D4B8EA" w14:textId="77777777" w:rsidR="00855121" w:rsidRPr="00C16821" w:rsidRDefault="00855121" w:rsidP="00855121">
      <w:pPr>
        <w:pStyle w:val="Akapitzlist"/>
        <w:tabs>
          <w:tab w:val="left" w:pos="360"/>
        </w:tabs>
        <w:autoSpaceDN w:val="0"/>
        <w:adjustRightInd w:val="0"/>
        <w:ind w:left="340" w:right="-2"/>
        <w:jc w:val="center"/>
        <w:textAlignment w:val="baseline"/>
        <w:rPr>
          <w:rFonts w:ascii="Arial" w:hAnsi="Arial" w:cs="Arial"/>
          <w:i/>
          <w:sz w:val="20"/>
          <w:szCs w:val="20"/>
          <w:lang w:eastAsia="pl-PL"/>
        </w:rPr>
      </w:pPr>
    </w:p>
    <w:p w14:paraId="0CC6B31E" w14:textId="77777777" w:rsidR="00855121" w:rsidRPr="00C16821" w:rsidRDefault="00855121" w:rsidP="00855121">
      <w:pPr>
        <w:pStyle w:val="Default"/>
        <w:ind w:left="284"/>
        <w:rPr>
          <w:rFonts w:eastAsia="Calibri"/>
          <w:sz w:val="20"/>
          <w:szCs w:val="20"/>
        </w:rPr>
      </w:pPr>
      <w:proofErr w:type="gramStart"/>
      <w:r w:rsidRPr="00C16821">
        <w:rPr>
          <w:rFonts w:eastAsia="Calibri"/>
          <w:sz w:val="20"/>
          <w:szCs w:val="20"/>
        </w:rPr>
        <w:t>a</w:t>
      </w:r>
      <w:proofErr w:type="gramEnd"/>
      <w:r w:rsidRPr="00C16821">
        <w:rPr>
          <w:rFonts w:eastAsia="Calibri"/>
          <w:sz w:val="20"/>
          <w:szCs w:val="20"/>
        </w:rPr>
        <w:t xml:space="preserve"> w przypadku wadium wniesionego w formie innej niż w pieniądzu oświadczenie o zwolnieniu wadium proszę przesłać na adres e-mailowy gwaranta: </w:t>
      </w:r>
    </w:p>
    <w:p w14:paraId="3DD22BAA" w14:textId="77777777" w:rsidR="00855121" w:rsidRPr="00C16821" w:rsidRDefault="00855121" w:rsidP="00855121">
      <w:pPr>
        <w:widowControl/>
        <w:overflowPunct/>
        <w:ind w:left="284"/>
        <w:textAlignment w:val="auto"/>
        <w:rPr>
          <w:rFonts w:ascii="Arial" w:eastAsia="Calibri" w:hAnsi="Arial" w:cs="Arial"/>
          <w:color w:val="000000"/>
          <w:kern w:val="0"/>
        </w:rPr>
      </w:pPr>
    </w:p>
    <w:p w14:paraId="42E1E137" w14:textId="77777777" w:rsidR="00855121" w:rsidRDefault="00855121" w:rsidP="00855121">
      <w:pPr>
        <w:widowControl/>
        <w:overflowPunct/>
        <w:ind w:left="284"/>
        <w:textAlignment w:val="auto"/>
        <w:rPr>
          <w:rFonts w:ascii="Arial" w:eastAsia="Calibri" w:hAnsi="Arial" w:cs="Arial"/>
          <w:color w:val="000000"/>
          <w:kern w:val="0"/>
        </w:rPr>
      </w:pPr>
      <w:r w:rsidRPr="00C16821">
        <w:rPr>
          <w:rFonts w:ascii="Arial" w:eastAsia="Calibri" w:hAnsi="Arial" w:cs="Arial"/>
          <w:color w:val="000000"/>
          <w:kern w:val="0"/>
        </w:rPr>
        <w:t>……………………………………………………………………………………………………………….</w:t>
      </w:r>
    </w:p>
    <w:p w14:paraId="6E89C741" w14:textId="77777777" w:rsidR="00855121" w:rsidRPr="00A02A46" w:rsidRDefault="00855121" w:rsidP="00855121">
      <w:pPr>
        <w:pStyle w:val="Akapitzlist"/>
        <w:tabs>
          <w:tab w:val="left" w:pos="360"/>
        </w:tabs>
        <w:autoSpaceDN w:val="0"/>
        <w:adjustRightInd w:val="0"/>
        <w:ind w:left="340" w:right="-2"/>
        <w:jc w:val="center"/>
        <w:textAlignment w:val="baseline"/>
        <w:rPr>
          <w:rFonts w:ascii="Arial" w:hAnsi="Arial" w:cs="Arial"/>
          <w:i/>
          <w:sz w:val="16"/>
          <w:szCs w:val="16"/>
          <w:lang w:eastAsia="pl-PL"/>
        </w:rPr>
      </w:pPr>
      <w:proofErr w:type="gramStart"/>
      <w:r w:rsidRPr="00A02A46">
        <w:rPr>
          <w:rFonts w:ascii="Arial" w:eastAsia="Calibri" w:hAnsi="Arial" w:cs="Arial"/>
          <w:i/>
          <w:iCs/>
          <w:color w:val="000000"/>
          <w:sz w:val="16"/>
          <w:szCs w:val="16"/>
          <w:lang w:val="pl-PL" w:eastAsia="pl-PL"/>
        </w:rPr>
        <w:t>podać</w:t>
      </w:r>
      <w:proofErr w:type="gramEnd"/>
      <w:r w:rsidRPr="00A02A46">
        <w:rPr>
          <w:rFonts w:ascii="Arial" w:eastAsia="Calibri" w:hAnsi="Arial" w:cs="Arial"/>
          <w:i/>
          <w:iCs/>
          <w:color w:val="000000"/>
          <w:sz w:val="16"/>
          <w:szCs w:val="16"/>
          <w:lang w:val="pl-PL" w:eastAsia="pl-PL"/>
        </w:rPr>
        <w:t xml:space="preserve"> adres email gwaranta. </w:t>
      </w:r>
    </w:p>
    <w:p w14:paraId="1EF1C79A" w14:textId="77777777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426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val="x-none" w:eastAsia="x-none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3C832168" w14:textId="77777777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426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val="x-none" w:eastAsia="x-none"/>
        </w:rPr>
        <w:t xml:space="preserve">Niniejszym akceptujemy postanowienia zawarte w „Projekcie umowy” stanowiącym załącznik nr </w:t>
      </w:r>
      <w:r w:rsidRPr="00350A1C">
        <w:rPr>
          <w:rFonts w:ascii="Arial" w:eastAsia="Calibri" w:hAnsi="Arial" w:cs="Arial"/>
          <w:kern w:val="0"/>
          <w:lang w:eastAsia="x-none"/>
        </w:rPr>
        <w:t>2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do </w:t>
      </w:r>
      <w:r w:rsidRPr="00350A1C">
        <w:rPr>
          <w:rFonts w:ascii="Arial" w:eastAsia="Calibri" w:hAnsi="Arial" w:cs="Arial"/>
          <w:kern w:val="0"/>
          <w:lang w:eastAsia="x-none"/>
        </w:rPr>
        <w:t>SWZ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, i w przypadku wyboru naszej oferty zobowiązujemy się do zawarcia umowy na warunkach przedstawionych w projekcie umowy, w miejscu i terminie określonym przez Zamawiającego. </w:t>
      </w:r>
    </w:p>
    <w:p w14:paraId="0DA5710B" w14:textId="71B8F687" w:rsidR="00350A1C" w:rsidRPr="00350A1C" w:rsidRDefault="00350A1C" w:rsidP="00BF779C">
      <w:pPr>
        <w:widowControl/>
        <w:numPr>
          <w:ilvl w:val="0"/>
          <w:numId w:val="78"/>
        </w:numPr>
        <w:tabs>
          <w:tab w:val="left" w:pos="-142"/>
        </w:tabs>
        <w:overflowPunct/>
        <w:autoSpaceDE/>
        <w:autoSpaceDN/>
        <w:adjustRightInd/>
        <w:ind w:left="284" w:hanging="426"/>
        <w:contextualSpacing/>
        <w:jc w:val="both"/>
        <w:textAlignment w:val="auto"/>
        <w:rPr>
          <w:rFonts w:ascii="Arial" w:eastAsia="Calibri" w:hAnsi="Arial" w:cs="Arial"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val="x-none" w:eastAsia="x-none"/>
        </w:rPr>
        <w:t>Oświadczam</w:t>
      </w:r>
      <w:r w:rsidRPr="00350A1C">
        <w:rPr>
          <w:rFonts w:ascii="Arial" w:eastAsia="Calibri" w:hAnsi="Arial" w:cs="Arial"/>
          <w:kern w:val="0"/>
          <w:lang w:eastAsia="x-none"/>
        </w:rPr>
        <w:t>y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, </w:t>
      </w:r>
      <w:r w:rsidRPr="00350A1C">
        <w:rPr>
          <w:rFonts w:ascii="Arial" w:eastAsia="Calibri" w:hAnsi="Arial" w:cs="Arial"/>
          <w:kern w:val="0"/>
          <w:lang w:eastAsia="x-none"/>
        </w:rPr>
        <w:t>że zgodnie z art. 7 ust. 1 pkt 1-3 ustawy</w:t>
      </w:r>
      <w:r w:rsidRPr="00350A1C">
        <w:rPr>
          <w:rFonts w:ascii="Arial" w:eastAsia="Calibri" w:hAnsi="Arial" w:cs="Arial"/>
          <w:kern w:val="0"/>
          <w:lang w:val="x-none" w:eastAsia="x-none"/>
        </w:rPr>
        <w:t xml:space="preserve"> </w:t>
      </w:r>
      <w:r w:rsidRPr="00350A1C">
        <w:rPr>
          <w:rFonts w:ascii="Arial" w:eastAsia="Calibri" w:hAnsi="Arial" w:cs="Arial"/>
          <w:kern w:val="0"/>
          <w:lang w:eastAsia="x-none"/>
        </w:rPr>
        <w:t xml:space="preserve">z dnia 6 marca 2018 r. Prawo przedsiębiorców (tekst jednolity: Dz. U. </w:t>
      </w:r>
      <w:proofErr w:type="gramStart"/>
      <w:r w:rsidRPr="00350A1C">
        <w:rPr>
          <w:rFonts w:ascii="Arial" w:eastAsia="Calibri" w:hAnsi="Arial" w:cs="Arial"/>
          <w:kern w:val="0"/>
          <w:lang w:eastAsia="x-none"/>
        </w:rPr>
        <w:t>z</w:t>
      </w:r>
      <w:proofErr w:type="gramEnd"/>
      <w:r w:rsidRPr="00350A1C">
        <w:rPr>
          <w:rFonts w:ascii="Arial" w:eastAsia="Calibri" w:hAnsi="Arial" w:cs="Arial"/>
          <w:kern w:val="0"/>
          <w:lang w:eastAsia="x-none"/>
        </w:rPr>
        <w:t xml:space="preserve"> 202</w:t>
      </w:r>
      <w:r w:rsidR="00A4131A">
        <w:rPr>
          <w:rFonts w:ascii="Arial" w:eastAsia="Calibri" w:hAnsi="Arial" w:cs="Arial"/>
          <w:kern w:val="0"/>
          <w:lang w:eastAsia="x-none"/>
        </w:rPr>
        <w:t>5</w:t>
      </w:r>
      <w:r w:rsidRPr="00350A1C">
        <w:rPr>
          <w:rFonts w:ascii="Arial" w:eastAsia="Calibri" w:hAnsi="Arial" w:cs="Arial"/>
          <w:kern w:val="0"/>
          <w:lang w:eastAsia="x-none"/>
        </w:rPr>
        <w:t xml:space="preserve"> r. poz. </w:t>
      </w:r>
      <w:r w:rsidR="00A4131A">
        <w:rPr>
          <w:rFonts w:ascii="Arial" w:eastAsia="Calibri" w:hAnsi="Arial" w:cs="Arial"/>
          <w:kern w:val="0"/>
          <w:lang w:eastAsia="x-none"/>
        </w:rPr>
        <w:t>1480</w:t>
      </w:r>
      <w:r w:rsidR="00A4131A" w:rsidRPr="00350A1C">
        <w:rPr>
          <w:rFonts w:ascii="Arial" w:eastAsia="Calibri" w:hAnsi="Arial" w:cs="Arial"/>
          <w:kern w:val="0"/>
          <w:lang w:eastAsia="x-none"/>
        </w:rPr>
        <w:t xml:space="preserve"> </w:t>
      </w:r>
      <w:r w:rsidRPr="00350A1C">
        <w:rPr>
          <w:rFonts w:ascii="Arial" w:eastAsia="Calibri" w:hAnsi="Arial" w:cs="Arial"/>
          <w:kern w:val="0"/>
          <w:lang w:eastAsia="x-none"/>
        </w:rPr>
        <w:t>ze zm.) jesteśmy</w:t>
      </w:r>
      <w:r w:rsidRPr="00350A1C">
        <w:rPr>
          <w:rFonts w:ascii="Arial" w:eastAsia="Calibri" w:hAnsi="Arial" w:cs="Arial"/>
          <w:b/>
          <w:kern w:val="0"/>
          <w:lang w:val="x-none" w:eastAsia="x-none"/>
        </w:rPr>
        <w:t>**</w:t>
      </w:r>
      <w:r w:rsidRPr="00350A1C">
        <w:rPr>
          <w:rFonts w:ascii="Arial" w:eastAsia="Calibri" w:hAnsi="Arial" w:cs="Arial"/>
          <w:b/>
          <w:kern w:val="0"/>
          <w:lang w:eastAsia="x-none"/>
        </w:rPr>
        <w:t>**</w:t>
      </w:r>
      <w:r w:rsidRPr="00350A1C">
        <w:rPr>
          <w:rFonts w:ascii="Arial" w:eastAsia="Calibri" w:hAnsi="Arial" w:cs="Arial"/>
          <w:b/>
          <w:kern w:val="0"/>
          <w:lang w:val="x-none" w:eastAsia="x-none"/>
        </w:rPr>
        <w:t>*</w:t>
      </w:r>
      <w:r w:rsidRPr="00350A1C">
        <w:rPr>
          <w:rFonts w:ascii="Arial" w:eastAsia="Calibri" w:hAnsi="Arial" w:cs="Arial"/>
          <w:kern w:val="0"/>
          <w:lang w:val="x-none" w:eastAsia="x-none"/>
        </w:rPr>
        <w:t>:</w:t>
      </w:r>
    </w:p>
    <w:p w14:paraId="1EEE79CE" w14:textId="77777777" w:rsidR="00350A1C" w:rsidRPr="00350A1C" w:rsidRDefault="00350A1C" w:rsidP="00350A1C">
      <w:pPr>
        <w:widowControl/>
        <w:numPr>
          <w:ilvl w:val="0"/>
          <w:numId w:val="26"/>
        </w:numPr>
        <w:overflowPunct/>
        <w:autoSpaceDE/>
        <w:ind w:left="567" w:hanging="284"/>
        <w:jc w:val="both"/>
        <w:textAlignment w:val="auto"/>
        <w:rPr>
          <w:rFonts w:ascii="Arial" w:eastAsia="Calibri" w:hAnsi="Arial" w:cs="Arial"/>
          <w:kern w:val="0"/>
          <w:szCs w:val="24"/>
          <w:lang w:val="x-none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mikro</w:t>
      </w:r>
      <w:r w:rsidRPr="00350A1C">
        <w:rPr>
          <w:rFonts w:ascii="Arial" w:eastAsia="Calibri" w:hAnsi="Arial" w:cs="Arial"/>
          <w:kern w:val="0"/>
          <w:szCs w:val="24"/>
          <w:lang w:val="x-none"/>
        </w:rPr>
        <w:t>przedsiębiorcą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>,</w:t>
      </w:r>
    </w:p>
    <w:p w14:paraId="3DC3A043" w14:textId="77777777" w:rsidR="00350A1C" w:rsidRPr="00350A1C" w:rsidRDefault="00350A1C" w:rsidP="00350A1C">
      <w:pPr>
        <w:widowControl/>
        <w:numPr>
          <w:ilvl w:val="0"/>
          <w:numId w:val="26"/>
        </w:numPr>
        <w:overflowPunct/>
        <w:autoSpaceDE/>
        <w:ind w:left="567" w:hanging="284"/>
        <w:jc w:val="both"/>
        <w:textAlignment w:val="auto"/>
        <w:rPr>
          <w:rFonts w:ascii="Arial" w:eastAsia="Calibri" w:hAnsi="Arial" w:cs="Arial"/>
          <w:kern w:val="0"/>
          <w:szCs w:val="24"/>
          <w:lang w:val="x-none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małym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przedsiębiorcą,</w:t>
      </w:r>
    </w:p>
    <w:p w14:paraId="14E80EAC" w14:textId="77777777" w:rsidR="00350A1C" w:rsidRPr="00350A1C" w:rsidRDefault="00350A1C" w:rsidP="00350A1C">
      <w:pPr>
        <w:widowControl/>
        <w:numPr>
          <w:ilvl w:val="0"/>
          <w:numId w:val="26"/>
        </w:numPr>
        <w:overflowPunct/>
        <w:autoSpaceDE/>
        <w:ind w:left="567" w:hanging="284"/>
        <w:jc w:val="both"/>
        <w:textAlignment w:val="auto"/>
        <w:rPr>
          <w:rFonts w:ascii="Arial" w:eastAsia="Calibri" w:hAnsi="Arial" w:cs="Arial"/>
          <w:kern w:val="0"/>
          <w:szCs w:val="24"/>
          <w:lang w:val="x-none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średnim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przedsiębiorcą,</w:t>
      </w:r>
    </w:p>
    <w:p w14:paraId="25879847" w14:textId="77777777" w:rsidR="00350A1C" w:rsidRPr="00350A1C" w:rsidRDefault="00350A1C" w:rsidP="00350A1C">
      <w:pPr>
        <w:widowControl/>
        <w:numPr>
          <w:ilvl w:val="0"/>
          <w:numId w:val="26"/>
        </w:numPr>
        <w:overflowPunct/>
        <w:autoSpaceDE/>
        <w:ind w:left="567" w:hanging="284"/>
        <w:jc w:val="both"/>
        <w:textAlignment w:val="auto"/>
        <w:rPr>
          <w:rFonts w:ascii="Arial" w:eastAsia="Calibri" w:hAnsi="Arial" w:cs="Arial"/>
          <w:kern w:val="0"/>
          <w:szCs w:val="24"/>
          <w:lang w:val="x-none"/>
        </w:rPr>
      </w:pPr>
      <w:proofErr w:type="gramStart"/>
      <w:r w:rsidRPr="00350A1C">
        <w:rPr>
          <w:rFonts w:ascii="Arial" w:eastAsia="Calibri" w:hAnsi="Arial" w:cs="Arial"/>
          <w:kern w:val="0"/>
          <w:szCs w:val="24"/>
        </w:rPr>
        <w:t>innym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 xml:space="preserve"> przedsiębiorcą.</w:t>
      </w:r>
    </w:p>
    <w:p w14:paraId="5DE9B3AF" w14:textId="77777777" w:rsidR="00350A1C" w:rsidRPr="00350A1C" w:rsidRDefault="00350A1C" w:rsidP="00350A1C">
      <w:pPr>
        <w:widowControl/>
        <w:overflowPunct/>
        <w:autoSpaceDE/>
        <w:ind w:left="567" w:hanging="283"/>
        <w:jc w:val="both"/>
        <w:rPr>
          <w:rFonts w:ascii="Arial" w:eastAsia="Calibri" w:hAnsi="Arial" w:cs="Arial"/>
          <w:b/>
          <w:i/>
          <w:kern w:val="0"/>
          <w:sz w:val="16"/>
          <w:szCs w:val="16"/>
        </w:rPr>
      </w:pPr>
      <w:r w:rsidRPr="00350A1C">
        <w:rPr>
          <w:rFonts w:ascii="Arial" w:eastAsia="Calibri" w:hAnsi="Arial" w:cs="Arial"/>
          <w:b/>
          <w:i/>
          <w:kern w:val="0"/>
          <w:sz w:val="16"/>
          <w:szCs w:val="16"/>
        </w:rPr>
        <w:t>***** właściwe zaznaczyć</w:t>
      </w:r>
    </w:p>
    <w:p w14:paraId="699F1CE2" w14:textId="77777777" w:rsidR="00350A1C" w:rsidRPr="00350A1C" w:rsidRDefault="00350A1C" w:rsidP="00BF779C">
      <w:pPr>
        <w:widowControl/>
        <w:numPr>
          <w:ilvl w:val="0"/>
          <w:numId w:val="77"/>
        </w:numPr>
        <w:overflowPunct/>
        <w:autoSpaceDE/>
        <w:ind w:hanging="425"/>
        <w:jc w:val="both"/>
        <w:rPr>
          <w:rFonts w:ascii="Arial" w:eastAsia="Calibri" w:hAnsi="Arial" w:cs="Arial"/>
          <w:b/>
          <w:i/>
          <w:kern w:val="0"/>
          <w:sz w:val="16"/>
          <w:szCs w:val="16"/>
        </w:rPr>
      </w:pPr>
      <w:r w:rsidRPr="00350A1C">
        <w:rPr>
          <w:rFonts w:ascii="Arial" w:eastAsia="Calibri" w:hAnsi="Arial" w:cs="Arial"/>
          <w:kern w:val="0"/>
          <w:szCs w:val="24"/>
        </w:rPr>
        <w:t xml:space="preserve">Oświadczamy, że wypełniliśmy obowiązki informacyjne przewidziane w art. 13 lub art. 14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 </w:t>
      </w:r>
      <w:proofErr w:type="gramStart"/>
      <w:r w:rsidRPr="00350A1C">
        <w:rPr>
          <w:rFonts w:ascii="Arial" w:eastAsia="Calibri" w:hAnsi="Arial" w:cs="Arial"/>
          <w:kern w:val="0"/>
          <w:szCs w:val="24"/>
        </w:rPr>
        <w:t>r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>., str. 1) wobec osób fizycznych, od których dane osobowe bezpośrednio lub pośrednio pozyskaliśmy w celu ubiegania się o udzielenie zamówienia publicznego w niniejszym postępowaniu.******</w:t>
      </w:r>
    </w:p>
    <w:p w14:paraId="182401EA" w14:textId="77777777" w:rsidR="00350A1C" w:rsidRPr="00350A1C" w:rsidRDefault="00350A1C" w:rsidP="00350A1C">
      <w:pPr>
        <w:widowControl/>
        <w:overflowPunct/>
        <w:autoSpaceDE/>
        <w:ind w:left="284" w:right="-2"/>
        <w:jc w:val="both"/>
        <w:textAlignment w:val="auto"/>
        <w:rPr>
          <w:rFonts w:ascii="Arial" w:eastAsia="Calibri" w:hAnsi="Arial" w:cs="Arial"/>
          <w:b/>
          <w:i/>
          <w:kern w:val="0"/>
          <w:sz w:val="16"/>
          <w:szCs w:val="16"/>
        </w:rPr>
      </w:pPr>
      <w:r w:rsidRPr="00350A1C">
        <w:rPr>
          <w:rFonts w:ascii="Arial" w:eastAsia="Calibri" w:hAnsi="Arial" w:cs="Arial"/>
          <w:b/>
          <w:kern w:val="0"/>
          <w:sz w:val="16"/>
          <w:szCs w:val="16"/>
        </w:rPr>
        <w:t>******</w:t>
      </w:r>
      <w:r w:rsidRPr="00350A1C">
        <w:rPr>
          <w:rFonts w:ascii="Arial" w:eastAsia="Calibri" w:hAnsi="Arial" w:cs="Arial"/>
          <w:b/>
          <w:i/>
          <w:kern w:val="0"/>
          <w:sz w:val="16"/>
          <w:szCs w:val="16"/>
        </w:rPr>
        <w:t>W</w:t>
      </w:r>
      <w:r w:rsidRPr="00350A1C">
        <w:rPr>
          <w:rFonts w:ascii="Arial" w:eastAsia="Calibri" w:hAnsi="Arial" w:cs="Arial"/>
          <w:b/>
          <w:i/>
          <w:kern w:val="0"/>
          <w:sz w:val="16"/>
          <w:szCs w:val="16"/>
          <w:lang w:val="x-none"/>
        </w:rPr>
        <w:t xml:space="preserve"> przypadku, gdy Wykonawca nie przekazuje danych osobowych innych niż bezpośrednio jego dotyczących lub zachodzi wyłączenie stosowania obowiązku informacyjnego stosownie do art. 13 ust. 4 lub art. 14 ust. 5 RODO, treści oświadczenia Wykonawca nie składa (usunięcie treści oświadczenia np. przez jego wykreślenie). </w:t>
      </w:r>
    </w:p>
    <w:p w14:paraId="386A327E" w14:textId="77777777" w:rsidR="00350A1C" w:rsidRPr="00350A1C" w:rsidRDefault="00350A1C" w:rsidP="00BF779C">
      <w:pPr>
        <w:numPr>
          <w:ilvl w:val="0"/>
          <w:numId w:val="77"/>
        </w:numPr>
        <w:ind w:left="284" w:hanging="426"/>
        <w:contextualSpacing/>
        <w:jc w:val="both"/>
        <w:rPr>
          <w:rFonts w:ascii="Arial" w:eastAsia="Calibri" w:hAnsi="Arial" w:cs="Arial"/>
          <w:kern w:val="0"/>
          <w:lang w:val="x-none"/>
        </w:rPr>
      </w:pPr>
      <w:r w:rsidRPr="00350A1C">
        <w:rPr>
          <w:rFonts w:ascii="Arial" w:eastAsia="Calibri" w:hAnsi="Arial" w:cs="Arial"/>
          <w:kern w:val="0"/>
          <w:lang w:val="x-none"/>
        </w:rPr>
        <w:t xml:space="preserve">Osobami upoważnionymi do kontaktu z Zamawiającym jest:  </w:t>
      </w:r>
    </w:p>
    <w:p w14:paraId="5D1FE65C" w14:textId="77777777" w:rsidR="00350A1C" w:rsidRDefault="00350A1C" w:rsidP="00350A1C">
      <w:pPr>
        <w:ind w:left="284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Pan/Pani:….......................................................,</w:t>
      </w:r>
      <w:proofErr w:type="gramStart"/>
      <w:r w:rsidRPr="00350A1C">
        <w:rPr>
          <w:rFonts w:ascii="Arial" w:eastAsia="Calibri" w:hAnsi="Arial" w:cs="Arial"/>
          <w:kern w:val="0"/>
          <w:szCs w:val="24"/>
        </w:rPr>
        <w:t>tel</w:t>
      </w:r>
      <w:proofErr w:type="gramEnd"/>
      <w:r w:rsidRPr="00350A1C">
        <w:rPr>
          <w:rFonts w:ascii="Arial" w:eastAsia="Calibri" w:hAnsi="Arial" w:cs="Arial"/>
          <w:kern w:val="0"/>
          <w:szCs w:val="24"/>
        </w:rPr>
        <w:t>. ….............................................................</w:t>
      </w:r>
    </w:p>
    <w:p w14:paraId="09EABD91" w14:textId="77777777" w:rsidR="0085715F" w:rsidRDefault="0085715F" w:rsidP="00350A1C">
      <w:pPr>
        <w:ind w:left="284"/>
        <w:jc w:val="both"/>
        <w:rPr>
          <w:rFonts w:ascii="Arial" w:eastAsia="Calibri" w:hAnsi="Arial" w:cs="Arial"/>
          <w:kern w:val="0"/>
          <w:szCs w:val="24"/>
        </w:rPr>
      </w:pPr>
    </w:p>
    <w:p w14:paraId="0D771236" w14:textId="77777777" w:rsidR="0085715F" w:rsidRDefault="0085715F" w:rsidP="00350A1C">
      <w:pPr>
        <w:ind w:left="284"/>
        <w:jc w:val="both"/>
        <w:rPr>
          <w:rFonts w:ascii="Arial" w:eastAsia="Calibri" w:hAnsi="Arial" w:cs="Arial"/>
          <w:kern w:val="0"/>
          <w:szCs w:val="24"/>
        </w:rPr>
      </w:pPr>
    </w:p>
    <w:p w14:paraId="2C024D60" w14:textId="77777777" w:rsidR="0085715F" w:rsidRPr="00350A1C" w:rsidRDefault="0085715F" w:rsidP="00350A1C">
      <w:pPr>
        <w:ind w:left="284"/>
        <w:jc w:val="both"/>
        <w:rPr>
          <w:rFonts w:ascii="Arial" w:eastAsia="Calibri" w:hAnsi="Arial" w:cs="Arial"/>
          <w:kern w:val="0"/>
          <w:szCs w:val="24"/>
        </w:rPr>
      </w:pPr>
    </w:p>
    <w:p w14:paraId="2BD5486A" w14:textId="77777777" w:rsidR="00350A1C" w:rsidRPr="00350A1C" w:rsidRDefault="00350A1C" w:rsidP="00BF779C">
      <w:pPr>
        <w:numPr>
          <w:ilvl w:val="0"/>
          <w:numId w:val="77"/>
        </w:numPr>
        <w:tabs>
          <w:tab w:val="left" w:pos="-142"/>
        </w:tabs>
        <w:ind w:left="284" w:right="-2" w:hanging="426"/>
        <w:contextualSpacing/>
        <w:jc w:val="both"/>
        <w:textAlignment w:val="auto"/>
        <w:rPr>
          <w:rFonts w:ascii="Arial" w:eastAsia="Calibri" w:hAnsi="Arial" w:cs="Arial"/>
          <w:i/>
          <w:kern w:val="0"/>
          <w:lang w:val="x-none" w:eastAsia="x-none"/>
        </w:rPr>
      </w:pPr>
      <w:r w:rsidRPr="00350A1C">
        <w:rPr>
          <w:rFonts w:ascii="Arial" w:eastAsia="Calibri" w:hAnsi="Arial" w:cs="Arial"/>
          <w:kern w:val="0"/>
          <w:lang w:val="x-none" w:eastAsia="x-none"/>
        </w:rPr>
        <w:t>Oświadczamy, że wykonanie części zamówienia powierzymy</w:t>
      </w:r>
      <w:r w:rsidRPr="00350A1C">
        <w:rPr>
          <w:rFonts w:ascii="Arial" w:eastAsia="Calibri" w:hAnsi="Arial" w:cs="Arial"/>
          <w:b/>
          <w:kern w:val="0"/>
          <w:lang w:val="x-none" w:eastAsia="x-none"/>
        </w:rPr>
        <w:t xml:space="preserve"> Podwykonawcom </w:t>
      </w:r>
      <w:r w:rsidRPr="00350A1C">
        <w:rPr>
          <w:rFonts w:ascii="Arial" w:eastAsia="Calibri" w:hAnsi="Arial" w:cs="Arial"/>
          <w:i/>
          <w:kern w:val="0"/>
          <w:lang w:val="x-none" w:eastAsia="x-none"/>
        </w:rPr>
        <w:t>(należy podać nazwy (firm) Podwykonawców)</w:t>
      </w:r>
      <w:r w:rsidRPr="00350A1C">
        <w:rPr>
          <w:rFonts w:ascii="Arial" w:eastAsia="Calibri" w:hAnsi="Arial" w:cs="Arial"/>
          <w:kern w:val="0"/>
          <w:lang w:val="x-none" w:eastAsia="en-GB"/>
        </w:rPr>
        <w:t xml:space="preserve"> </w:t>
      </w:r>
      <w:r w:rsidRPr="00350A1C">
        <w:rPr>
          <w:rFonts w:ascii="Arial" w:eastAsia="Calibri" w:hAnsi="Arial" w:cs="Arial"/>
          <w:kern w:val="0"/>
          <w:u w:val="single"/>
          <w:lang w:val="x-none" w:eastAsia="x-none"/>
        </w:rPr>
        <w:t xml:space="preserve">z zastrzeżeniem zapisów Rozdziału II ust. 1 pkt </w:t>
      </w:r>
      <w:r w:rsidRPr="00350A1C">
        <w:rPr>
          <w:rFonts w:ascii="Arial" w:eastAsia="Calibri" w:hAnsi="Arial" w:cs="Arial"/>
          <w:kern w:val="0"/>
          <w:u w:val="single"/>
          <w:lang w:eastAsia="x-none"/>
        </w:rPr>
        <w:t>9-12</w:t>
      </w:r>
      <w:r w:rsidRPr="00350A1C">
        <w:rPr>
          <w:rFonts w:ascii="Arial" w:eastAsia="Calibri" w:hAnsi="Arial" w:cs="Arial"/>
          <w:kern w:val="0"/>
          <w:u w:val="single"/>
          <w:lang w:val="x-none" w:eastAsia="x-none"/>
        </w:rPr>
        <w:t xml:space="preserve"> </w:t>
      </w:r>
      <w:r w:rsidRPr="00350A1C">
        <w:rPr>
          <w:rFonts w:ascii="Arial" w:eastAsia="Calibri" w:hAnsi="Arial" w:cs="Arial"/>
          <w:kern w:val="0"/>
          <w:u w:val="single"/>
          <w:lang w:eastAsia="x-none"/>
        </w:rPr>
        <w:t>SWZ</w:t>
      </w:r>
      <w:r w:rsidRPr="00350A1C">
        <w:rPr>
          <w:rFonts w:ascii="Arial" w:eastAsia="Calibri" w:hAnsi="Arial" w:cs="Arial"/>
          <w:kern w:val="0"/>
          <w:u w:val="single"/>
          <w:lang w:val="x-none" w:eastAsia="x-none"/>
        </w:rPr>
        <w:t>.</w:t>
      </w:r>
    </w:p>
    <w:p w14:paraId="3047E10D" w14:textId="77777777" w:rsidR="00350A1C" w:rsidRPr="00350A1C" w:rsidRDefault="00350A1C" w:rsidP="00BF779C">
      <w:pPr>
        <w:widowControl/>
        <w:numPr>
          <w:ilvl w:val="0"/>
          <w:numId w:val="75"/>
        </w:numPr>
        <w:suppressAutoHyphens/>
        <w:autoSpaceDN/>
        <w:adjustRightInd/>
        <w:ind w:left="646" w:hanging="362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…………………………………………………………………………………………….……,</w:t>
      </w:r>
    </w:p>
    <w:p w14:paraId="509181B2" w14:textId="77777777" w:rsidR="00350A1C" w:rsidRPr="00350A1C" w:rsidRDefault="00350A1C" w:rsidP="00350A1C">
      <w:pPr>
        <w:widowControl/>
        <w:tabs>
          <w:tab w:val="left" w:pos="8789"/>
        </w:tabs>
        <w:ind w:left="646" w:right="-2" w:hanging="362"/>
        <w:jc w:val="both"/>
        <w:rPr>
          <w:rFonts w:ascii="Arial" w:eastAsia="Calibri" w:hAnsi="Arial" w:cs="Arial"/>
          <w:kern w:val="0"/>
          <w:szCs w:val="24"/>
        </w:rPr>
      </w:pPr>
    </w:p>
    <w:p w14:paraId="7929588F" w14:textId="77777777" w:rsidR="00350A1C" w:rsidRPr="00350A1C" w:rsidRDefault="00350A1C" w:rsidP="00BF779C">
      <w:pPr>
        <w:widowControl/>
        <w:numPr>
          <w:ilvl w:val="0"/>
          <w:numId w:val="75"/>
        </w:numPr>
        <w:suppressAutoHyphens/>
        <w:autoSpaceDN/>
        <w:adjustRightInd/>
        <w:ind w:left="646" w:right="-2" w:hanging="362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………………………………………………………………………………………………….,</w:t>
      </w:r>
    </w:p>
    <w:p w14:paraId="4237706B" w14:textId="77777777" w:rsidR="00350A1C" w:rsidRPr="00350A1C" w:rsidRDefault="00350A1C" w:rsidP="00350A1C">
      <w:pPr>
        <w:widowControl/>
        <w:suppressAutoHyphens/>
        <w:autoSpaceDN/>
        <w:adjustRightInd/>
        <w:ind w:left="646" w:right="-2" w:hanging="362"/>
        <w:jc w:val="both"/>
        <w:rPr>
          <w:rFonts w:ascii="Arial" w:eastAsia="Calibri" w:hAnsi="Arial" w:cs="Arial"/>
          <w:kern w:val="0"/>
          <w:szCs w:val="24"/>
        </w:rPr>
      </w:pPr>
    </w:p>
    <w:p w14:paraId="63E0861F" w14:textId="77777777" w:rsidR="00350A1C" w:rsidRPr="00350A1C" w:rsidRDefault="00350A1C" w:rsidP="00BF779C">
      <w:pPr>
        <w:widowControl/>
        <w:numPr>
          <w:ilvl w:val="0"/>
          <w:numId w:val="75"/>
        </w:numPr>
        <w:suppressAutoHyphens/>
        <w:autoSpaceDN/>
        <w:adjustRightInd/>
        <w:ind w:left="646" w:right="-2" w:hanging="362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…………………………………………………………………………………………………..</w:t>
      </w:r>
    </w:p>
    <w:p w14:paraId="37863784" w14:textId="77777777" w:rsidR="00350A1C" w:rsidRPr="00350A1C" w:rsidRDefault="00350A1C" w:rsidP="00350A1C">
      <w:pPr>
        <w:widowControl/>
        <w:suppressAutoHyphens/>
        <w:autoSpaceDN/>
        <w:adjustRightInd/>
        <w:ind w:left="851" w:right="-2"/>
        <w:jc w:val="both"/>
        <w:rPr>
          <w:rFonts w:ascii="Arial" w:eastAsia="Calibri" w:hAnsi="Arial" w:cs="Arial"/>
          <w:kern w:val="0"/>
          <w:szCs w:val="24"/>
        </w:rPr>
      </w:pPr>
    </w:p>
    <w:p w14:paraId="330C9E24" w14:textId="77777777" w:rsidR="00350A1C" w:rsidRPr="00350A1C" w:rsidRDefault="00350A1C" w:rsidP="00BF779C">
      <w:pPr>
        <w:widowControl/>
        <w:numPr>
          <w:ilvl w:val="0"/>
          <w:numId w:val="81"/>
        </w:numPr>
        <w:suppressAutoHyphens/>
        <w:autoSpaceDN/>
        <w:adjustRightInd/>
        <w:ind w:left="284" w:right="4818" w:hanging="426"/>
        <w:contextualSpacing/>
        <w:jc w:val="both"/>
        <w:rPr>
          <w:rFonts w:ascii="Arial" w:eastAsia="Calibri" w:hAnsi="Arial" w:cs="Arial"/>
          <w:kern w:val="0"/>
          <w:lang w:val="x-none"/>
        </w:rPr>
      </w:pPr>
      <w:r w:rsidRPr="00350A1C">
        <w:rPr>
          <w:rFonts w:ascii="Arial" w:eastAsia="Calibri" w:hAnsi="Arial" w:cs="Arial"/>
          <w:kern w:val="0"/>
          <w:lang w:val="x-none"/>
        </w:rPr>
        <w:t>Załącznikami do niniejszej oferty są:</w:t>
      </w:r>
    </w:p>
    <w:p w14:paraId="061BA718" w14:textId="77777777" w:rsidR="00350A1C" w:rsidRPr="00350A1C" w:rsidRDefault="00350A1C" w:rsidP="00350A1C">
      <w:pPr>
        <w:widowControl/>
        <w:spacing w:line="480" w:lineRule="auto"/>
        <w:ind w:left="567" w:hanging="283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1)</w:t>
      </w:r>
      <w:r w:rsidRPr="00350A1C">
        <w:rPr>
          <w:rFonts w:ascii="Arial" w:eastAsia="Calibri" w:hAnsi="Arial" w:cs="Arial"/>
          <w:kern w:val="0"/>
          <w:szCs w:val="24"/>
        </w:rPr>
        <w:tab/>
        <w:t>……................................................................................................................................,</w:t>
      </w:r>
    </w:p>
    <w:p w14:paraId="6DE5F94A" w14:textId="77777777" w:rsidR="00350A1C" w:rsidRPr="00350A1C" w:rsidRDefault="00350A1C" w:rsidP="00350A1C">
      <w:pPr>
        <w:widowControl/>
        <w:ind w:left="567" w:hanging="283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2)</w:t>
      </w:r>
      <w:r w:rsidRPr="00350A1C">
        <w:rPr>
          <w:rFonts w:ascii="Arial" w:eastAsia="Calibri" w:hAnsi="Arial" w:cs="Arial"/>
          <w:kern w:val="0"/>
          <w:szCs w:val="24"/>
        </w:rPr>
        <w:tab/>
        <w:t>……................................................................................................................................,</w:t>
      </w:r>
    </w:p>
    <w:p w14:paraId="2A998737" w14:textId="77777777" w:rsidR="00350A1C" w:rsidRPr="00350A1C" w:rsidRDefault="00350A1C" w:rsidP="00350A1C">
      <w:pPr>
        <w:widowControl/>
        <w:ind w:left="567" w:hanging="283"/>
        <w:jc w:val="both"/>
        <w:rPr>
          <w:rFonts w:ascii="Arial" w:eastAsia="Calibri" w:hAnsi="Arial" w:cs="Arial"/>
          <w:kern w:val="0"/>
          <w:szCs w:val="24"/>
        </w:rPr>
      </w:pPr>
    </w:p>
    <w:p w14:paraId="5EE52238" w14:textId="77777777" w:rsidR="00350A1C" w:rsidRPr="00350A1C" w:rsidRDefault="00350A1C" w:rsidP="00350A1C">
      <w:pPr>
        <w:widowControl/>
        <w:ind w:left="567" w:hanging="283"/>
        <w:jc w:val="both"/>
        <w:rPr>
          <w:rFonts w:ascii="Arial" w:eastAsia="Calibri" w:hAnsi="Arial" w:cs="Arial"/>
          <w:kern w:val="0"/>
          <w:szCs w:val="24"/>
        </w:rPr>
      </w:pPr>
      <w:r w:rsidRPr="00350A1C">
        <w:rPr>
          <w:rFonts w:ascii="Arial" w:eastAsia="Calibri" w:hAnsi="Arial" w:cs="Arial"/>
          <w:kern w:val="0"/>
          <w:szCs w:val="24"/>
        </w:rPr>
        <w:t>3)</w:t>
      </w:r>
      <w:r w:rsidRPr="00350A1C">
        <w:rPr>
          <w:rFonts w:ascii="Arial" w:eastAsia="Calibri" w:hAnsi="Arial" w:cs="Arial"/>
          <w:kern w:val="0"/>
          <w:szCs w:val="24"/>
        </w:rPr>
        <w:tab/>
        <w:t>…………………………………………………………………………………………………..</w:t>
      </w:r>
    </w:p>
    <w:p w14:paraId="175EA500" w14:textId="77777777" w:rsidR="00350A1C" w:rsidRPr="00350A1C" w:rsidRDefault="00350A1C" w:rsidP="00350A1C">
      <w:pPr>
        <w:jc w:val="both"/>
        <w:rPr>
          <w:rFonts w:ascii="Arial" w:eastAsia="Calibri" w:hAnsi="Arial" w:cs="Arial"/>
          <w:kern w:val="0"/>
          <w:szCs w:val="24"/>
        </w:rPr>
      </w:pPr>
    </w:p>
    <w:p w14:paraId="24EC9EA2" w14:textId="77777777" w:rsidR="00350A1C" w:rsidRPr="00350A1C" w:rsidRDefault="00350A1C" w:rsidP="00350A1C">
      <w:pPr>
        <w:jc w:val="both"/>
        <w:rPr>
          <w:rFonts w:ascii="Arial" w:eastAsia="Calibri" w:hAnsi="Arial" w:cs="Arial"/>
          <w:kern w:val="0"/>
          <w:szCs w:val="24"/>
        </w:rPr>
      </w:pPr>
    </w:p>
    <w:p w14:paraId="248E7815" w14:textId="77777777" w:rsidR="00350A1C" w:rsidRPr="00350A1C" w:rsidRDefault="00350A1C" w:rsidP="00350A1C">
      <w:pPr>
        <w:jc w:val="both"/>
        <w:rPr>
          <w:rFonts w:ascii="Arial" w:eastAsia="Calibri" w:hAnsi="Arial" w:cs="Arial"/>
          <w:kern w:val="0"/>
          <w:szCs w:val="24"/>
        </w:rPr>
      </w:pPr>
    </w:p>
    <w:p w14:paraId="08A17F32" w14:textId="77777777" w:rsidR="00350A1C" w:rsidRPr="00350A1C" w:rsidRDefault="00350A1C" w:rsidP="00350A1C">
      <w:pPr>
        <w:jc w:val="both"/>
        <w:rPr>
          <w:rFonts w:ascii="Arial" w:eastAsia="Calibri" w:hAnsi="Arial" w:cs="Arial"/>
          <w:kern w:val="0"/>
          <w:szCs w:val="24"/>
        </w:rPr>
      </w:pPr>
    </w:p>
    <w:p w14:paraId="3699522B" w14:textId="77777777" w:rsidR="00350A1C" w:rsidRPr="00350A1C" w:rsidRDefault="00350A1C" w:rsidP="00350A1C">
      <w:pPr>
        <w:jc w:val="both"/>
        <w:rPr>
          <w:rFonts w:ascii="Arial" w:eastAsia="Calibri" w:hAnsi="Arial" w:cs="Arial"/>
          <w:kern w:val="0"/>
          <w:szCs w:val="24"/>
        </w:rPr>
      </w:pPr>
    </w:p>
    <w:p w14:paraId="32F20D85" w14:textId="77777777" w:rsidR="00350A1C" w:rsidRPr="00350A1C" w:rsidRDefault="00350A1C" w:rsidP="00350A1C">
      <w:pPr>
        <w:jc w:val="both"/>
        <w:rPr>
          <w:rFonts w:ascii="Arial" w:eastAsia="Calibri" w:hAnsi="Arial" w:cs="Arial"/>
          <w:kern w:val="0"/>
          <w:szCs w:val="24"/>
        </w:rPr>
      </w:pPr>
    </w:p>
    <w:p w14:paraId="784DF253" w14:textId="5FD6A05D" w:rsidR="00D728DF" w:rsidRDefault="00350A1C" w:rsidP="00D728DF">
      <w:pPr>
        <w:ind w:left="709" w:hanging="709"/>
        <w:rPr>
          <w:rFonts w:ascii="Arial" w:eastAsia="Calibri" w:hAnsi="Arial" w:cs="Arial"/>
          <w:kern w:val="0"/>
          <w:sz w:val="16"/>
          <w:szCs w:val="16"/>
        </w:rPr>
      </w:pPr>
      <w:r w:rsidRPr="00350A1C">
        <w:rPr>
          <w:rFonts w:ascii="Arial" w:eastAsia="Calibri" w:hAnsi="Arial" w:cs="Arial"/>
          <w:kern w:val="0"/>
          <w:sz w:val="16"/>
          <w:szCs w:val="16"/>
        </w:rPr>
        <w:t xml:space="preserve">…................................. </w:t>
      </w:r>
      <w:proofErr w:type="gramStart"/>
      <w:r w:rsidRPr="00350A1C">
        <w:rPr>
          <w:rFonts w:ascii="Arial" w:eastAsia="Calibri" w:hAnsi="Arial" w:cs="Arial"/>
          <w:kern w:val="0"/>
          <w:sz w:val="16"/>
          <w:szCs w:val="16"/>
        </w:rPr>
        <w:t>dnia</w:t>
      </w:r>
      <w:proofErr w:type="gramEnd"/>
      <w:r w:rsidRPr="00350A1C">
        <w:rPr>
          <w:rFonts w:ascii="Arial" w:eastAsia="Calibri" w:hAnsi="Arial" w:cs="Arial"/>
          <w:kern w:val="0"/>
          <w:sz w:val="16"/>
          <w:szCs w:val="16"/>
        </w:rPr>
        <w:t xml:space="preserve"> …...........................</w:t>
      </w:r>
      <w:r w:rsidRPr="00350A1C">
        <w:rPr>
          <w:rFonts w:ascii="Arial" w:eastAsia="Calibri" w:hAnsi="Arial" w:cs="Arial"/>
          <w:kern w:val="0"/>
          <w:sz w:val="16"/>
          <w:szCs w:val="16"/>
        </w:rPr>
        <w:tab/>
        <w:t xml:space="preserve"> ….................................................................... </w:t>
      </w:r>
      <w:r w:rsidR="000A3CE9">
        <w:rPr>
          <w:rFonts w:ascii="Arial" w:eastAsia="Calibri" w:hAnsi="Arial" w:cs="Arial"/>
          <w:kern w:val="0"/>
          <w:sz w:val="16"/>
          <w:szCs w:val="16"/>
        </w:rPr>
        <w:t xml:space="preserve">                    </w:t>
      </w:r>
    </w:p>
    <w:p w14:paraId="6B54154B" w14:textId="26040800" w:rsidR="000A3CE9" w:rsidRDefault="00350A1C" w:rsidP="00D728DF">
      <w:pPr>
        <w:ind w:left="709" w:hanging="709"/>
        <w:rPr>
          <w:rFonts w:ascii="Arial" w:eastAsia="Calibri" w:hAnsi="Arial" w:cs="Arial"/>
          <w:i/>
          <w:kern w:val="0"/>
          <w:sz w:val="16"/>
          <w:szCs w:val="16"/>
        </w:rPr>
      </w:pPr>
      <w:r w:rsidRPr="00350A1C">
        <w:rPr>
          <w:rFonts w:ascii="Arial" w:eastAsia="Calibri" w:hAnsi="Arial" w:cs="Arial"/>
          <w:kern w:val="0"/>
          <w:sz w:val="16"/>
          <w:szCs w:val="16"/>
        </w:rPr>
        <w:t>(</w:t>
      </w:r>
      <w:proofErr w:type="gramStart"/>
      <w:r w:rsidRPr="00350A1C">
        <w:rPr>
          <w:rFonts w:ascii="Arial" w:eastAsia="Calibri" w:hAnsi="Arial" w:cs="Arial"/>
          <w:kern w:val="0"/>
          <w:sz w:val="16"/>
          <w:szCs w:val="16"/>
        </w:rPr>
        <w:t xml:space="preserve">miejscowość)                                             </w:t>
      </w:r>
      <w:r w:rsidR="00D728DF">
        <w:rPr>
          <w:rFonts w:ascii="Arial" w:eastAsia="Calibri" w:hAnsi="Arial" w:cs="Arial"/>
          <w:kern w:val="0"/>
          <w:sz w:val="16"/>
          <w:szCs w:val="16"/>
        </w:rPr>
        <w:tab/>
      </w:r>
      <w:r w:rsidRPr="00350A1C">
        <w:rPr>
          <w:rFonts w:ascii="Arial" w:eastAsia="Calibri" w:hAnsi="Arial" w:cs="Arial"/>
          <w:kern w:val="0"/>
          <w:sz w:val="16"/>
          <w:szCs w:val="16"/>
        </w:rPr>
        <w:t xml:space="preserve">   </w:t>
      </w:r>
      <w:proofErr w:type="gramEnd"/>
      <w:r w:rsidRPr="00350A1C">
        <w:rPr>
          <w:rFonts w:ascii="Arial" w:eastAsia="Calibri" w:hAnsi="Arial" w:cs="Arial"/>
          <w:kern w:val="0"/>
          <w:sz w:val="16"/>
          <w:szCs w:val="16"/>
        </w:rPr>
        <w:t xml:space="preserve">                         </w:t>
      </w:r>
      <w:r w:rsidRPr="00350A1C">
        <w:rPr>
          <w:rFonts w:ascii="Arial" w:eastAsia="Calibri" w:hAnsi="Arial" w:cs="Arial"/>
          <w:i/>
          <w:kern w:val="0"/>
          <w:sz w:val="16"/>
          <w:szCs w:val="16"/>
        </w:rPr>
        <w:t xml:space="preserve">                       </w:t>
      </w:r>
    </w:p>
    <w:p w14:paraId="03B3A778" w14:textId="77777777" w:rsidR="00D728DF" w:rsidRPr="001D1913" w:rsidRDefault="00D728DF" w:rsidP="00D728DF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i/>
          <w:sz w:val="16"/>
          <w:szCs w:val="16"/>
        </w:rPr>
      </w:pPr>
      <w:r w:rsidRPr="001D1913">
        <w:rPr>
          <w:rFonts w:ascii="Arial" w:hAnsi="Arial" w:cs="Arial"/>
          <w:i/>
          <w:sz w:val="16"/>
          <w:szCs w:val="16"/>
        </w:rPr>
        <w:t>(podpis Wykonawcy lub osoby upoważnionej)</w:t>
      </w:r>
    </w:p>
    <w:p w14:paraId="1E2C544D" w14:textId="77777777" w:rsidR="00D728DF" w:rsidRPr="00022635" w:rsidRDefault="00D728DF" w:rsidP="00D728DF">
      <w:pPr>
        <w:pStyle w:val="Tekstkomentarza"/>
        <w:rPr>
          <w:lang w:val="pl-PL"/>
        </w:rPr>
      </w:pPr>
    </w:p>
    <w:p w14:paraId="0EC7BBCE" w14:textId="77777777" w:rsidR="000A3CE9" w:rsidRDefault="000A3CE9" w:rsidP="000A3CE9">
      <w:pPr>
        <w:rPr>
          <w:rFonts w:ascii="Arial" w:eastAsia="Calibri" w:hAnsi="Arial" w:cs="Arial"/>
          <w:i/>
          <w:kern w:val="0"/>
          <w:sz w:val="16"/>
          <w:szCs w:val="16"/>
        </w:rPr>
      </w:pPr>
    </w:p>
    <w:p w14:paraId="1F7C830A" w14:textId="77777777" w:rsidR="000A3CE9" w:rsidRDefault="000A3CE9" w:rsidP="000A3CE9">
      <w:pPr>
        <w:rPr>
          <w:rFonts w:ascii="Arial" w:eastAsia="Calibri" w:hAnsi="Arial" w:cs="Arial"/>
          <w:i/>
          <w:kern w:val="0"/>
          <w:sz w:val="16"/>
          <w:szCs w:val="16"/>
        </w:rPr>
      </w:pPr>
    </w:p>
    <w:p w14:paraId="06BBC8C3" w14:textId="77777777" w:rsidR="000A3CE9" w:rsidRDefault="000A3CE9" w:rsidP="000A3CE9">
      <w:pPr>
        <w:rPr>
          <w:rFonts w:ascii="Arial" w:eastAsia="Calibri" w:hAnsi="Arial" w:cs="Arial"/>
          <w:i/>
          <w:kern w:val="0"/>
          <w:sz w:val="16"/>
          <w:szCs w:val="16"/>
        </w:rPr>
      </w:pPr>
    </w:p>
    <w:p w14:paraId="6D11A82B" w14:textId="77777777" w:rsidR="000A3CE9" w:rsidRDefault="000A3CE9" w:rsidP="000A3CE9">
      <w:pPr>
        <w:rPr>
          <w:rFonts w:ascii="Arial" w:eastAsia="Calibri" w:hAnsi="Arial" w:cs="Arial"/>
          <w:i/>
          <w:kern w:val="0"/>
          <w:sz w:val="16"/>
          <w:szCs w:val="16"/>
        </w:rPr>
      </w:pPr>
    </w:p>
    <w:p w14:paraId="596D76D3" w14:textId="77777777" w:rsidR="000A3CE9" w:rsidRDefault="000A3CE9" w:rsidP="000A3CE9">
      <w:pPr>
        <w:rPr>
          <w:rFonts w:ascii="Arial" w:eastAsia="Calibri" w:hAnsi="Arial" w:cs="Arial"/>
          <w:i/>
          <w:kern w:val="0"/>
          <w:sz w:val="16"/>
          <w:szCs w:val="16"/>
        </w:rPr>
      </w:pPr>
    </w:p>
    <w:p w14:paraId="57746A92" w14:textId="77777777" w:rsidR="000A3CE9" w:rsidRDefault="000A3CE9" w:rsidP="000A3CE9">
      <w:pPr>
        <w:rPr>
          <w:rFonts w:ascii="Arial" w:eastAsia="Calibri" w:hAnsi="Arial" w:cs="Arial"/>
          <w:i/>
          <w:kern w:val="0"/>
          <w:sz w:val="16"/>
          <w:szCs w:val="16"/>
        </w:rPr>
      </w:pPr>
    </w:p>
    <w:p w14:paraId="4E8459B3" w14:textId="77777777" w:rsidR="000A3CE9" w:rsidRDefault="000A3CE9" w:rsidP="000A3CE9">
      <w:pPr>
        <w:jc w:val="right"/>
        <w:rPr>
          <w:rFonts w:ascii="Arial" w:hAnsi="Arial" w:cs="Arial"/>
          <w:i/>
          <w:color w:val="000000"/>
          <w:u w:val="single"/>
        </w:rPr>
      </w:pPr>
      <w:r>
        <w:rPr>
          <w:rFonts w:ascii="Arial" w:hAnsi="Arial" w:cs="Arial"/>
          <w:i/>
          <w:color w:val="000000"/>
          <w:u w:val="single"/>
        </w:rPr>
        <w:br/>
      </w:r>
    </w:p>
    <w:p w14:paraId="21A411F5" w14:textId="77777777" w:rsidR="000A3CE9" w:rsidRDefault="000A3CE9">
      <w:pPr>
        <w:widowControl/>
        <w:overflowPunct/>
        <w:autoSpaceDE/>
        <w:autoSpaceDN/>
        <w:adjustRightInd/>
        <w:textAlignment w:val="auto"/>
        <w:rPr>
          <w:rFonts w:ascii="Arial" w:hAnsi="Arial" w:cs="Arial"/>
          <w:i/>
          <w:color w:val="000000"/>
          <w:u w:val="single"/>
        </w:rPr>
      </w:pPr>
      <w:r>
        <w:rPr>
          <w:rFonts w:ascii="Arial" w:hAnsi="Arial" w:cs="Arial"/>
          <w:i/>
          <w:color w:val="000000"/>
          <w:u w:val="single"/>
        </w:rPr>
        <w:br w:type="page"/>
      </w:r>
    </w:p>
    <w:p w14:paraId="5E2AD49D" w14:textId="46721533" w:rsidR="00350A1C" w:rsidRPr="00CC1632" w:rsidRDefault="00350A1C" w:rsidP="000A3CE9">
      <w:pPr>
        <w:jc w:val="right"/>
        <w:rPr>
          <w:rFonts w:ascii="Arial" w:hAnsi="Arial" w:cs="Arial"/>
          <w:i/>
          <w:vanish/>
          <w:color w:val="000000"/>
          <w:u w:val="single"/>
          <w:specVanish/>
        </w:rPr>
      </w:pPr>
      <w:r w:rsidRPr="00755B32">
        <w:rPr>
          <w:rFonts w:ascii="Arial" w:hAnsi="Arial" w:cs="Arial"/>
          <w:i/>
          <w:color w:val="000000"/>
          <w:u w:val="single"/>
        </w:rPr>
        <w:t xml:space="preserve">Załącznik nr </w:t>
      </w:r>
      <w:r>
        <w:rPr>
          <w:rFonts w:ascii="Arial" w:hAnsi="Arial" w:cs="Arial"/>
          <w:i/>
          <w:color w:val="000000"/>
          <w:u w:val="single"/>
        </w:rPr>
        <w:t>5</w:t>
      </w:r>
      <w:r w:rsidRPr="00755B32">
        <w:rPr>
          <w:rFonts w:ascii="Arial" w:hAnsi="Arial" w:cs="Arial"/>
          <w:i/>
          <w:color w:val="000000"/>
          <w:u w:val="single"/>
        </w:rPr>
        <w:t xml:space="preserve"> do SWZ</w:t>
      </w:r>
    </w:p>
    <w:p w14:paraId="2C2B6CAB" w14:textId="77777777" w:rsidR="00350A1C" w:rsidRPr="00CC1632" w:rsidRDefault="00350A1C" w:rsidP="00350A1C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kern w:val="0"/>
        </w:rPr>
      </w:pPr>
      <w:r w:rsidRPr="00CC1632">
        <w:rPr>
          <w:rFonts w:ascii="Arial" w:hAnsi="Arial" w:cs="Arial"/>
          <w:b/>
          <w:bCs/>
          <w:kern w:val="0"/>
        </w:rPr>
        <w:t xml:space="preserve"> </w:t>
      </w:r>
    </w:p>
    <w:p w14:paraId="18F4A99A" w14:textId="77777777" w:rsidR="00350A1C" w:rsidRDefault="00350A1C" w:rsidP="00350A1C">
      <w:pPr>
        <w:keepNext/>
        <w:widowControl/>
        <w:jc w:val="center"/>
        <w:outlineLvl w:val="0"/>
        <w:rPr>
          <w:rFonts w:ascii="Arial" w:hAnsi="Arial" w:cs="Arial"/>
          <w:b/>
          <w:kern w:val="0"/>
          <w:u w:val="single"/>
          <w:lang w:val="x-none"/>
        </w:rPr>
      </w:pPr>
    </w:p>
    <w:p w14:paraId="7D1B2560" w14:textId="77777777" w:rsidR="00350A1C" w:rsidRPr="00AD319D" w:rsidRDefault="00350A1C" w:rsidP="00350A1C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  <w:r w:rsidRPr="00AD319D">
        <w:rPr>
          <w:rFonts w:ascii="Arial" w:hAnsi="Arial" w:cs="Arial"/>
          <w:b/>
          <w:kern w:val="0"/>
          <w:u w:val="single"/>
          <w:lang w:val="x-none"/>
        </w:rPr>
        <w:t xml:space="preserve">OŚWIADCZENIA WYKONAWCY/WYKONAWCY WSPÓLNIE UBIEGAJĄCEGO SIĘ </w:t>
      </w:r>
    </w:p>
    <w:p w14:paraId="1575C911" w14:textId="77777777" w:rsidR="00350A1C" w:rsidRPr="00AD319D" w:rsidRDefault="00350A1C" w:rsidP="00350A1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AD319D">
        <w:rPr>
          <w:rFonts w:ascii="Arial" w:hAnsi="Arial" w:cs="Arial"/>
          <w:b/>
          <w:u w:val="single"/>
        </w:rPr>
        <w:t>O UDZIELENIE ZAMÓWIENIA</w:t>
      </w:r>
    </w:p>
    <w:p w14:paraId="62AF47F2" w14:textId="77777777" w:rsidR="00350A1C" w:rsidRPr="00AD319D" w:rsidRDefault="00350A1C" w:rsidP="00350A1C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proofErr w:type="gramStart"/>
      <w:r w:rsidRPr="00AD319D">
        <w:rPr>
          <w:rFonts w:ascii="Arial" w:hAnsi="Arial" w:cs="Arial"/>
          <w:b/>
          <w:u w:val="single"/>
        </w:rPr>
        <w:t>dotyczące</w:t>
      </w:r>
      <w:proofErr w:type="gramEnd"/>
      <w:r w:rsidRPr="00AD319D">
        <w:rPr>
          <w:rFonts w:ascii="Arial" w:hAnsi="Arial" w:cs="Arial"/>
          <w:b/>
          <w:u w:val="single"/>
        </w:rPr>
        <w:t xml:space="preserve"> przesłanek wykluczenia z art. 5k ust. 1 rozporządzenia 833/2014 oraz art. 7 ust. 1 ustawy o szczególnych rozwiązaniach w zakresie przeciwdziałania wspieraniu agresji na Ukrainę oraz służących ochronie bezpieczeństwa narodowego</w:t>
      </w:r>
    </w:p>
    <w:p w14:paraId="796806A5" w14:textId="77777777" w:rsidR="00350A1C" w:rsidRPr="00AD319D" w:rsidRDefault="00350A1C" w:rsidP="00350A1C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  <w:proofErr w:type="gramStart"/>
      <w:r w:rsidRPr="00AD319D">
        <w:rPr>
          <w:rFonts w:ascii="Arial" w:hAnsi="Arial" w:cs="Arial"/>
          <w:b/>
          <w:sz w:val="21"/>
          <w:szCs w:val="21"/>
        </w:rPr>
        <w:t>składane</w:t>
      </w:r>
      <w:proofErr w:type="gramEnd"/>
      <w:r w:rsidRPr="00AD319D">
        <w:rPr>
          <w:rFonts w:ascii="Arial" w:hAnsi="Arial" w:cs="Arial"/>
          <w:b/>
          <w:sz w:val="21"/>
          <w:szCs w:val="21"/>
        </w:rPr>
        <w:t xml:space="preserve"> na podstawie art. 125 ust. 1 ustawy </w:t>
      </w:r>
      <w:proofErr w:type="spellStart"/>
      <w:r w:rsidRPr="00AD319D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6D3F230" w14:textId="77777777" w:rsidR="00350A1C" w:rsidRPr="00AD319D" w:rsidRDefault="00350A1C" w:rsidP="00350A1C">
      <w:pPr>
        <w:ind w:firstLine="1"/>
        <w:jc w:val="center"/>
        <w:rPr>
          <w:rFonts w:ascii="Arial" w:hAnsi="Arial" w:cs="Arial"/>
          <w:color w:val="FF0000"/>
        </w:rPr>
      </w:pPr>
      <w:r w:rsidRPr="00AD319D">
        <w:rPr>
          <w:rFonts w:ascii="Arial" w:hAnsi="Arial" w:cs="Arial"/>
          <w:color w:val="FF0000"/>
        </w:rPr>
        <w:t xml:space="preserve"> - składane na wezwanie Zamawiającego</w:t>
      </w:r>
    </w:p>
    <w:p w14:paraId="2BFED3DC" w14:textId="77777777" w:rsidR="00350A1C" w:rsidRPr="00AD319D" w:rsidRDefault="00350A1C" w:rsidP="00350A1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</w:p>
    <w:p w14:paraId="6A127024" w14:textId="60BD9367" w:rsidR="00350A1C" w:rsidRPr="00AD319D" w:rsidRDefault="00350A1C" w:rsidP="00350A1C">
      <w:pPr>
        <w:widowControl/>
        <w:tabs>
          <w:tab w:val="left" w:pos="-4962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b/>
          <w:kern w:val="0"/>
        </w:rPr>
      </w:pPr>
      <w:r w:rsidRPr="00AD319D">
        <w:rPr>
          <w:rFonts w:ascii="Arial" w:eastAsia="Calibri" w:hAnsi="Arial" w:cs="Arial"/>
          <w:kern w:val="0"/>
          <w:lang w:eastAsia="en-US"/>
        </w:rPr>
        <w:t xml:space="preserve">Przystępując do udziału w postępowaniu o zamówienie publiczne </w:t>
      </w:r>
      <w:r>
        <w:rPr>
          <w:rFonts w:ascii="Arial" w:eastAsia="Calibri" w:hAnsi="Arial" w:cs="Arial"/>
          <w:kern w:val="0"/>
          <w:lang w:eastAsia="en-US"/>
        </w:rPr>
        <w:t xml:space="preserve">nr </w:t>
      </w:r>
      <w:r w:rsidRPr="00FF49B5">
        <w:rPr>
          <w:rFonts w:ascii="Arial" w:eastAsia="Calibri" w:hAnsi="Arial" w:cs="Arial"/>
          <w:b/>
          <w:kern w:val="0"/>
          <w:lang w:eastAsia="en-US"/>
        </w:rPr>
        <w:t>ZP/OG/3/2</w:t>
      </w:r>
      <w:r w:rsidR="000A3CE9">
        <w:rPr>
          <w:rFonts w:ascii="Arial" w:eastAsia="Calibri" w:hAnsi="Arial" w:cs="Arial"/>
          <w:b/>
          <w:kern w:val="0"/>
          <w:lang w:eastAsia="en-US"/>
        </w:rPr>
        <w:t>6</w:t>
      </w:r>
      <w:r w:rsidRPr="00FF49B5">
        <w:rPr>
          <w:rFonts w:ascii="Arial" w:eastAsia="Calibri" w:hAnsi="Arial" w:cs="Arial"/>
          <w:b/>
          <w:kern w:val="0"/>
          <w:lang w:eastAsia="en-US"/>
        </w:rPr>
        <w:t xml:space="preserve"> na </w:t>
      </w:r>
      <w:r w:rsidR="00656EA1" w:rsidRPr="007E25D8">
        <w:rPr>
          <w:rFonts w:eastAsia="Calibri"/>
          <w:b/>
          <w:lang w:eastAsia="en-US"/>
        </w:rPr>
        <w:t>dostawę z montażem foteli obrotowych dla Sądu Okręgowego w Warszawie</w:t>
      </w:r>
      <w:r w:rsidRPr="00AD319D">
        <w:rPr>
          <w:rFonts w:ascii="Arial" w:hAnsi="Arial" w:cs="Arial"/>
          <w:b/>
          <w:bCs/>
          <w:kern w:val="0"/>
        </w:rPr>
        <w:t>,</w:t>
      </w:r>
      <w:r w:rsidRPr="00AD319D">
        <w:rPr>
          <w:rFonts w:ascii="Arial" w:hAnsi="Arial" w:cs="Arial"/>
          <w:b/>
        </w:rPr>
        <w:t xml:space="preserve"> </w:t>
      </w:r>
      <w:r w:rsidRPr="00AD319D">
        <w:rPr>
          <w:rFonts w:ascii="Arial" w:eastAsia="Calibri" w:hAnsi="Arial" w:cs="Arial"/>
          <w:kern w:val="0"/>
          <w:lang w:eastAsia="en-US"/>
        </w:rPr>
        <w:t xml:space="preserve">w imieniu reprezentowanego przeze mnie Wykonawcy (firmy): </w:t>
      </w:r>
    </w:p>
    <w:p w14:paraId="60651162" w14:textId="77777777" w:rsidR="00350A1C" w:rsidRPr="00AD319D" w:rsidRDefault="00350A1C" w:rsidP="00350A1C">
      <w:pPr>
        <w:suppressAutoHyphens/>
        <w:autoSpaceDN/>
        <w:adjustRightInd/>
        <w:spacing w:line="480" w:lineRule="auto"/>
        <w:ind w:right="48"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AD319D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2058C38E" w14:textId="77777777" w:rsidR="00350A1C" w:rsidRPr="00AD319D" w:rsidRDefault="00350A1C" w:rsidP="00350A1C">
      <w:pPr>
        <w:suppressAutoHyphens/>
        <w:autoSpaceDN/>
        <w:adjustRightInd/>
        <w:ind w:right="48"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AD319D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0852E818" w14:textId="77777777" w:rsidR="00350A1C" w:rsidRPr="00AD319D" w:rsidRDefault="00350A1C" w:rsidP="00350A1C">
      <w:pPr>
        <w:suppressAutoHyphens/>
        <w:autoSpaceDN/>
        <w:adjustRightInd/>
        <w:ind w:right="48"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AD319D"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Wykonawcy, w zależności od podmiotu: NIP/PESEL, KRS/</w:t>
      </w:r>
      <w:proofErr w:type="spellStart"/>
      <w:r w:rsidRPr="00AD319D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Pr="00AD319D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6F9E9B76" w14:textId="77777777" w:rsidR="00350A1C" w:rsidRPr="00AD319D" w:rsidRDefault="00350A1C" w:rsidP="00350A1C">
      <w:pPr>
        <w:suppressAutoHyphens/>
        <w:autoSpaceDN/>
        <w:adjustRightInd/>
        <w:ind w:right="48"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32BEE74B" w14:textId="77777777" w:rsidR="00350A1C" w:rsidRPr="00AD319D" w:rsidRDefault="00350A1C" w:rsidP="00BF779C">
      <w:pPr>
        <w:numPr>
          <w:ilvl w:val="6"/>
          <w:numId w:val="44"/>
        </w:num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AD319D">
        <w:rPr>
          <w:rFonts w:ascii="Arial" w:hAnsi="Arial" w:cs="Arial"/>
        </w:rPr>
        <w:t xml:space="preserve">Oświadczam, że nie podlegam wykluczeniu z postępowania na podstawie art. 5k ust. 1 rozporządzenia Rady (UE) nr 833/2014 z dnia 31 lipca 2014 r. dotyczącego środków ograniczających w związku z działaniami Rosji destabilizującymi sytuację na Ukrainie (Dz. Urz. UE nr L 229 z 31.7.2014, </w:t>
      </w:r>
      <w:proofErr w:type="gramStart"/>
      <w:r w:rsidRPr="00AD319D">
        <w:rPr>
          <w:rFonts w:ascii="Arial" w:hAnsi="Arial" w:cs="Arial"/>
        </w:rPr>
        <w:t>str</w:t>
      </w:r>
      <w:proofErr w:type="gramEnd"/>
      <w:r w:rsidRPr="00AD319D">
        <w:rPr>
          <w:rFonts w:ascii="Arial" w:hAnsi="Arial" w:cs="Arial"/>
        </w:rPr>
        <w:t>. 1), dalej: rozporządzenie 833/2014.</w:t>
      </w:r>
    </w:p>
    <w:p w14:paraId="60BBF199" w14:textId="77777777" w:rsidR="00350A1C" w:rsidRPr="00AD319D" w:rsidRDefault="00350A1C" w:rsidP="00BF779C">
      <w:pPr>
        <w:numPr>
          <w:ilvl w:val="6"/>
          <w:numId w:val="44"/>
        </w:num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AD319D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AD319D">
        <w:rPr>
          <w:rFonts w:ascii="Arial" w:hAnsi="Arial" w:cs="Arial"/>
          <w:color w:val="222222"/>
        </w:rPr>
        <w:t>7 ust. 1 ustawy z dnia 13 kwietnia 2022 r.</w:t>
      </w:r>
      <w:r w:rsidRPr="00AD319D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(</w:t>
      </w:r>
      <w:proofErr w:type="spellStart"/>
      <w:r w:rsidRPr="00AD319D">
        <w:rPr>
          <w:rFonts w:ascii="Arial" w:hAnsi="Arial" w:cs="Arial"/>
          <w:i/>
          <w:iCs/>
          <w:color w:val="222222"/>
        </w:rPr>
        <w:t>t.j</w:t>
      </w:r>
      <w:proofErr w:type="spellEnd"/>
      <w:r w:rsidRPr="00AD319D">
        <w:rPr>
          <w:rFonts w:ascii="Arial" w:hAnsi="Arial" w:cs="Arial"/>
          <w:i/>
          <w:iCs/>
          <w:color w:val="222222"/>
        </w:rPr>
        <w:t xml:space="preserve">. Dz. U. </w:t>
      </w:r>
      <w:proofErr w:type="gramStart"/>
      <w:r w:rsidRPr="00AD319D">
        <w:rPr>
          <w:rFonts w:ascii="Arial" w:hAnsi="Arial" w:cs="Arial"/>
          <w:i/>
          <w:iCs/>
          <w:color w:val="222222"/>
        </w:rPr>
        <w:t>z</w:t>
      </w:r>
      <w:proofErr w:type="gramEnd"/>
      <w:r w:rsidRPr="00AD319D">
        <w:rPr>
          <w:rFonts w:ascii="Arial" w:hAnsi="Arial" w:cs="Arial"/>
          <w:i/>
          <w:iCs/>
          <w:color w:val="222222"/>
        </w:rPr>
        <w:t xml:space="preserve"> 2025 r. poz. 514).</w:t>
      </w:r>
    </w:p>
    <w:p w14:paraId="2530741E" w14:textId="77777777" w:rsidR="00350A1C" w:rsidRPr="00AD319D" w:rsidRDefault="00350A1C" w:rsidP="00350A1C">
      <w:pPr>
        <w:spacing w:before="240" w:after="120" w:line="360" w:lineRule="auto"/>
        <w:jc w:val="center"/>
        <w:rPr>
          <w:rFonts w:ascii="Arial" w:hAnsi="Arial" w:cs="Arial"/>
          <w:sz w:val="21"/>
          <w:szCs w:val="21"/>
        </w:rPr>
      </w:pPr>
      <w:r w:rsidRPr="00AD319D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D319D">
        <w:rPr>
          <w:rFonts w:ascii="Arial" w:hAnsi="Arial" w:cs="Arial"/>
          <w:b/>
          <w:bCs/>
          <w:sz w:val="21"/>
          <w:szCs w:val="21"/>
        </w:rPr>
        <w:t>:</w:t>
      </w:r>
    </w:p>
    <w:p w14:paraId="4EE36E33" w14:textId="77777777" w:rsidR="00350A1C" w:rsidRPr="00AD319D" w:rsidRDefault="00350A1C" w:rsidP="00350A1C">
      <w:pPr>
        <w:spacing w:after="120" w:line="360" w:lineRule="auto"/>
        <w:jc w:val="both"/>
        <w:rPr>
          <w:rFonts w:ascii="Arial" w:hAnsi="Arial" w:cs="Arial"/>
          <w:color w:val="FF0000"/>
        </w:rPr>
      </w:pPr>
      <w:r w:rsidRPr="00AD319D">
        <w:rPr>
          <w:rFonts w:ascii="Arial" w:hAnsi="Arial" w:cs="Arial"/>
          <w:color w:val="FF0000"/>
          <w:sz w:val="16"/>
          <w:szCs w:val="16"/>
        </w:rPr>
        <w:t>[UWAGA</w:t>
      </w:r>
      <w:r w:rsidRPr="00AD319D">
        <w:rPr>
          <w:rFonts w:ascii="Arial" w:hAnsi="Arial" w:cs="Arial"/>
          <w:i/>
          <w:color w:val="FF0000"/>
          <w:sz w:val="16"/>
          <w:szCs w:val="16"/>
        </w:rPr>
        <w:t>: wypełnić tylko w przypadku podmiotu udostępniającego zasoby, na którego zdolnościach lub sytuacji Wykonawca polega w 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D319D">
        <w:rPr>
          <w:rFonts w:ascii="Arial" w:hAnsi="Arial" w:cs="Arial"/>
          <w:color w:val="FF0000"/>
          <w:sz w:val="16"/>
          <w:szCs w:val="16"/>
        </w:rPr>
        <w:t>]</w:t>
      </w:r>
    </w:p>
    <w:p w14:paraId="0607896D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D319D">
        <w:rPr>
          <w:rFonts w:ascii="Arial" w:hAnsi="Arial" w:cs="Arial"/>
        </w:rPr>
        <w:t>Oświadczam, że w celu wykazania spełniania warunków udziału w postępowaniu, określonych przez Zamawiającego w ………………………………………………………...………………………………………</w:t>
      </w:r>
    </w:p>
    <w:p w14:paraId="6A2FC77A" w14:textId="77777777" w:rsidR="00350A1C" w:rsidRPr="00AD319D" w:rsidRDefault="00350A1C" w:rsidP="00350A1C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AD319D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AD319D">
        <w:rPr>
          <w:rFonts w:ascii="Arial" w:hAnsi="Arial" w:cs="Arial"/>
          <w:sz w:val="21"/>
          <w:szCs w:val="21"/>
        </w:rPr>
        <w:t xml:space="preserve"> </w:t>
      </w:r>
    </w:p>
    <w:p w14:paraId="46048BF4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proofErr w:type="gramStart"/>
      <w:r w:rsidRPr="00AD319D">
        <w:rPr>
          <w:rFonts w:ascii="Arial" w:hAnsi="Arial" w:cs="Arial"/>
        </w:rPr>
        <w:t>polegam</w:t>
      </w:r>
      <w:proofErr w:type="gramEnd"/>
      <w:r w:rsidRPr="00AD319D">
        <w:rPr>
          <w:rFonts w:ascii="Arial" w:hAnsi="Arial" w:cs="Arial"/>
        </w:rPr>
        <w:t xml:space="preserve"> na zdolnościach lub sytuacji następującego podmiotu udostępniającego zasoby: ………………………………………………………………………...………………………………………….…</w:t>
      </w:r>
    </w:p>
    <w:p w14:paraId="3779FA6A" w14:textId="77777777" w:rsidR="00350A1C" w:rsidRPr="00AD319D" w:rsidRDefault="00350A1C" w:rsidP="00350A1C">
      <w:pPr>
        <w:spacing w:line="276" w:lineRule="auto"/>
        <w:ind w:left="709" w:firstLine="709"/>
        <w:jc w:val="both"/>
        <w:rPr>
          <w:rFonts w:ascii="Arial" w:hAnsi="Arial" w:cs="Arial"/>
          <w:sz w:val="21"/>
          <w:szCs w:val="21"/>
        </w:rPr>
      </w:pPr>
      <w:r w:rsidRPr="00AD319D">
        <w:rPr>
          <w:rFonts w:ascii="Arial" w:hAnsi="Arial" w:cs="Arial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AD31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D319D">
        <w:rPr>
          <w:rFonts w:ascii="Arial" w:hAnsi="Arial" w:cs="Arial"/>
          <w:i/>
          <w:sz w:val="16"/>
          <w:szCs w:val="16"/>
        </w:rPr>
        <w:t>)</w:t>
      </w:r>
      <w:r w:rsidRPr="00AD319D">
        <w:rPr>
          <w:rFonts w:ascii="Arial" w:hAnsi="Arial" w:cs="Arial"/>
          <w:sz w:val="16"/>
          <w:szCs w:val="16"/>
        </w:rPr>
        <w:t>,</w:t>
      </w:r>
    </w:p>
    <w:p w14:paraId="5D888820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D319D">
        <w:rPr>
          <w:rFonts w:ascii="Arial" w:hAnsi="Arial" w:cs="Arial"/>
        </w:rPr>
        <w:t>w</w:t>
      </w:r>
      <w:proofErr w:type="gramEnd"/>
      <w:r w:rsidRPr="00AD319D">
        <w:rPr>
          <w:rFonts w:ascii="Arial" w:hAnsi="Arial" w:cs="Arial"/>
        </w:rPr>
        <w:t xml:space="preserve"> następującym zakresie: ………………………………………………………………………………………</w:t>
      </w:r>
      <w:r w:rsidRPr="00AD319D">
        <w:rPr>
          <w:rFonts w:ascii="Arial" w:hAnsi="Arial" w:cs="Arial"/>
          <w:sz w:val="21"/>
          <w:szCs w:val="21"/>
        </w:rPr>
        <w:t xml:space="preserve"> </w:t>
      </w:r>
    </w:p>
    <w:p w14:paraId="59DB28BD" w14:textId="77777777" w:rsidR="00350A1C" w:rsidRPr="00AD319D" w:rsidRDefault="00350A1C" w:rsidP="00350A1C">
      <w:pPr>
        <w:spacing w:line="276" w:lineRule="auto"/>
        <w:ind w:left="2127" w:firstLine="709"/>
        <w:jc w:val="both"/>
        <w:rPr>
          <w:rFonts w:ascii="Arial" w:hAnsi="Arial" w:cs="Arial"/>
          <w:i/>
          <w:sz w:val="16"/>
          <w:szCs w:val="16"/>
        </w:rPr>
      </w:pPr>
      <w:r w:rsidRPr="00AD319D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AD319D">
        <w:rPr>
          <w:rFonts w:ascii="Arial" w:hAnsi="Arial" w:cs="Arial"/>
          <w:iCs/>
          <w:sz w:val="16"/>
          <w:szCs w:val="16"/>
        </w:rPr>
        <w:t>,</w:t>
      </w:r>
    </w:p>
    <w:p w14:paraId="47B6B0D4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proofErr w:type="gramStart"/>
      <w:r w:rsidRPr="00AD319D">
        <w:rPr>
          <w:rFonts w:ascii="Arial" w:hAnsi="Arial" w:cs="Arial"/>
        </w:rPr>
        <w:t>co</w:t>
      </w:r>
      <w:proofErr w:type="gramEnd"/>
      <w:r w:rsidRPr="00AD319D">
        <w:rPr>
          <w:rFonts w:ascii="Arial" w:hAnsi="Arial" w:cs="Arial"/>
        </w:rPr>
        <w:t xml:space="preserve"> odpowiada ponad 10% wartości przedmiotowego zamówienia. </w:t>
      </w:r>
    </w:p>
    <w:p w14:paraId="1DA7682B" w14:textId="77777777" w:rsidR="00350A1C" w:rsidRPr="00AD319D" w:rsidRDefault="00350A1C" w:rsidP="00350A1C">
      <w:pPr>
        <w:spacing w:before="240"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D319D">
        <w:rPr>
          <w:rFonts w:ascii="Arial" w:hAnsi="Arial" w:cs="Arial"/>
          <w:b/>
          <w:sz w:val="21"/>
          <w:szCs w:val="21"/>
        </w:rPr>
        <w:t xml:space="preserve">OŚWIADCZENIE DOTYCZĄCE PODWYKONAWCY, </w:t>
      </w:r>
      <w:proofErr w:type="gramStart"/>
      <w:r w:rsidRPr="00AD319D">
        <w:rPr>
          <w:rFonts w:ascii="Arial" w:hAnsi="Arial" w:cs="Arial"/>
          <w:b/>
          <w:sz w:val="21"/>
          <w:szCs w:val="21"/>
        </w:rPr>
        <w:t>NA KTÓREGO</w:t>
      </w:r>
      <w:proofErr w:type="gramEnd"/>
      <w:r w:rsidRPr="00AD319D">
        <w:rPr>
          <w:rFonts w:ascii="Arial" w:hAnsi="Arial" w:cs="Arial"/>
          <w:b/>
          <w:sz w:val="21"/>
          <w:szCs w:val="21"/>
        </w:rPr>
        <w:t xml:space="preserve"> PRZYPADA PONAD 10% WARTOŚCI ZAMÓWIENIA:</w:t>
      </w:r>
    </w:p>
    <w:p w14:paraId="3A53F21E" w14:textId="019E6DB2" w:rsidR="00350A1C" w:rsidRPr="00AD319D" w:rsidRDefault="00350A1C" w:rsidP="00350A1C">
      <w:pPr>
        <w:spacing w:after="120" w:line="360" w:lineRule="auto"/>
        <w:jc w:val="both"/>
        <w:rPr>
          <w:rFonts w:ascii="Arial" w:hAnsi="Arial" w:cs="Arial"/>
          <w:color w:val="FF0000"/>
        </w:rPr>
      </w:pPr>
      <w:r w:rsidRPr="00AD319D">
        <w:rPr>
          <w:rFonts w:ascii="Arial" w:hAnsi="Arial" w:cs="Arial"/>
          <w:color w:val="FF0000"/>
          <w:sz w:val="16"/>
          <w:szCs w:val="16"/>
        </w:rPr>
        <w:t>[UWAGA</w:t>
      </w:r>
      <w:r w:rsidRPr="00AD319D">
        <w:rPr>
          <w:rFonts w:ascii="Arial" w:hAnsi="Arial" w:cs="Arial"/>
          <w:i/>
          <w:color w:val="FF0000"/>
          <w:sz w:val="16"/>
          <w:szCs w:val="16"/>
        </w:rPr>
        <w:t xml:space="preserve">: wypełnić tylko w przypadku </w:t>
      </w:r>
      <w:r w:rsidR="00D728DF">
        <w:rPr>
          <w:rFonts w:ascii="Arial" w:hAnsi="Arial" w:cs="Arial"/>
          <w:i/>
          <w:color w:val="FF0000"/>
          <w:sz w:val="16"/>
          <w:szCs w:val="16"/>
        </w:rPr>
        <w:t>Podw</w:t>
      </w:r>
      <w:r w:rsidRPr="00AD319D">
        <w:rPr>
          <w:rFonts w:ascii="Arial" w:hAnsi="Arial" w:cs="Arial"/>
          <w:i/>
          <w:color w:val="FF0000"/>
          <w:sz w:val="16"/>
          <w:szCs w:val="16"/>
        </w:rPr>
        <w:t>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D319D">
        <w:rPr>
          <w:rFonts w:ascii="Arial" w:hAnsi="Arial" w:cs="Arial"/>
          <w:color w:val="FF0000"/>
          <w:sz w:val="16"/>
          <w:szCs w:val="16"/>
        </w:rPr>
        <w:t>]</w:t>
      </w:r>
    </w:p>
    <w:p w14:paraId="417C4117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>Oświadczam, że w stosunku do następującego podmiotu, będącego podwykonawcą, na którego przypada ponad 10% wartości zamówienia:</w:t>
      </w:r>
    </w:p>
    <w:p w14:paraId="56D9E12D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>……………………………………………………………………………………………….………..….…………</w:t>
      </w:r>
    </w:p>
    <w:p w14:paraId="7FA062AC" w14:textId="77777777" w:rsidR="00350A1C" w:rsidRPr="00AD319D" w:rsidRDefault="00350A1C" w:rsidP="00350A1C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AD319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D31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D319D">
        <w:rPr>
          <w:rFonts w:ascii="Arial" w:hAnsi="Arial" w:cs="Arial"/>
          <w:i/>
          <w:sz w:val="16"/>
          <w:szCs w:val="16"/>
        </w:rPr>
        <w:t>)</w:t>
      </w:r>
      <w:r w:rsidRPr="00AD319D">
        <w:rPr>
          <w:rFonts w:ascii="Arial" w:hAnsi="Arial" w:cs="Arial"/>
          <w:sz w:val="16"/>
          <w:szCs w:val="16"/>
        </w:rPr>
        <w:t>,</w:t>
      </w:r>
    </w:p>
    <w:p w14:paraId="46F64CD5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proofErr w:type="gramStart"/>
      <w:r w:rsidRPr="00AD319D">
        <w:rPr>
          <w:rFonts w:ascii="Arial" w:hAnsi="Arial" w:cs="Arial"/>
        </w:rPr>
        <w:t>nie</w:t>
      </w:r>
      <w:proofErr w:type="gramEnd"/>
      <w:r w:rsidRPr="00AD319D">
        <w:rPr>
          <w:rFonts w:ascii="Arial" w:hAnsi="Arial" w:cs="Arial"/>
        </w:rPr>
        <w:t xml:space="preserve"> zachodzą podstawy wykluczenia z postępowania o udzielenie zamówienia przewidziane w  art. 5k rozporządzenia 833/2014.</w:t>
      </w:r>
    </w:p>
    <w:p w14:paraId="71EE5407" w14:textId="77777777" w:rsidR="00350A1C" w:rsidRPr="00AD319D" w:rsidRDefault="00350A1C" w:rsidP="00350A1C">
      <w:pPr>
        <w:spacing w:before="240"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D319D">
        <w:rPr>
          <w:rFonts w:ascii="Arial" w:hAnsi="Arial" w:cs="Arial"/>
          <w:b/>
          <w:sz w:val="21"/>
          <w:szCs w:val="21"/>
        </w:rPr>
        <w:t xml:space="preserve">OŚWIADCZENIE DOTYCZĄCE DOSTAWCY, </w:t>
      </w:r>
      <w:proofErr w:type="gramStart"/>
      <w:r w:rsidRPr="00AD319D">
        <w:rPr>
          <w:rFonts w:ascii="Arial" w:hAnsi="Arial" w:cs="Arial"/>
          <w:b/>
          <w:sz w:val="21"/>
          <w:szCs w:val="21"/>
        </w:rPr>
        <w:t>NA KTÓREGO</w:t>
      </w:r>
      <w:proofErr w:type="gramEnd"/>
      <w:r w:rsidRPr="00AD319D">
        <w:rPr>
          <w:rFonts w:ascii="Arial" w:hAnsi="Arial" w:cs="Arial"/>
          <w:b/>
          <w:sz w:val="21"/>
          <w:szCs w:val="21"/>
        </w:rPr>
        <w:t xml:space="preserve"> PRZYPADA PONAD 10% WARTOŚCI ZAMÓWIENIA:</w:t>
      </w:r>
    </w:p>
    <w:p w14:paraId="5F1A89C6" w14:textId="77777777" w:rsidR="00350A1C" w:rsidRPr="00AD319D" w:rsidRDefault="00350A1C" w:rsidP="00350A1C">
      <w:pPr>
        <w:spacing w:after="120" w:line="360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  <w:color w:val="FF0000"/>
          <w:sz w:val="16"/>
          <w:szCs w:val="16"/>
        </w:rPr>
        <w:t>[UWAGA</w:t>
      </w:r>
      <w:r w:rsidRPr="00AD319D">
        <w:rPr>
          <w:rFonts w:ascii="Arial" w:hAnsi="Arial" w:cs="Arial"/>
          <w:i/>
          <w:color w:val="FF000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D319D">
        <w:rPr>
          <w:rFonts w:ascii="Arial" w:hAnsi="Arial" w:cs="Arial"/>
          <w:color w:val="FF0000"/>
          <w:sz w:val="16"/>
          <w:szCs w:val="16"/>
        </w:rPr>
        <w:t>]</w:t>
      </w:r>
    </w:p>
    <w:p w14:paraId="18246D3D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>Oświadczam, że w stosunku do następującego podmiotu, będącego dostawcą, na którego przypada ponad 10% wartości zamówienia:</w:t>
      </w:r>
    </w:p>
    <w:p w14:paraId="487F7DC0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 xml:space="preserve">…………………………………………………………………………………………………….………..….…… </w:t>
      </w:r>
    </w:p>
    <w:p w14:paraId="5E07F841" w14:textId="77777777" w:rsidR="00350A1C" w:rsidRPr="00AD319D" w:rsidRDefault="00350A1C" w:rsidP="00350A1C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AD319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D31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D319D">
        <w:rPr>
          <w:rFonts w:ascii="Arial" w:hAnsi="Arial" w:cs="Arial"/>
          <w:i/>
          <w:sz w:val="16"/>
          <w:szCs w:val="16"/>
        </w:rPr>
        <w:t>)</w:t>
      </w:r>
      <w:r w:rsidRPr="00AD319D">
        <w:rPr>
          <w:rFonts w:ascii="Arial" w:hAnsi="Arial" w:cs="Arial"/>
          <w:sz w:val="16"/>
          <w:szCs w:val="16"/>
        </w:rPr>
        <w:t>,</w:t>
      </w:r>
    </w:p>
    <w:p w14:paraId="72CBB6B8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D319D">
        <w:rPr>
          <w:rFonts w:ascii="Arial" w:hAnsi="Arial" w:cs="Arial"/>
        </w:rPr>
        <w:t>nie</w:t>
      </w:r>
      <w:proofErr w:type="gramEnd"/>
      <w:r w:rsidRPr="00AD319D">
        <w:rPr>
          <w:rFonts w:ascii="Arial" w:hAnsi="Arial" w:cs="Arial"/>
        </w:rPr>
        <w:t xml:space="preserve"> zachodzą podstawy wykluczenia z postępowania o udzielenie zamówienia przewidziane w art. 5k rozporządzenia 833/2014.</w:t>
      </w:r>
    </w:p>
    <w:p w14:paraId="0C2D9A45" w14:textId="77777777" w:rsidR="00350A1C" w:rsidRPr="00AD319D" w:rsidRDefault="00350A1C" w:rsidP="00350A1C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C84126C" w14:textId="77777777" w:rsidR="00350A1C" w:rsidRPr="00AD319D" w:rsidRDefault="00350A1C" w:rsidP="00350A1C">
      <w:pPr>
        <w:spacing w:before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D319D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1C38C69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  <w:b/>
        </w:rPr>
      </w:pPr>
    </w:p>
    <w:p w14:paraId="45EE3D16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 xml:space="preserve">Oświadczam, że wszystkie informacje podane w powyższych oświadczeniach są aktualne </w:t>
      </w:r>
      <w:r w:rsidRPr="00AD319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FAA3D86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</w:rPr>
      </w:pPr>
    </w:p>
    <w:p w14:paraId="210727EE" w14:textId="77777777" w:rsidR="00350A1C" w:rsidRPr="00AD319D" w:rsidRDefault="00350A1C" w:rsidP="00350A1C">
      <w:pPr>
        <w:spacing w:after="120" w:line="360" w:lineRule="auto"/>
        <w:jc w:val="center"/>
        <w:rPr>
          <w:rFonts w:ascii="Arial" w:hAnsi="Arial" w:cs="Arial"/>
          <w:b/>
        </w:rPr>
      </w:pPr>
      <w:r w:rsidRPr="00AD319D">
        <w:rPr>
          <w:rFonts w:ascii="Arial" w:hAnsi="Arial" w:cs="Arial"/>
          <w:b/>
        </w:rPr>
        <w:t>INFORMACJA DOTYCZĄCA DOSTĘPU DO PODMIOTOWYCH ŚRODKÓW DOWODOWYCH:</w:t>
      </w:r>
    </w:p>
    <w:p w14:paraId="2A939EAB" w14:textId="77777777" w:rsidR="00350A1C" w:rsidRPr="00AD319D" w:rsidRDefault="00350A1C" w:rsidP="00350A1C">
      <w:pPr>
        <w:spacing w:after="120"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>Wskazuję następujące podmiotowe środki dowodowe, które można uzyskać za pomocą bezpłatnych i ogólnodostępnych baz danych, oraz</w:t>
      </w:r>
      <w:r w:rsidRPr="00AD319D">
        <w:t xml:space="preserve"> </w:t>
      </w:r>
      <w:r w:rsidRPr="00AD319D">
        <w:rPr>
          <w:rFonts w:ascii="Arial" w:hAnsi="Arial" w:cs="Arial"/>
        </w:rPr>
        <w:t xml:space="preserve">dane umożliwiające dostęp do tych </w:t>
      </w:r>
      <w:proofErr w:type="gramStart"/>
      <w:r w:rsidRPr="00AD319D">
        <w:rPr>
          <w:rFonts w:ascii="Arial" w:hAnsi="Arial" w:cs="Arial"/>
        </w:rPr>
        <w:t>środków:</w:t>
      </w:r>
      <w:r w:rsidRPr="00AD319D">
        <w:rPr>
          <w:rFonts w:ascii="Arial" w:hAnsi="Arial" w:cs="Arial"/>
        </w:rPr>
        <w:br/>
        <w:t>1) .............................................</w:t>
      </w:r>
      <w:proofErr w:type="gramEnd"/>
      <w:r w:rsidRPr="00AD319D">
        <w:rPr>
          <w:rFonts w:ascii="Arial" w:hAnsi="Arial" w:cs="Arial"/>
        </w:rPr>
        <w:t>.........................................................................................................</w:t>
      </w:r>
    </w:p>
    <w:p w14:paraId="7C3ACB5A" w14:textId="77777777" w:rsidR="00350A1C" w:rsidRPr="00AD319D" w:rsidRDefault="00350A1C" w:rsidP="00350A1C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AD319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698359A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</w:rPr>
      </w:pPr>
      <w:proofErr w:type="gramStart"/>
      <w:r w:rsidRPr="00AD319D">
        <w:rPr>
          <w:rFonts w:ascii="Arial" w:hAnsi="Arial" w:cs="Arial"/>
        </w:rPr>
        <w:t>2) ...............................................</w:t>
      </w:r>
      <w:proofErr w:type="gramEnd"/>
      <w:r w:rsidRPr="00AD319D">
        <w:rPr>
          <w:rFonts w:ascii="Arial" w:hAnsi="Arial" w:cs="Arial"/>
        </w:rPr>
        <w:t>........................................................................................................</w:t>
      </w:r>
    </w:p>
    <w:p w14:paraId="484D432A" w14:textId="77777777" w:rsidR="00350A1C" w:rsidRPr="00AD319D" w:rsidRDefault="00350A1C" w:rsidP="00350A1C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AD319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7168397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C30FD3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right="-2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eastAsia="en-US"/>
        </w:rPr>
      </w:pPr>
      <w:r w:rsidRPr="00AD319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............................ </w:t>
      </w:r>
      <w:proofErr w:type="gramStart"/>
      <w:r w:rsidRPr="00AD319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dnia ...................                              </w:t>
      </w:r>
      <w:proofErr w:type="gramEnd"/>
      <w:r w:rsidRPr="00AD319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     </w:t>
      </w:r>
    </w:p>
    <w:p w14:paraId="7742CE91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right="-2"/>
        <w:jc w:val="both"/>
        <w:textAlignment w:val="auto"/>
        <w:rPr>
          <w:rFonts w:ascii="Arial" w:eastAsia="Calibri" w:hAnsi="Arial" w:cs="Arial"/>
          <w:i/>
          <w:kern w:val="0"/>
          <w:lang w:eastAsia="en-US"/>
        </w:rPr>
      </w:pPr>
      <w:r w:rsidRPr="00AD319D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                    (miejscowość, data)</w:t>
      </w:r>
      <w:r w:rsidRPr="00AD319D">
        <w:rPr>
          <w:rFonts w:ascii="Arial" w:eastAsia="Calibri" w:hAnsi="Arial" w:cs="Arial"/>
          <w:i/>
          <w:kern w:val="0"/>
          <w:lang w:eastAsia="en-US"/>
        </w:rPr>
        <w:tab/>
      </w:r>
      <w:r w:rsidRPr="00AD319D">
        <w:rPr>
          <w:rFonts w:ascii="Arial" w:eastAsia="Calibri" w:hAnsi="Arial" w:cs="Arial"/>
          <w:i/>
          <w:kern w:val="0"/>
          <w:lang w:eastAsia="en-US"/>
        </w:rPr>
        <w:tab/>
      </w:r>
      <w:r w:rsidRPr="00AD319D">
        <w:rPr>
          <w:rFonts w:ascii="Arial" w:eastAsia="Calibri" w:hAnsi="Arial" w:cs="Arial"/>
          <w:i/>
          <w:kern w:val="0"/>
          <w:lang w:eastAsia="en-US"/>
        </w:rPr>
        <w:tab/>
        <w:t xml:space="preserve">   </w:t>
      </w:r>
    </w:p>
    <w:p w14:paraId="58FB845D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right="-2"/>
        <w:jc w:val="both"/>
        <w:textAlignment w:val="auto"/>
        <w:rPr>
          <w:rFonts w:ascii="Arial" w:eastAsia="Calibri" w:hAnsi="Arial" w:cs="Arial"/>
          <w:i/>
          <w:kern w:val="0"/>
          <w:lang w:eastAsia="en-US"/>
        </w:rPr>
      </w:pPr>
    </w:p>
    <w:p w14:paraId="4411CF02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left="4678" w:right="-2"/>
        <w:jc w:val="both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(Zamawiający wymaga podpisania niniejszego dokumentu  </w:t>
      </w:r>
    </w:p>
    <w:p w14:paraId="7A3F56CA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left="4678" w:right="-2"/>
        <w:jc w:val="both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sectPr w:rsidR="00350A1C" w:rsidRPr="00AD319D" w:rsidSect="007E6B65">
          <w:headerReference w:type="default" r:id="rId12"/>
          <w:footerReference w:type="first" r:id="rId13"/>
          <w:pgSz w:w="11909" w:h="16834"/>
          <w:pgMar w:top="851" w:right="1136" w:bottom="1418" w:left="1134" w:header="708" w:footer="708" w:gutter="0"/>
          <w:cols w:space="60"/>
          <w:noEndnote/>
          <w:docGrid w:linePitch="272"/>
        </w:sectPr>
      </w:pPr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 </w:t>
      </w:r>
      <w:proofErr w:type="gramStart"/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kwalifikowanym</w:t>
      </w:r>
      <w:proofErr w:type="gramEnd"/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 podpisem elektronicznym)</w:t>
      </w:r>
    </w:p>
    <w:p w14:paraId="6AF18621" w14:textId="77777777" w:rsidR="00350A1C" w:rsidRPr="00AD319D" w:rsidRDefault="00350A1C" w:rsidP="00350A1C">
      <w:pPr>
        <w:spacing w:line="360" w:lineRule="auto"/>
        <w:jc w:val="right"/>
        <w:rPr>
          <w:rFonts w:ascii="Arial" w:hAnsi="Arial" w:cs="Arial"/>
          <w:i/>
          <w:u w:val="single"/>
        </w:rPr>
      </w:pPr>
      <w:r w:rsidRPr="00FF49B5">
        <w:rPr>
          <w:rFonts w:ascii="Arial" w:hAnsi="Arial" w:cs="Arial"/>
          <w:i/>
          <w:u w:val="single"/>
        </w:rPr>
        <w:t>Załącznik nr 5</w:t>
      </w:r>
      <w:r w:rsidRPr="00AD319D">
        <w:rPr>
          <w:rFonts w:ascii="Arial" w:hAnsi="Arial" w:cs="Arial"/>
          <w:i/>
          <w:u w:val="single"/>
        </w:rPr>
        <w:t xml:space="preserve"> do SWZ</w:t>
      </w:r>
    </w:p>
    <w:p w14:paraId="4EB39ED7" w14:textId="77777777" w:rsidR="00350A1C" w:rsidRPr="00AD319D" w:rsidRDefault="00350A1C" w:rsidP="00350A1C">
      <w:pPr>
        <w:suppressAutoHyphens/>
        <w:autoSpaceDN/>
        <w:adjustRightInd/>
        <w:ind w:left="708" w:right="48" w:firstLine="1"/>
        <w:jc w:val="both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5BE18BE0" w14:textId="77777777" w:rsidR="00350A1C" w:rsidRPr="00AD319D" w:rsidRDefault="00350A1C" w:rsidP="00350A1C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  <w:r w:rsidRPr="00AD319D">
        <w:rPr>
          <w:rFonts w:ascii="Arial" w:hAnsi="Arial" w:cs="Arial"/>
          <w:b/>
          <w:kern w:val="0"/>
          <w:u w:val="single"/>
          <w:lang w:val="x-none"/>
        </w:rPr>
        <w:t xml:space="preserve">Oświadczenia podmiotu udostępniającego zasoby </w:t>
      </w:r>
    </w:p>
    <w:p w14:paraId="76BFEE2F" w14:textId="77777777" w:rsidR="00350A1C" w:rsidRPr="00AD319D" w:rsidRDefault="00350A1C" w:rsidP="00350A1C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AD319D">
        <w:rPr>
          <w:rFonts w:ascii="Arial" w:hAnsi="Arial" w:cs="Arial"/>
          <w:b/>
          <w:u w:val="single"/>
        </w:rPr>
        <w:t xml:space="preserve">DOTYCZĄCE PRZESŁANEK WYKLUCZENIA Z ART. 5K ust. 1 ROZPORZĄDZENIA 833/2014 ORAZ ART. 7 UST. 1 USTAWY </w:t>
      </w:r>
      <w:r w:rsidRPr="00AD31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C216ACC" w14:textId="77777777" w:rsidR="00350A1C" w:rsidRPr="00AD319D" w:rsidRDefault="00350A1C" w:rsidP="00350A1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proofErr w:type="gramStart"/>
      <w:r w:rsidRPr="00AD319D">
        <w:rPr>
          <w:rFonts w:ascii="Arial" w:hAnsi="Arial" w:cs="Arial"/>
          <w:b/>
          <w:sz w:val="21"/>
          <w:szCs w:val="21"/>
        </w:rPr>
        <w:t>składane</w:t>
      </w:r>
      <w:proofErr w:type="gramEnd"/>
      <w:r w:rsidRPr="00AD319D">
        <w:rPr>
          <w:rFonts w:ascii="Arial" w:hAnsi="Arial" w:cs="Arial"/>
          <w:b/>
          <w:sz w:val="21"/>
          <w:szCs w:val="21"/>
        </w:rPr>
        <w:t xml:space="preserve"> na podstawie art. 125 ust. 5 ustawy </w:t>
      </w:r>
      <w:proofErr w:type="spellStart"/>
      <w:r w:rsidRPr="00AD319D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90AF956" w14:textId="77777777" w:rsidR="00350A1C" w:rsidRPr="00AD319D" w:rsidRDefault="00350A1C" w:rsidP="00350A1C">
      <w:pPr>
        <w:ind w:firstLine="1"/>
        <w:jc w:val="center"/>
        <w:rPr>
          <w:rFonts w:ascii="Arial" w:hAnsi="Arial" w:cs="Arial"/>
          <w:color w:val="FF0000"/>
        </w:rPr>
      </w:pPr>
      <w:r w:rsidRPr="00AD319D">
        <w:rPr>
          <w:rFonts w:ascii="Arial" w:hAnsi="Arial" w:cs="Arial"/>
          <w:color w:val="FF0000"/>
        </w:rPr>
        <w:t>- składane na wezwanie Zamawiającego</w:t>
      </w:r>
    </w:p>
    <w:p w14:paraId="650C414A" w14:textId="77777777" w:rsidR="00350A1C" w:rsidRPr="00AD319D" w:rsidRDefault="00350A1C" w:rsidP="00350A1C">
      <w:pPr>
        <w:ind w:firstLine="1"/>
        <w:jc w:val="center"/>
        <w:rPr>
          <w:rFonts w:ascii="Arial" w:hAnsi="Arial" w:cs="Arial"/>
          <w:color w:val="FF0000"/>
          <w:sz w:val="16"/>
        </w:rPr>
      </w:pPr>
    </w:p>
    <w:p w14:paraId="2231A70D" w14:textId="56215A65" w:rsidR="00350A1C" w:rsidRPr="00AD319D" w:rsidRDefault="00350A1C" w:rsidP="00350A1C">
      <w:pPr>
        <w:widowControl/>
        <w:tabs>
          <w:tab w:val="left" w:pos="-4962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AD319D">
        <w:rPr>
          <w:rFonts w:ascii="Arial" w:eastAsia="Calibri" w:hAnsi="Arial" w:cs="Arial"/>
          <w:kern w:val="0"/>
          <w:lang w:eastAsia="en-US"/>
        </w:rPr>
        <w:t>Przystępując do udziału w postępowaniu o zamówienie publiczne</w:t>
      </w:r>
      <w:r>
        <w:rPr>
          <w:rFonts w:ascii="Arial" w:eastAsia="Calibri" w:hAnsi="Arial" w:cs="Arial"/>
          <w:kern w:val="0"/>
          <w:lang w:eastAsia="en-US"/>
        </w:rPr>
        <w:t xml:space="preserve"> nr</w:t>
      </w:r>
      <w:r w:rsidRPr="00AD319D">
        <w:rPr>
          <w:rFonts w:ascii="Arial" w:eastAsia="Calibri" w:hAnsi="Arial" w:cs="Arial"/>
          <w:kern w:val="0"/>
          <w:lang w:eastAsia="en-US"/>
        </w:rPr>
        <w:t xml:space="preserve"> </w:t>
      </w:r>
      <w:r w:rsidRPr="00FF49B5">
        <w:rPr>
          <w:rFonts w:ascii="Arial" w:hAnsi="Arial" w:cs="Arial"/>
          <w:b/>
          <w:bCs/>
          <w:kern w:val="0"/>
        </w:rPr>
        <w:t>ZP/OG/3/2</w:t>
      </w:r>
      <w:r w:rsidR="00656EA1">
        <w:rPr>
          <w:rFonts w:ascii="Arial" w:hAnsi="Arial" w:cs="Arial"/>
          <w:b/>
          <w:bCs/>
          <w:kern w:val="0"/>
        </w:rPr>
        <w:t>6</w:t>
      </w:r>
      <w:r w:rsidRPr="00FF49B5">
        <w:rPr>
          <w:rFonts w:ascii="Arial" w:hAnsi="Arial" w:cs="Arial"/>
          <w:b/>
          <w:bCs/>
          <w:kern w:val="0"/>
        </w:rPr>
        <w:t xml:space="preserve"> na </w:t>
      </w:r>
      <w:r w:rsidR="00656EA1" w:rsidRPr="007E25D8">
        <w:rPr>
          <w:rFonts w:eastAsia="Calibri"/>
          <w:b/>
          <w:lang w:eastAsia="en-US"/>
        </w:rPr>
        <w:t xml:space="preserve">dostawę </w:t>
      </w:r>
      <w:r w:rsidR="0085715F">
        <w:rPr>
          <w:rFonts w:eastAsia="Calibri"/>
          <w:b/>
          <w:lang w:eastAsia="en-US"/>
        </w:rPr>
        <w:br/>
      </w:r>
      <w:r w:rsidR="00656EA1" w:rsidRPr="007E25D8">
        <w:rPr>
          <w:rFonts w:eastAsia="Calibri"/>
          <w:b/>
          <w:lang w:eastAsia="en-US"/>
        </w:rPr>
        <w:t>z montażem foteli obrotowych dla Sądu Okręgowego w Warszawie</w:t>
      </w:r>
      <w:r w:rsidRPr="00AD319D">
        <w:rPr>
          <w:rFonts w:ascii="Arial" w:hAnsi="Arial" w:cs="Arial"/>
          <w:b/>
        </w:rPr>
        <w:t xml:space="preserve">, </w:t>
      </w:r>
      <w:r w:rsidRPr="00AD319D">
        <w:rPr>
          <w:rFonts w:ascii="Arial" w:eastAsia="Calibri" w:hAnsi="Arial" w:cs="Arial"/>
          <w:kern w:val="0"/>
          <w:lang w:eastAsia="en-US"/>
        </w:rPr>
        <w:t xml:space="preserve">w imieniu reprezentowanego przeze mnie Wykonawcy(firmy): </w:t>
      </w:r>
    </w:p>
    <w:p w14:paraId="65E2582A" w14:textId="77777777" w:rsidR="00350A1C" w:rsidRPr="00AD319D" w:rsidRDefault="00350A1C" w:rsidP="00350A1C">
      <w:pPr>
        <w:suppressAutoHyphens/>
        <w:autoSpaceDN/>
        <w:adjustRightInd/>
        <w:spacing w:line="480" w:lineRule="auto"/>
        <w:ind w:right="48"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AD319D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375D372C" w14:textId="77777777" w:rsidR="00350A1C" w:rsidRPr="00AD319D" w:rsidRDefault="00350A1C" w:rsidP="00350A1C">
      <w:pPr>
        <w:suppressAutoHyphens/>
        <w:autoSpaceDN/>
        <w:adjustRightInd/>
        <w:ind w:right="48"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AD319D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0E1A6CC0" w14:textId="77777777" w:rsidR="00350A1C" w:rsidRPr="00AD319D" w:rsidRDefault="00350A1C" w:rsidP="00350A1C">
      <w:pPr>
        <w:suppressAutoHyphens/>
        <w:autoSpaceDN/>
        <w:adjustRightInd/>
        <w:ind w:right="48"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AD319D"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Wykonawcy, w zależności od podmiotu: NIP/PESEL, KRS/</w:t>
      </w:r>
      <w:proofErr w:type="spellStart"/>
      <w:r w:rsidRPr="00AD319D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Pr="00AD319D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26CACC75" w14:textId="77777777" w:rsidR="00350A1C" w:rsidRPr="00AD319D" w:rsidRDefault="00350A1C" w:rsidP="00350A1C">
      <w:pPr>
        <w:suppressAutoHyphens/>
        <w:autoSpaceDN/>
        <w:adjustRightInd/>
        <w:ind w:right="48"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4D125BA7" w14:textId="5895A743" w:rsidR="00350A1C" w:rsidRPr="000D0818" w:rsidRDefault="00350A1C" w:rsidP="00BF779C">
      <w:pPr>
        <w:numPr>
          <w:ilvl w:val="6"/>
          <w:numId w:val="45"/>
        </w:num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0D0818">
        <w:rPr>
          <w:rFonts w:ascii="Arial" w:hAnsi="Arial" w:cs="Arial"/>
        </w:rPr>
        <w:t xml:space="preserve">Oświadczam, że nie podlegam wykluczeniu z postępowania na podstawie art. 5k ust. </w:t>
      </w:r>
      <w:r w:rsidR="0085715F">
        <w:rPr>
          <w:rFonts w:ascii="Arial" w:hAnsi="Arial" w:cs="Arial"/>
        </w:rPr>
        <w:br/>
      </w:r>
      <w:r w:rsidRPr="000D0818">
        <w:rPr>
          <w:rFonts w:ascii="Arial" w:hAnsi="Arial" w:cs="Arial"/>
        </w:rPr>
        <w:t xml:space="preserve">1 rozporządzenia Rady (UE) nr 833/2014 z dnia 31 lipca 2014 r. dotyczącego środków ograniczających w związku z działaniami Rosji destabilizującymi sytuację na Ukrainie (Dz. Urz. UE nr L 229 z 31.7.2014, </w:t>
      </w:r>
      <w:proofErr w:type="gramStart"/>
      <w:r w:rsidRPr="000D0818">
        <w:rPr>
          <w:rFonts w:ascii="Arial" w:hAnsi="Arial" w:cs="Arial"/>
        </w:rPr>
        <w:t>str</w:t>
      </w:r>
      <w:proofErr w:type="gramEnd"/>
      <w:r w:rsidRPr="000D0818">
        <w:rPr>
          <w:rFonts w:ascii="Arial" w:hAnsi="Arial" w:cs="Arial"/>
        </w:rPr>
        <w:t>. 1), dalej: rozporządzenie 833/2014.</w:t>
      </w:r>
    </w:p>
    <w:p w14:paraId="5452E384" w14:textId="586CBBBB" w:rsidR="00350A1C" w:rsidRPr="00AD319D" w:rsidRDefault="00350A1C" w:rsidP="00BF779C">
      <w:pPr>
        <w:numPr>
          <w:ilvl w:val="6"/>
          <w:numId w:val="45"/>
        </w:num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  <w:r w:rsidRPr="00AD319D">
        <w:rPr>
          <w:rFonts w:ascii="Arial" w:hAnsi="Arial" w:cs="Arial"/>
        </w:rPr>
        <w:t>Oświadczam, że nie zachodzą w stosunku do mnie przesłanki wykluczenia z postępowania na podstawie art. </w:t>
      </w:r>
      <w:r w:rsidRPr="00AD319D">
        <w:rPr>
          <w:rFonts w:ascii="Arial" w:hAnsi="Arial" w:cs="Arial"/>
          <w:color w:val="222222"/>
        </w:rPr>
        <w:t>7 ust. 1 ustawy z dnia 13 kwietnia 2022 r.</w:t>
      </w:r>
      <w:r w:rsidRPr="00AD319D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(</w:t>
      </w:r>
      <w:proofErr w:type="spellStart"/>
      <w:r w:rsidRPr="00AD319D">
        <w:rPr>
          <w:rFonts w:ascii="Arial" w:hAnsi="Arial" w:cs="Arial"/>
          <w:i/>
          <w:iCs/>
          <w:color w:val="222222"/>
        </w:rPr>
        <w:t>t.j</w:t>
      </w:r>
      <w:proofErr w:type="spellEnd"/>
      <w:r w:rsidRPr="00AD319D">
        <w:rPr>
          <w:rFonts w:ascii="Arial" w:hAnsi="Arial" w:cs="Arial"/>
          <w:i/>
          <w:iCs/>
          <w:color w:val="222222"/>
        </w:rPr>
        <w:t xml:space="preserve">. Dz. U. </w:t>
      </w:r>
      <w:proofErr w:type="gramStart"/>
      <w:r w:rsidRPr="00AD319D">
        <w:rPr>
          <w:rFonts w:ascii="Arial" w:hAnsi="Arial" w:cs="Arial"/>
          <w:i/>
          <w:iCs/>
          <w:color w:val="222222"/>
        </w:rPr>
        <w:t>z</w:t>
      </w:r>
      <w:proofErr w:type="gramEnd"/>
      <w:r w:rsidRPr="00AD319D">
        <w:rPr>
          <w:rFonts w:ascii="Arial" w:hAnsi="Arial" w:cs="Arial"/>
          <w:i/>
          <w:iCs/>
          <w:color w:val="222222"/>
        </w:rPr>
        <w:t xml:space="preserve"> 2025 r. poz. 514)</w:t>
      </w:r>
      <w:r w:rsidR="00DD14E1">
        <w:rPr>
          <w:rFonts w:ascii="Arial" w:hAnsi="Arial" w:cs="Arial"/>
          <w:i/>
          <w:iCs/>
          <w:color w:val="222222"/>
        </w:rPr>
        <w:t>.</w:t>
      </w:r>
    </w:p>
    <w:p w14:paraId="0AEF3498" w14:textId="77777777" w:rsidR="00350A1C" w:rsidRPr="00AD319D" w:rsidRDefault="00350A1C" w:rsidP="00350A1C">
      <w:pPr>
        <w:spacing w:before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D319D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5C16571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  <w:b/>
          <w:sz w:val="16"/>
        </w:rPr>
      </w:pPr>
    </w:p>
    <w:p w14:paraId="375D58B3" w14:textId="77777777" w:rsidR="00350A1C" w:rsidRPr="00AD319D" w:rsidRDefault="00350A1C" w:rsidP="00350A1C">
      <w:pPr>
        <w:spacing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</w:rPr>
        <w:t xml:space="preserve">Oświadczam, że wszystkie informacje podane w powyższych oświadczeniach są aktualne </w:t>
      </w:r>
      <w:r w:rsidRPr="00AD319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3208ACB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  <w:sz w:val="16"/>
        </w:rPr>
      </w:pPr>
    </w:p>
    <w:p w14:paraId="62795753" w14:textId="77777777" w:rsidR="00350A1C" w:rsidRPr="00AD319D" w:rsidRDefault="00350A1C" w:rsidP="00350A1C">
      <w:pPr>
        <w:spacing w:after="120" w:line="360" w:lineRule="auto"/>
        <w:jc w:val="center"/>
        <w:rPr>
          <w:rFonts w:ascii="Arial" w:hAnsi="Arial" w:cs="Arial"/>
          <w:b/>
        </w:rPr>
      </w:pPr>
      <w:r w:rsidRPr="00AD319D">
        <w:rPr>
          <w:rFonts w:ascii="Arial" w:hAnsi="Arial" w:cs="Arial"/>
          <w:b/>
        </w:rPr>
        <w:t>INFORMACJA DOTYCZĄCA DOSTĘPU DO PODMIOTOWYCH ŚRODKÓW DOWODOWYCH:</w:t>
      </w:r>
    </w:p>
    <w:p w14:paraId="6417F33A" w14:textId="77777777" w:rsidR="00350A1C" w:rsidRPr="00AD319D" w:rsidRDefault="00350A1C" w:rsidP="00350A1C">
      <w:pPr>
        <w:spacing w:after="120" w:line="276" w:lineRule="auto"/>
        <w:jc w:val="both"/>
        <w:rPr>
          <w:rFonts w:ascii="Arial" w:hAnsi="Arial" w:cs="Arial"/>
        </w:rPr>
      </w:pPr>
      <w:r w:rsidRPr="00AD319D">
        <w:rPr>
          <w:rFonts w:ascii="Arial" w:hAnsi="Arial" w:cs="Arial"/>
          <w:spacing w:val="-4"/>
          <w14:ligatures w14:val="all"/>
        </w:rPr>
        <w:t>Wskazuję następujące podmiotowe środki dowodowe, które można uzyskać za pomocą bezpłatnych i ogólnodostępnych baz danych, oraz</w:t>
      </w:r>
      <w:r w:rsidRPr="00AD319D">
        <w:rPr>
          <w:spacing w:val="-4"/>
          <w14:ligatures w14:val="all"/>
        </w:rPr>
        <w:t xml:space="preserve"> </w:t>
      </w:r>
      <w:r w:rsidRPr="00AD319D">
        <w:rPr>
          <w:rFonts w:ascii="Arial" w:hAnsi="Arial" w:cs="Arial"/>
          <w:spacing w:val="-4"/>
          <w14:ligatures w14:val="all"/>
        </w:rPr>
        <w:t xml:space="preserve">dane umożliwiające dostęp do tych </w:t>
      </w:r>
      <w:proofErr w:type="gramStart"/>
      <w:r w:rsidRPr="00AD319D">
        <w:rPr>
          <w:rFonts w:ascii="Arial" w:hAnsi="Arial" w:cs="Arial"/>
          <w:spacing w:val="-4"/>
          <w14:ligatures w14:val="all"/>
        </w:rPr>
        <w:t>środków:</w:t>
      </w:r>
      <w:r w:rsidRPr="00AD319D">
        <w:rPr>
          <w:rFonts w:ascii="Arial" w:hAnsi="Arial" w:cs="Arial"/>
        </w:rPr>
        <w:br/>
        <w:t>1) .............................................</w:t>
      </w:r>
      <w:proofErr w:type="gramEnd"/>
      <w:r w:rsidRPr="00AD319D">
        <w:rPr>
          <w:rFonts w:ascii="Arial" w:hAnsi="Arial" w:cs="Arial"/>
        </w:rPr>
        <w:t>.........................................................................................................</w:t>
      </w:r>
    </w:p>
    <w:p w14:paraId="05DADD61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D319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86B7588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</w:rPr>
      </w:pPr>
      <w:proofErr w:type="gramStart"/>
      <w:r w:rsidRPr="00AD319D">
        <w:rPr>
          <w:rFonts w:ascii="Arial" w:hAnsi="Arial" w:cs="Arial"/>
        </w:rPr>
        <w:t>2) ...............................................</w:t>
      </w:r>
      <w:proofErr w:type="gramEnd"/>
      <w:r w:rsidRPr="00AD319D">
        <w:rPr>
          <w:rFonts w:ascii="Arial" w:hAnsi="Arial" w:cs="Arial"/>
        </w:rPr>
        <w:t>........................................................................................................</w:t>
      </w:r>
    </w:p>
    <w:p w14:paraId="0D88AB17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D319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184C2C" w14:textId="77777777" w:rsidR="00350A1C" w:rsidRPr="00AD319D" w:rsidRDefault="00350A1C" w:rsidP="00350A1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22F2460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right="-2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eastAsia="en-US"/>
        </w:rPr>
      </w:pPr>
      <w:r w:rsidRPr="00AD319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............................ </w:t>
      </w:r>
      <w:proofErr w:type="gramStart"/>
      <w:r w:rsidRPr="00AD319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dnia ...................                              </w:t>
      </w:r>
      <w:proofErr w:type="gramEnd"/>
      <w:r w:rsidRPr="00AD319D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     </w:t>
      </w:r>
    </w:p>
    <w:p w14:paraId="15936266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right="-2"/>
        <w:jc w:val="both"/>
        <w:textAlignment w:val="auto"/>
        <w:rPr>
          <w:rFonts w:ascii="Arial" w:eastAsia="Calibri" w:hAnsi="Arial" w:cs="Arial"/>
          <w:i/>
          <w:kern w:val="0"/>
          <w:lang w:eastAsia="en-US"/>
        </w:rPr>
      </w:pPr>
      <w:r w:rsidRPr="00AD319D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                    (miejscowość, data)</w:t>
      </w:r>
      <w:r w:rsidRPr="00AD319D">
        <w:rPr>
          <w:rFonts w:ascii="Arial" w:eastAsia="Calibri" w:hAnsi="Arial" w:cs="Arial"/>
          <w:i/>
          <w:kern w:val="0"/>
          <w:lang w:eastAsia="en-US"/>
        </w:rPr>
        <w:tab/>
      </w:r>
      <w:r w:rsidRPr="00AD319D">
        <w:rPr>
          <w:rFonts w:ascii="Arial" w:eastAsia="Calibri" w:hAnsi="Arial" w:cs="Arial"/>
          <w:i/>
          <w:kern w:val="0"/>
          <w:lang w:eastAsia="en-US"/>
        </w:rPr>
        <w:tab/>
      </w:r>
      <w:r w:rsidRPr="00AD319D">
        <w:rPr>
          <w:rFonts w:ascii="Arial" w:eastAsia="Calibri" w:hAnsi="Arial" w:cs="Arial"/>
          <w:i/>
          <w:kern w:val="0"/>
          <w:lang w:eastAsia="en-US"/>
        </w:rPr>
        <w:tab/>
        <w:t xml:space="preserve">   </w:t>
      </w:r>
    </w:p>
    <w:p w14:paraId="5232AFB5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left="4678" w:right="-2"/>
        <w:jc w:val="both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(Zamawiający wymaga podpisania niniejszego dokumentu  </w:t>
      </w:r>
    </w:p>
    <w:p w14:paraId="7D8B859F" w14:textId="77777777" w:rsidR="00350A1C" w:rsidRPr="00AD319D" w:rsidRDefault="00350A1C" w:rsidP="00350A1C">
      <w:pPr>
        <w:widowControl/>
        <w:overflowPunct/>
        <w:autoSpaceDE/>
        <w:autoSpaceDN/>
        <w:adjustRightInd/>
        <w:spacing w:line="259" w:lineRule="auto"/>
        <w:ind w:left="4678" w:right="-2"/>
        <w:jc w:val="both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 </w:t>
      </w:r>
      <w:proofErr w:type="gramStart"/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kwalifikowanym</w:t>
      </w:r>
      <w:proofErr w:type="gramEnd"/>
      <w:r w:rsidRPr="00AD319D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 podpisem elektronicznym)</w:t>
      </w:r>
    </w:p>
    <w:p w14:paraId="6C9220EA" w14:textId="77777777" w:rsidR="00350A1C" w:rsidRPr="00AD319D" w:rsidRDefault="00350A1C" w:rsidP="00350A1C">
      <w:pPr>
        <w:suppressAutoHyphens/>
        <w:autoSpaceDN/>
        <w:adjustRightInd/>
        <w:ind w:right="48"/>
        <w:textAlignment w:val="auto"/>
        <w:rPr>
          <w:rFonts w:ascii="Arial" w:hAnsi="Arial" w:cs="Arial"/>
          <w:u w:val="single"/>
        </w:rPr>
      </w:pPr>
      <w:r w:rsidRPr="00AD319D">
        <w:rPr>
          <w:rFonts w:ascii="Arial" w:hAnsi="Arial" w:cs="Arial"/>
          <w:kern w:val="1"/>
          <w:u w:val="single"/>
          <w:lang w:eastAsia="ar-SA"/>
        </w:rPr>
        <w:br w:type="page"/>
      </w:r>
    </w:p>
    <w:p w14:paraId="3D05B076" w14:textId="77777777" w:rsidR="00350A1C" w:rsidRDefault="00350A1C" w:rsidP="00350A1C">
      <w:pPr>
        <w:widowControl/>
        <w:overflowPunct/>
        <w:autoSpaceDE/>
        <w:autoSpaceDN/>
        <w:adjustRightInd/>
        <w:textAlignment w:val="auto"/>
        <w:rPr>
          <w:rFonts w:ascii="Arial" w:hAnsi="Arial" w:cs="Arial"/>
        </w:rPr>
        <w:sectPr w:rsidR="00350A1C" w:rsidSect="00173D48">
          <w:pgSz w:w="11906" w:h="16838"/>
          <w:pgMar w:top="851" w:right="1417" w:bottom="1135" w:left="1276" w:header="708" w:footer="293" w:gutter="0"/>
          <w:cols w:space="708"/>
          <w:docGrid w:linePitch="360"/>
        </w:sectPr>
      </w:pPr>
    </w:p>
    <w:p w14:paraId="11AEEEF3" w14:textId="77777777" w:rsidR="00656EA1" w:rsidRPr="0085715F" w:rsidRDefault="00656EA1" w:rsidP="00656EA1">
      <w:pPr>
        <w:jc w:val="right"/>
        <w:rPr>
          <w:rFonts w:ascii="Arial" w:hAnsi="Arial" w:cs="Arial"/>
          <w:i/>
          <w:u w:val="single"/>
        </w:rPr>
      </w:pPr>
      <w:r w:rsidRPr="0085715F">
        <w:rPr>
          <w:rFonts w:ascii="Arial" w:hAnsi="Arial" w:cs="Arial"/>
          <w:i/>
          <w:u w:val="single"/>
        </w:rPr>
        <w:t>Załącznik nr 6 do SWZ</w:t>
      </w:r>
    </w:p>
    <w:p w14:paraId="7F11A937" w14:textId="77777777" w:rsidR="00656EA1" w:rsidRPr="00656EA1" w:rsidRDefault="00656EA1" w:rsidP="00656EA1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</w:p>
    <w:p w14:paraId="639598BA" w14:textId="77777777" w:rsidR="00656EA1" w:rsidRPr="00656EA1" w:rsidRDefault="00656EA1" w:rsidP="00656EA1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</w:p>
    <w:p w14:paraId="7D1115D2" w14:textId="77777777" w:rsidR="00656EA1" w:rsidRPr="00656EA1" w:rsidRDefault="00656EA1" w:rsidP="00656EA1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</w:p>
    <w:p w14:paraId="137F1BF8" w14:textId="77777777" w:rsidR="00656EA1" w:rsidRPr="00656EA1" w:rsidRDefault="00656EA1" w:rsidP="00656EA1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</w:p>
    <w:p w14:paraId="0E60A42E" w14:textId="77777777" w:rsidR="00656EA1" w:rsidRPr="00656EA1" w:rsidRDefault="00656EA1" w:rsidP="00656EA1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  <w:r w:rsidRPr="00656EA1">
        <w:rPr>
          <w:rFonts w:ascii="Arial" w:hAnsi="Arial" w:cs="Arial"/>
          <w:b/>
          <w:kern w:val="0"/>
          <w:lang w:val="x-none"/>
        </w:rPr>
        <w:t xml:space="preserve">WYKAZ DOSTAW </w:t>
      </w:r>
    </w:p>
    <w:p w14:paraId="2C873D32" w14:textId="77777777" w:rsidR="00656EA1" w:rsidRPr="00656EA1" w:rsidRDefault="00656EA1" w:rsidP="00656EA1">
      <w:pPr>
        <w:ind w:firstLine="1"/>
        <w:jc w:val="center"/>
        <w:rPr>
          <w:rFonts w:ascii="Arial" w:hAnsi="Arial" w:cs="Arial"/>
          <w:b/>
          <w:color w:val="FF0000"/>
        </w:rPr>
      </w:pPr>
      <w:r w:rsidRPr="00656EA1">
        <w:rPr>
          <w:rFonts w:ascii="Arial" w:hAnsi="Arial" w:cs="Arial"/>
          <w:b/>
          <w:color w:val="FF0000"/>
        </w:rPr>
        <w:t xml:space="preserve">(składany na wezwanie Zamawiającego) </w:t>
      </w:r>
    </w:p>
    <w:p w14:paraId="5B4381C0" w14:textId="77777777" w:rsidR="00656EA1" w:rsidRPr="00656EA1" w:rsidRDefault="00656EA1" w:rsidP="00656EA1">
      <w:pPr>
        <w:ind w:firstLine="1"/>
        <w:jc w:val="center"/>
        <w:rPr>
          <w:rFonts w:ascii="Arial" w:hAnsi="Arial" w:cs="Arial"/>
          <w:b/>
          <w:color w:val="FF0000"/>
        </w:rPr>
      </w:pPr>
    </w:p>
    <w:p w14:paraId="47D593BE" w14:textId="77777777" w:rsidR="00656EA1" w:rsidRPr="00656EA1" w:rsidRDefault="00656EA1" w:rsidP="00656EA1">
      <w:pPr>
        <w:ind w:left="-426" w:firstLine="1"/>
        <w:rPr>
          <w:rFonts w:ascii="Arial" w:hAnsi="Arial" w:cs="Arial"/>
          <w:b/>
          <w:color w:val="FF0000"/>
        </w:rPr>
      </w:pPr>
      <w:r w:rsidRPr="00656EA1">
        <w:rPr>
          <w:rFonts w:ascii="Arial" w:hAnsi="Arial" w:cs="Arial"/>
        </w:rPr>
        <w:t xml:space="preserve">Wykaz dostaw należy wypełnić zgodnie z wymaganiami </w:t>
      </w:r>
      <w:r w:rsidRPr="00656EA1">
        <w:rPr>
          <w:rFonts w:ascii="Arial" w:hAnsi="Arial" w:cs="Arial"/>
          <w:b/>
        </w:rPr>
        <w:t xml:space="preserve">Rozdziału IV ust. 1 </w:t>
      </w:r>
      <w:r w:rsidRPr="00656EA1">
        <w:rPr>
          <w:rFonts w:ascii="Arial" w:hAnsi="Arial" w:cs="Arial"/>
        </w:rPr>
        <w:t>SWZ</w:t>
      </w:r>
    </w:p>
    <w:tbl>
      <w:tblPr>
        <w:tblpPr w:leftFromText="141" w:rightFromText="141" w:vertAnchor="text" w:horzAnchor="margin" w:tblpX="-513" w:tblpY="5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213"/>
        <w:gridCol w:w="3827"/>
        <w:gridCol w:w="2268"/>
      </w:tblGrid>
      <w:tr w:rsidR="00656EA1" w:rsidRPr="00656EA1" w14:paraId="3E0DE6EB" w14:textId="77777777" w:rsidTr="00F314A2">
        <w:trPr>
          <w:cantSplit/>
          <w:trHeight w:val="548"/>
        </w:trPr>
        <w:tc>
          <w:tcPr>
            <w:tcW w:w="610" w:type="dxa"/>
            <w:shd w:val="clear" w:color="auto" w:fill="DEEAF6" w:themeFill="accent1" w:themeFillTint="33"/>
            <w:vAlign w:val="center"/>
          </w:tcPr>
          <w:p w14:paraId="6791B690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5C15AAA5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656EA1">
              <w:rPr>
                <w:rFonts w:ascii="Arial" w:hAnsi="Arial" w:cs="Arial"/>
                <w:b/>
              </w:rPr>
              <w:t>L.</w:t>
            </w:r>
            <w:proofErr w:type="gramStart"/>
            <w:r w:rsidRPr="00656EA1">
              <w:rPr>
                <w:rFonts w:ascii="Arial" w:hAnsi="Arial" w:cs="Arial"/>
                <w:b/>
              </w:rPr>
              <w:t>p</w:t>
            </w:r>
            <w:proofErr w:type="gramEnd"/>
            <w:r w:rsidRPr="00656EA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213" w:type="dxa"/>
            <w:shd w:val="clear" w:color="auto" w:fill="DEEAF6" w:themeFill="accent1" w:themeFillTint="33"/>
            <w:vAlign w:val="center"/>
          </w:tcPr>
          <w:p w14:paraId="46407134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656EA1">
              <w:rPr>
                <w:rFonts w:ascii="Arial" w:hAnsi="Arial" w:cs="Arial"/>
                <w:b/>
              </w:rPr>
              <w:t>Odbiorca zamówienia</w:t>
            </w:r>
          </w:p>
          <w:p w14:paraId="3143BBFF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</w:rPr>
            </w:pPr>
            <w:r w:rsidRPr="00656EA1">
              <w:rPr>
                <w:rFonts w:ascii="Arial" w:hAnsi="Arial" w:cs="Arial"/>
              </w:rPr>
              <w:t xml:space="preserve">(Podmiot, na </w:t>
            </w:r>
            <w:proofErr w:type="gramStart"/>
            <w:r w:rsidRPr="00656EA1">
              <w:rPr>
                <w:rFonts w:ascii="Arial" w:hAnsi="Arial" w:cs="Arial"/>
              </w:rPr>
              <w:t>rzecz którego</w:t>
            </w:r>
            <w:proofErr w:type="gramEnd"/>
            <w:r w:rsidRPr="00656EA1">
              <w:rPr>
                <w:rFonts w:ascii="Arial" w:hAnsi="Arial" w:cs="Arial"/>
              </w:rPr>
              <w:t xml:space="preserve"> dostawa została wykonana lub jest wykonywana)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14:paraId="0E8FF2E4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656EA1">
              <w:rPr>
                <w:rFonts w:ascii="Arial" w:hAnsi="Arial" w:cs="Arial"/>
                <w:b/>
              </w:rPr>
              <w:t>Przedmiot zamówienia wraz z informacją o wartości zamówienia</w:t>
            </w:r>
          </w:p>
          <w:p w14:paraId="4365D2B8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656EA1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656EA1">
              <w:rPr>
                <w:rFonts w:ascii="Arial" w:hAnsi="Arial" w:cs="Arial"/>
                <w:b/>
              </w:rPr>
              <w:t>z</w:t>
            </w:r>
            <w:proofErr w:type="gramEnd"/>
            <w:r w:rsidRPr="00656EA1">
              <w:rPr>
                <w:rFonts w:ascii="Arial" w:hAnsi="Arial" w:cs="Arial"/>
                <w:b/>
              </w:rPr>
              <w:t xml:space="preserve"> podatkiem VAT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3451B808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kern w:val="2"/>
                <w:lang w:eastAsia="ar-SA"/>
              </w:rPr>
            </w:pPr>
            <w:r w:rsidRPr="00656EA1">
              <w:rPr>
                <w:rFonts w:ascii="Arial" w:hAnsi="Arial" w:cs="Arial"/>
                <w:b/>
              </w:rPr>
              <w:t>Daty rozpoczęcia</w:t>
            </w:r>
            <w:r w:rsidRPr="00656EA1">
              <w:rPr>
                <w:rFonts w:ascii="Arial" w:hAnsi="Arial" w:cs="Arial"/>
                <w:b/>
              </w:rPr>
              <w:br/>
              <w:t xml:space="preserve"> i zakończenia wykonywania zamówienia</w:t>
            </w:r>
            <w:r w:rsidRPr="00656EA1">
              <w:rPr>
                <w:rFonts w:ascii="Arial" w:hAnsi="Arial" w:cs="Arial"/>
                <w:kern w:val="2"/>
                <w:lang w:eastAsia="ar-SA"/>
              </w:rPr>
              <w:t xml:space="preserve"> </w:t>
            </w:r>
          </w:p>
        </w:tc>
      </w:tr>
      <w:tr w:rsidR="00656EA1" w:rsidRPr="00656EA1" w14:paraId="46A5E26F" w14:textId="77777777" w:rsidTr="00F314A2">
        <w:trPr>
          <w:cantSplit/>
          <w:trHeight w:val="858"/>
        </w:trPr>
        <w:tc>
          <w:tcPr>
            <w:tcW w:w="610" w:type="dxa"/>
            <w:vAlign w:val="center"/>
          </w:tcPr>
          <w:p w14:paraId="3660A14F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</w:rPr>
            </w:pPr>
            <w:r w:rsidRPr="00656EA1">
              <w:rPr>
                <w:rFonts w:ascii="Arial" w:hAnsi="Arial" w:cs="Arial"/>
              </w:rPr>
              <w:t>1.</w:t>
            </w:r>
          </w:p>
        </w:tc>
        <w:tc>
          <w:tcPr>
            <w:tcW w:w="3213" w:type="dxa"/>
            <w:vAlign w:val="center"/>
          </w:tcPr>
          <w:p w14:paraId="341928AB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Align w:val="center"/>
          </w:tcPr>
          <w:p w14:paraId="443A0136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Cs/>
              </w:rPr>
            </w:pPr>
            <w:r w:rsidRPr="00656EA1">
              <w:rPr>
                <w:rFonts w:ascii="Arial" w:hAnsi="Arial" w:cs="Arial"/>
                <w:kern w:val="2"/>
                <w:lang w:eastAsia="ar-SA"/>
              </w:rPr>
              <w:br/>
            </w:r>
            <w:r w:rsidRPr="00656EA1">
              <w:rPr>
                <w:rFonts w:ascii="Arial" w:hAnsi="Arial" w:cs="Arial"/>
                <w:bCs/>
              </w:rPr>
              <w:t xml:space="preserve"> Dostawa mebli </w:t>
            </w:r>
          </w:p>
          <w:p w14:paraId="004D4D56" w14:textId="77777777" w:rsidR="00656EA1" w:rsidRPr="00855121" w:rsidRDefault="00656EA1" w:rsidP="00656EA1">
            <w:pPr>
              <w:ind w:firstLine="1"/>
              <w:jc w:val="center"/>
              <w:rPr>
                <w:rFonts w:ascii="Arial" w:hAnsi="Arial" w:cs="Arial"/>
                <w:bCs/>
              </w:rPr>
            </w:pPr>
            <w:r w:rsidRPr="00153194">
              <w:rPr>
                <w:rFonts w:ascii="Arial" w:hAnsi="Arial" w:cs="Arial"/>
                <w:bCs/>
                <w:sz w:val="16"/>
                <w:szCs w:val="16"/>
              </w:rPr>
              <w:t>(np. mebli biurowych, foteli, krzeseł)</w:t>
            </w:r>
            <w:r w:rsidRPr="00153194">
              <w:rPr>
                <w:rFonts w:ascii="Arial" w:hAnsi="Arial" w:cs="Arial"/>
                <w:bCs/>
              </w:rPr>
              <w:t>,</w:t>
            </w:r>
          </w:p>
          <w:p w14:paraId="309C921E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Cs/>
              </w:rPr>
            </w:pPr>
            <w:r w:rsidRPr="00855121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855121">
              <w:rPr>
                <w:rFonts w:ascii="Arial" w:eastAsia="Calibri" w:hAnsi="Arial" w:cs="Arial"/>
                <w:lang w:eastAsia="en-US"/>
              </w:rPr>
              <w:t>o</w:t>
            </w:r>
            <w:proofErr w:type="gramEnd"/>
            <w:r w:rsidRPr="00855121">
              <w:rPr>
                <w:rFonts w:ascii="Arial" w:eastAsia="Calibri" w:hAnsi="Arial" w:cs="Arial"/>
                <w:lang w:eastAsia="en-US"/>
              </w:rPr>
              <w:t xml:space="preserve"> wartości zamówienia nie </w:t>
            </w:r>
            <w:r w:rsidRPr="00874E05">
              <w:rPr>
                <w:rFonts w:ascii="Arial" w:hAnsi="Arial" w:cs="Arial"/>
                <w:bCs/>
              </w:rPr>
              <w:t xml:space="preserve">mniejszej niż </w:t>
            </w:r>
            <w:r w:rsidRPr="00153194">
              <w:rPr>
                <w:rFonts w:ascii="Arial" w:hAnsi="Arial" w:cs="Arial"/>
                <w:bCs/>
              </w:rPr>
              <w:t>150.000,00</w:t>
            </w:r>
            <w:r w:rsidRPr="00656EA1">
              <w:rPr>
                <w:rFonts w:ascii="Arial" w:hAnsi="Arial" w:cs="Arial"/>
                <w:bCs/>
              </w:rPr>
              <w:t> </w:t>
            </w:r>
            <w:proofErr w:type="gramStart"/>
            <w:r w:rsidRPr="00656EA1">
              <w:rPr>
                <w:rFonts w:ascii="Arial" w:hAnsi="Arial" w:cs="Arial"/>
                <w:bCs/>
              </w:rPr>
              <w:t>zł</w:t>
            </w:r>
            <w:proofErr w:type="gramEnd"/>
            <w:r w:rsidRPr="00656EA1">
              <w:rPr>
                <w:rFonts w:ascii="Arial" w:hAnsi="Arial" w:cs="Arial"/>
                <w:bCs/>
              </w:rPr>
              <w:t xml:space="preserve"> z podatkiem VAT </w:t>
            </w:r>
          </w:p>
          <w:p w14:paraId="019E5362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31F1873B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  <w:u w:val="single"/>
              </w:rPr>
            </w:pPr>
            <w:r w:rsidRPr="00656EA1">
              <w:rPr>
                <w:rFonts w:ascii="Arial" w:hAnsi="Arial" w:cs="Arial"/>
                <w:b/>
                <w:u w:val="single"/>
              </w:rPr>
              <w:t>TAK/NIE*</w:t>
            </w:r>
          </w:p>
          <w:p w14:paraId="19DDB7DB" w14:textId="77777777" w:rsidR="00656EA1" w:rsidRPr="00656EA1" w:rsidRDefault="00656EA1" w:rsidP="00656EA1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69E30E3B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656EA1" w:rsidRPr="00656EA1" w14:paraId="3C3E2AC9" w14:textId="77777777" w:rsidTr="00F314A2">
        <w:trPr>
          <w:cantSplit/>
          <w:trHeight w:val="865"/>
        </w:trPr>
        <w:tc>
          <w:tcPr>
            <w:tcW w:w="610" w:type="dxa"/>
            <w:vAlign w:val="center"/>
          </w:tcPr>
          <w:p w14:paraId="64EC9B2E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</w:rPr>
            </w:pPr>
            <w:r w:rsidRPr="00656EA1">
              <w:rPr>
                <w:rFonts w:ascii="Arial" w:hAnsi="Arial" w:cs="Arial"/>
              </w:rPr>
              <w:t>2.</w:t>
            </w:r>
          </w:p>
        </w:tc>
        <w:tc>
          <w:tcPr>
            <w:tcW w:w="3213" w:type="dxa"/>
            <w:vAlign w:val="center"/>
          </w:tcPr>
          <w:p w14:paraId="640A3243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Align w:val="center"/>
          </w:tcPr>
          <w:p w14:paraId="2CEE712F" w14:textId="77777777" w:rsidR="00D728DF" w:rsidRPr="00656EA1" w:rsidRDefault="00D728DF" w:rsidP="00D728DF">
            <w:pPr>
              <w:ind w:firstLine="1"/>
              <w:jc w:val="center"/>
              <w:rPr>
                <w:rFonts w:ascii="Arial" w:hAnsi="Arial" w:cs="Arial"/>
                <w:bCs/>
              </w:rPr>
            </w:pPr>
            <w:r w:rsidRPr="00656EA1">
              <w:rPr>
                <w:rFonts w:ascii="Arial" w:hAnsi="Arial" w:cs="Arial"/>
                <w:bCs/>
              </w:rPr>
              <w:t xml:space="preserve">Dostawa mebli </w:t>
            </w:r>
          </w:p>
          <w:p w14:paraId="5278DEA8" w14:textId="77777777" w:rsidR="00D728DF" w:rsidRPr="00855121" w:rsidRDefault="00D728DF" w:rsidP="00D728DF">
            <w:pPr>
              <w:ind w:firstLine="1"/>
              <w:jc w:val="center"/>
              <w:rPr>
                <w:rFonts w:ascii="Arial" w:hAnsi="Arial" w:cs="Arial"/>
                <w:bCs/>
              </w:rPr>
            </w:pPr>
            <w:r w:rsidRPr="00153194">
              <w:rPr>
                <w:rFonts w:ascii="Arial" w:hAnsi="Arial" w:cs="Arial"/>
                <w:bCs/>
                <w:sz w:val="16"/>
                <w:szCs w:val="16"/>
              </w:rPr>
              <w:t>(np. mebli biurowych, foteli, krzeseł)</w:t>
            </w:r>
            <w:r w:rsidRPr="00153194">
              <w:rPr>
                <w:rFonts w:ascii="Arial" w:hAnsi="Arial" w:cs="Arial"/>
                <w:bCs/>
              </w:rPr>
              <w:t>,</w:t>
            </w:r>
          </w:p>
          <w:p w14:paraId="0202B0EC" w14:textId="77777777" w:rsidR="00D728DF" w:rsidRPr="00656EA1" w:rsidRDefault="00D728DF" w:rsidP="00D728DF">
            <w:pPr>
              <w:ind w:firstLine="1"/>
              <w:jc w:val="center"/>
              <w:rPr>
                <w:rFonts w:ascii="Arial" w:hAnsi="Arial" w:cs="Arial"/>
                <w:bCs/>
              </w:rPr>
            </w:pPr>
            <w:r w:rsidRPr="00855121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855121">
              <w:rPr>
                <w:rFonts w:ascii="Arial" w:eastAsia="Calibri" w:hAnsi="Arial" w:cs="Arial"/>
                <w:lang w:eastAsia="en-US"/>
              </w:rPr>
              <w:t>o</w:t>
            </w:r>
            <w:proofErr w:type="gramEnd"/>
            <w:r w:rsidRPr="00855121">
              <w:rPr>
                <w:rFonts w:ascii="Arial" w:eastAsia="Calibri" w:hAnsi="Arial" w:cs="Arial"/>
                <w:lang w:eastAsia="en-US"/>
              </w:rPr>
              <w:t xml:space="preserve"> wartości zamówienia nie </w:t>
            </w:r>
            <w:r w:rsidRPr="00874E05">
              <w:rPr>
                <w:rFonts w:ascii="Arial" w:hAnsi="Arial" w:cs="Arial"/>
                <w:bCs/>
              </w:rPr>
              <w:t xml:space="preserve">mniejszej niż </w:t>
            </w:r>
            <w:r w:rsidRPr="00153194">
              <w:rPr>
                <w:rFonts w:ascii="Arial" w:hAnsi="Arial" w:cs="Arial"/>
                <w:bCs/>
              </w:rPr>
              <w:t>150.000,00</w:t>
            </w:r>
            <w:r w:rsidRPr="00656EA1">
              <w:rPr>
                <w:rFonts w:ascii="Arial" w:hAnsi="Arial" w:cs="Arial"/>
                <w:bCs/>
              </w:rPr>
              <w:t> </w:t>
            </w:r>
            <w:proofErr w:type="gramStart"/>
            <w:r w:rsidRPr="00656EA1">
              <w:rPr>
                <w:rFonts w:ascii="Arial" w:hAnsi="Arial" w:cs="Arial"/>
                <w:bCs/>
              </w:rPr>
              <w:t>zł</w:t>
            </w:r>
            <w:proofErr w:type="gramEnd"/>
            <w:r w:rsidRPr="00656EA1">
              <w:rPr>
                <w:rFonts w:ascii="Arial" w:hAnsi="Arial" w:cs="Arial"/>
                <w:bCs/>
              </w:rPr>
              <w:t xml:space="preserve"> z podatkiem VAT </w:t>
            </w:r>
          </w:p>
          <w:p w14:paraId="3C49F1B3" w14:textId="77777777" w:rsidR="00D728DF" w:rsidRPr="00656EA1" w:rsidRDefault="00D728DF" w:rsidP="00D728DF">
            <w:pPr>
              <w:ind w:firstLine="1"/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7BCA410F" w14:textId="77777777" w:rsidR="00D728DF" w:rsidRPr="00656EA1" w:rsidRDefault="00D728DF" w:rsidP="00D728DF">
            <w:pPr>
              <w:ind w:firstLine="1"/>
              <w:jc w:val="center"/>
              <w:rPr>
                <w:rFonts w:ascii="Arial" w:hAnsi="Arial" w:cs="Arial"/>
                <w:b/>
                <w:u w:val="single"/>
              </w:rPr>
            </w:pPr>
            <w:r w:rsidRPr="00656EA1">
              <w:rPr>
                <w:rFonts w:ascii="Arial" w:hAnsi="Arial" w:cs="Arial"/>
                <w:b/>
                <w:u w:val="single"/>
              </w:rPr>
              <w:t>TAK/NIE*</w:t>
            </w:r>
          </w:p>
          <w:p w14:paraId="76372C86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3DB3F802" w14:textId="77777777" w:rsidR="00656EA1" w:rsidRPr="00656EA1" w:rsidRDefault="00656EA1" w:rsidP="00656EA1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7FC347E" w14:textId="77777777" w:rsidR="00656EA1" w:rsidRPr="00656EA1" w:rsidRDefault="00656EA1" w:rsidP="00656EA1">
      <w:pPr>
        <w:ind w:firstLine="1"/>
        <w:jc w:val="center"/>
        <w:rPr>
          <w:rFonts w:ascii="Arial" w:hAnsi="Arial" w:cs="Arial"/>
        </w:rPr>
      </w:pPr>
    </w:p>
    <w:p w14:paraId="61768696" w14:textId="77777777" w:rsidR="00656EA1" w:rsidRPr="00656EA1" w:rsidRDefault="00656EA1" w:rsidP="00656EA1">
      <w:pPr>
        <w:rPr>
          <w:rFonts w:ascii="Arial" w:hAnsi="Arial" w:cs="Arial"/>
          <w:b/>
          <w:i/>
          <w:sz w:val="16"/>
          <w:szCs w:val="16"/>
        </w:rPr>
      </w:pPr>
      <w:r w:rsidRPr="00656EA1">
        <w:rPr>
          <w:rFonts w:ascii="Arial" w:hAnsi="Arial" w:cs="Arial"/>
          <w:b/>
          <w:i/>
          <w:sz w:val="16"/>
          <w:szCs w:val="16"/>
        </w:rPr>
        <w:t>*niewłaściwe skreślić</w:t>
      </w:r>
    </w:p>
    <w:p w14:paraId="1B1606E8" w14:textId="77777777" w:rsidR="00656EA1" w:rsidRPr="00656EA1" w:rsidRDefault="00656EA1" w:rsidP="00656EA1">
      <w:pPr>
        <w:ind w:firstLine="1"/>
        <w:jc w:val="center"/>
        <w:rPr>
          <w:rFonts w:ascii="Arial" w:hAnsi="Arial" w:cs="Arial"/>
        </w:rPr>
      </w:pPr>
    </w:p>
    <w:p w14:paraId="3713A0AA" w14:textId="77777777" w:rsidR="00656EA1" w:rsidRPr="00656EA1" w:rsidRDefault="00656EA1" w:rsidP="00656EA1">
      <w:pPr>
        <w:tabs>
          <w:tab w:val="left" w:pos="1392"/>
        </w:tabs>
        <w:rPr>
          <w:rFonts w:ascii="Arial" w:hAnsi="Arial" w:cs="Arial"/>
        </w:rPr>
      </w:pPr>
      <w:r w:rsidRPr="00656EA1">
        <w:rPr>
          <w:rFonts w:ascii="Arial" w:hAnsi="Arial" w:cs="Arial"/>
        </w:rPr>
        <w:tab/>
      </w:r>
    </w:p>
    <w:p w14:paraId="07075DF2" w14:textId="77777777" w:rsidR="00656EA1" w:rsidRPr="00656EA1" w:rsidRDefault="00656EA1" w:rsidP="00656EA1">
      <w:pPr>
        <w:tabs>
          <w:tab w:val="left" w:pos="1392"/>
        </w:tabs>
        <w:rPr>
          <w:rFonts w:ascii="Arial" w:hAnsi="Arial" w:cs="Arial"/>
        </w:rPr>
      </w:pPr>
    </w:p>
    <w:p w14:paraId="40ABCBA1" w14:textId="77777777" w:rsidR="00656EA1" w:rsidRPr="00656EA1" w:rsidRDefault="00656EA1" w:rsidP="00656EA1">
      <w:pPr>
        <w:tabs>
          <w:tab w:val="left" w:pos="1392"/>
        </w:tabs>
        <w:rPr>
          <w:rFonts w:ascii="Arial" w:hAnsi="Arial" w:cs="Arial"/>
        </w:rPr>
      </w:pPr>
    </w:p>
    <w:p w14:paraId="19AFBA9B" w14:textId="77777777" w:rsidR="00656EA1" w:rsidRPr="00656EA1" w:rsidRDefault="00656EA1" w:rsidP="00656EA1">
      <w:pPr>
        <w:tabs>
          <w:tab w:val="left" w:pos="1392"/>
        </w:tabs>
        <w:rPr>
          <w:rFonts w:ascii="Arial" w:hAnsi="Arial" w:cs="Arial"/>
        </w:rPr>
      </w:pPr>
    </w:p>
    <w:p w14:paraId="05967AFE" w14:textId="77777777" w:rsidR="00656EA1" w:rsidRPr="00656EA1" w:rsidRDefault="00656EA1" w:rsidP="00656EA1">
      <w:pPr>
        <w:tabs>
          <w:tab w:val="left" w:pos="1392"/>
        </w:tabs>
        <w:rPr>
          <w:rFonts w:ascii="Arial" w:hAnsi="Arial" w:cs="Arial"/>
        </w:rPr>
      </w:pPr>
    </w:p>
    <w:p w14:paraId="78F91BF7" w14:textId="77777777" w:rsidR="00656EA1" w:rsidRPr="00656EA1" w:rsidRDefault="00656EA1" w:rsidP="00656EA1">
      <w:pPr>
        <w:ind w:firstLine="1"/>
        <w:jc w:val="center"/>
        <w:rPr>
          <w:rFonts w:ascii="Arial" w:hAnsi="Arial" w:cs="Arial"/>
        </w:rPr>
      </w:pPr>
    </w:p>
    <w:p w14:paraId="07B2CDB1" w14:textId="77777777" w:rsidR="00656EA1" w:rsidRPr="00656EA1" w:rsidRDefault="00656EA1" w:rsidP="00656EA1">
      <w:pPr>
        <w:ind w:firstLine="1"/>
        <w:jc w:val="center"/>
        <w:rPr>
          <w:rFonts w:ascii="Arial" w:hAnsi="Arial" w:cs="Arial"/>
        </w:rPr>
      </w:pPr>
      <w:r w:rsidRPr="00656EA1">
        <w:rPr>
          <w:rFonts w:ascii="Arial" w:hAnsi="Arial" w:cs="Arial"/>
        </w:rPr>
        <w:t>.......................………………..</w:t>
      </w:r>
      <w:r w:rsidRPr="00656EA1">
        <w:rPr>
          <w:rFonts w:ascii="Arial" w:hAnsi="Arial" w:cs="Arial"/>
        </w:rPr>
        <w:tab/>
      </w:r>
      <w:r w:rsidRPr="00656EA1">
        <w:rPr>
          <w:rFonts w:ascii="Arial" w:hAnsi="Arial" w:cs="Arial"/>
        </w:rPr>
        <w:tab/>
      </w:r>
      <w:r w:rsidRPr="00656EA1">
        <w:rPr>
          <w:rFonts w:ascii="Arial" w:hAnsi="Arial" w:cs="Arial"/>
        </w:rPr>
        <w:tab/>
      </w:r>
      <w:r w:rsidRPr="00656EA1">
        <w:rPr>
          <w:rFonts w:ascii="Arial" w:hAnsi="Arial" w:cs="Arial"/>
        </w:rPr>
        <w:tab/>
        <w:t>..................………………………………….</w:t>
      </w:r>
    </w:p>
    <w:p w14:paraId="7189B59F" w14:textId="19DE17A9" w:rsidR="00656EA1" w:rsidRPr="0085715F" w:rsidRDefault="0085715F" w:rsidP="0085715F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="00656EA1" w:rsidRPr="0085715F">
        <w:rPr>
          <w:rFonts w:ascii="Arial" w:hAnsi="Arial" w:cs="Arial"/>
          <w:sz w:val="18"/>
          <w:szCs w:val="18"/>
        </w:rPr>
        <w:t xml:space="preserve">Miejscowość, </w:t>
      </w:r>
      <w:proofErr w:type="gramStart"/>
      <w:r w:rsidR="00656EA1" w:rsidRPr="0085715F">
        <w:rPr>
          <w:rFonts w:ascii="Arial" w:hAnsi="Arial" w:cs="Arial"/>
          <w:sz w:val="18"/>
          <w:szCs w:val="18"/>
        </w:rPr>
        <w:t>data</w:t>
      </w:r>
      <w:r w:rsidR="00656EA1" w:rsidRPr="0085715F">
        <w:rPr>
          <w:rFonts w:ascii="Arial" w:hAnsi="Arial" w:cs="Arial"/>
          <w:i/>
          <w:sz w:val="18"/>
          <w:szCs w:val="18"/>
        </w:rPr>
        <w:tab/>
        <w:t xml:space="preserve">                              </w:t>
      </w:r>
      <w:r>
        <w:rPr>
          <w:rFonts w:ascii="Arial" w:hAnsi="Arial" w:cs="Arial"/>
          <w:i/>
          <w:sz w:val="18"/>
          <w:szCs w:val="18"/>
        </w:rPr>
        <w:t xml:space="preserve">                   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   </w:t>
      </w:r>
      <w:r w:rsidR="00656EA1" w:rsidRPr="0085715F">
        <w:rPr>
          <w:rFonts w:ascii="Arial" w:hAnsi="Arial" w:cs="Arial"/>
          <w:i/>
          <w:sz w:val="18"/>
          <w:szCs w:val="18"/>
        </w:rPr>
        <w:t xml:space="preserve">        (podpis Wykonawcy lub osoby upoważnionej)</w:t>
      </w:r>
    </w:p>
    <w:p w14:paraId="25E0DA38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3E206C23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7CE153BA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6B55FEAE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5D1839A4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05684018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0B6F8155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4FC15E96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48568FFC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3BDE9B2D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65F3E503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58A591DC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62D982BB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4D7929A8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3C3FF72F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7CFAA827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3711D774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42835D93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22B00457" w14:textId="77777777" w:rsidR="00792858" w:rsidRDefault="00792858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55A33DAB" w14:textId="77777777" w:rsidR="00792858" w:rsidRDefault="00792858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44A9A17A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3AA48D54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55CE9858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71B75716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32174D60" w14:textId="53855644" w:rsidR="000E1F97" w:rsidRPr="00B658B1" w:rsidRDefault="000E1F97" w:rsidP="000E1F97">
      <w:pPr>
        <w:suppressAutoHyphens/>
        <w:autoSpaceDN/>
        <w:adjustRightInd/>
        <w:ind w:left="6663" w:right="48"/>
        <w:textAlignment w:val="auto"/>
        <w:rPr>
          <w:rFonts w:ascii="Arial" w:hAnsi="Arial" w:cs="Arial"/>
          <w:i/>
          <w:u w:val="single"/>
        </w:rPr>
      </w:pPr>
      <w:r w:rsidRPr="00B658B1">
        <w:rPr>
          <w:rFonts w:ascii="Arial" w:hAnsi="Arial" w:cs="Arial"/>
          <w:i/>
          <w:u w:val="single"/>
        </w:rPr>
        <w:t xml:space="preserve">Załącznik nr </w:t>
      </w:r>
      <w:r>
        <w:rPr>
          <w:rFonts w:ascii="Arial" w:hAnsi="Arial" w:cs="Arial"/>
          <w:i/>
          <w:u w:val="single"/>
        </w:rPr>
        <w:t>7</w:t>
      </w:r>
      <w:r w:rsidRPr="00B658B1">
        <w:rPr>
          <w:rFonts w:ascii="Arial" w:hAnsi="Arial" w:cs="Arial"/>
          <w:i/>
          <w:u w:val="single"/>
        </w:rPr>
        <w:t xml:space="preserve"> do SWZ </w:t>
      </w:r>
    </w:p>
    <w:p w14:paraId="43002B69" w14:textId="77777777" w:rsidR="000E1F97" w:rsidRDefault="000E1F97" w:rsidP="000E1F97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</w:rPr>
      </w:pPr>
    </w:p>
    <w:p w14:paraId="788E40EE" w14:textId="77777777" w:rsidR="000E1F97" w:rsidRDefault="000E1F97" w:rsidP="000E1F97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</w:rPr>
      </w:pPr>
    </w:p>
    <w:p w14:paraId="045DF4A2" w14:textId="77777777" w:rsidR="000E1F97" w:rsidRDefault="000E1F97" w:rsidP="000E1F97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</w:rPr>
      </w:pPr>
    </w:p>
    <w:p w14:paraId="237E9C3B" w14:textId="77777777" w:rsidR="000E1F97" w:rsidRDefault="000E1F97" w:rsidP="000E1F97">
      <w:pPr>
        <w:keepNext/>
        <w:widowControl/>
        <w:tabs>
          <w:tab w:val="left" w:pos="0"/>
        </w:tabs>
        <w:suppressAutoHyphens/>
        <w:overflowPunct/>
        <w:autoSpaceDE/>
        <w:autoSpaceDN/>
        <w:adjustRightInd/>
        <w:spacing w:after="200" w:line="276" w:lineRule="auto"/>
        <w:ind w:right="48"/>
        <w:jc w:val="center"/>
        <w:textAlignment w:val="auto"/>
        <w:outlineLvl w:val="0"/>
        <w:rPr>
          <w:rFonts w:ascii="Arial" w:eastAsia="Calibri" w:hAnsi="Arial" w:cs="Arial"/>
          <w:b/>
          <w:kern w:val="1"/>
          <w:u w:val="single"/>
          <w:lang w:eastAsia="ar-SA"/>
        </w:rPr>
      </w:pPr>
      <w:r w:rsidRPr="00C25651">
        <w:rPr>
          <w:rFonts w:ascii="Arial" w:eastAsia="Calibri" w:hAnsi="Arial" w:cs="Arial"/>
          <w:b/>
          <w:kern w:val="1"/>
          <w:u w:val="single"/>
          <w:lang w:eastAsia="ar-SA"/>
        </w:rPr>
        <w:t>O Ś W I A D C Z E N I E</w:t>
      </w:r>
      <w:r>
        <w:rPr>
          <w:rFonts w:ascii="Arial" w:eastAsia="Calibri" w:hAnsi="Arial" w:cs="Arial"/>
          <w:b/>
          <w:kern w:val="1"/>
          <w:u w:val="single"/>
          <w:lang w:eastAsia="ar-SA"/>
        </w:rPr>
        <w:t xml:space="preserve"> </w:t>
      </w:r>
    </w:p>
    <w:p w14:paraId="4B3C51CF" w14:textId="77777777" w:rsidR="000E1F97" w:rsidRPr="00C25651" w:rsidRDefault="000E1F97" w:rsidP="000E1F97">
      <w:pPr>
        <w:keepNext/>
        <w:widowControl/>
        <w:tabs>
          <w:tab w:val="left" w:pos="0"/>
        </w:tabs>
        <w:suppressAutoHyphens/>
        <w:overflowPunct/>
        <w:autoSpaceDE/>
        <w:autoSpaceDN/>
        <w:adjustRightInd/>
        <w:spacing w:after="200" w:line="276" w:lineRule="auto"/>
        <w:ind w:right="48"/>
        <w:jc w:val="center"/>
        <w:textAlignment w:val="auto"/>
        <w:outlineLvl w:val="0"/>
        <w:rPr>
          <w:rFonts w:ascii="Arial" w:eastAsia="Calibri" w:hAnsi="Arial" w:cs="Arial"/>
          <w:b/>
          <w:kern w:val="1"/>
          <w:u w:val="single"/>
          <w:lang w:eastAsia="ar-SA"/>
        </w:rPr>
      </w:pPr>
      <w:r>
        <w:rPr>
          <w:rFonts w:ascii="Arial" w:eastAsia="Calibri" w:hAnsi="Arial" w:cs="Arial"/>
          <w:b/>
          <w:kern w:val="1"/>
          <w:u w:val="single"/>
          <w:lang w:eastAsia="ar-SA"/>
        </w:rPr>
        <w:t xml:space="preserve">WYKONAWCY W ZAKRESIE ART. 108 UST. 1 PKT 5 USTAWY </w:t>
      </w:r>
    </w:p>
    <w:p w14:paraId="641B4BE3" w14:textId="77777777" w:rsidR="000E1F97" w:rsidRPr="000E723E" w:rsidRDefault="000E1F97" w:rsidP="000E1F97">
      <w:pPr>
        <w:ind w:firstLine="1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(składane</w:t>
      </w:r>
      <w:r w:rsidRPr="000E723E">
        <w:rPr>
          <w:rFonts w:ascii="Arial" w:hAnsi="Arial" w:cs="Arial"/>
          <w:color w:val="FF0000"/>
        </w:rPr>
        <w:t xml:space="preserve"> na wezwanie Zamawiającego) </w:t>
      </w:r>
    </w:p>
    <w:p w14:paraId="063B2D91" w14:textId="77777777" w:rsidR="000E1F97" w:rsidRPr="00C25651" w:rsidRDefault="000E1F97" w:rsidP="000E1F97">
      <w:pPr>
        <w:widowControl/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Arial" w:eastAsia="Calibri" w:hAnsi="Arial" w:cs="Arial"/>
          <w:color w:val="FF0000"/>
          <w:kern w:val="0"/>
          <w:sz w:val="22"/>
          <w:szCs w:val="22"/>
          <w:lang w:eastAsia="en-US"/>
        </w:rPr>
      </w:pPr>
    </w:p>
    <w:p w14:paraId="274FCEF2" w14:textId="14F1EE12" w:rsidR="000E1F97" w:rsidRPr="00C25651" w:rsidRDefault="000E1F97" w:rsidP="000E1F97">
      <w:pPr>
        <w:widowControl/>
        <w:tabs>
          <w:tab w:val="left" w:pos="-4962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3975A4">
        <w:rPr>
          <w:rFonts w:ascii="Arial" w:eastAsia="Calibri" w:hAnsi="Arial" w:cs="Arial"/>
          <w:kern w:val="0"/>
          <w:lang w:eastAsia="en-US"/>
        </w:rPr>
        <w:t xml:space="preserve">Przystępując do udziału w postępowaniu o zamówienie publiczne nr </w:t>
      </w:r>
      <w:r w:rsidRPr="003975A4">
        <w:rPr>
          <w:rFonts w:ascii="Arial" w:hAnsi="Arial" w:cs="Arial"/>
          <w:b/>
          <w:bCs/>
          <w:kern w:val="0"/>
        </w:rPr>
        <w:t>ZP/OG/3/2</w:t>
      </w:r>
      <w:r>
        <w:rPr>
          <w:rFonts w:ascii="Arial" w:hAnsi="Arial" w:cs="Arial"/>
          <w:b/>
          <w:bCs/>
          <w:kern w:val="0"/>
        </w:rPr>
        <w:t>6</w:t>
      </w:r>
      <w:r w:rsidRPr="003975A4">
        <w:rPr>
          <w:rFonts w:ascii="Arial" w:hAnsi="Arial" w:cs="Arial"/>
          <w:b/>
          <w:bCs/>
          <w:kern w:val="0"/>
        </w:rPr>
        <w:t xml:space="preserve"> </w:t>
      </w:r>
      <w:r w:rsidRPr="003975A4">
        <w:rPr>
          <w:rFonts w:ascii="Arial" w:hAnsi="Arial" w:cs="Arial"/>
          <w:b/>
          <w:kern w:val="0"/>
        </w:rPr>
        <w:t xml:space="preserve">na </w:t>
      </w:r>
      <w:r w:rsidR="00BF779C" w:rsidRPr="007E25D8">
        <w:rPr>
          <w:rFonts w:eastAsia="Calibri"/>
          <w:b/>
          <w:lang w:eastAsia="en-US"/>
        </w:rPr>
        <w:t xml:space="preserve">dostawę </w:t>
      </w:r>
      <w:r w:rsidR="00BF779C">
        <w:rPr>
          <w:rFonts w:eastAsia="Calibri"/>
          <w:b/>
          <w:lang w:eastAsia="en-US"/>
        </w:rPr>
        <w:br/>
      </w:r>
      <w:r w:rsidR="00BF779C" w:rsidRPr="007E25D8">
        <w:rPr>
          <w:rFonts w:eastAsia="Calibri"/>
          <w:b/>
          <w:lang w:eastAsia="en-US"/>
        </w:rPr>
        <w:t>z montażem foteli obrotowych dla Sądu Okręgowego w Warszawie</w:t>
      </w:r>
      <w:r w:rsidRPr="00C25651">
        <w:rPr>
          <w:rFonts w:ascii="Arial" w:hAnsi="Arial" w:cs="Arial"/>
          <w:b/>
        </w:rPr>
        <w:t xml:space="preserve">, </w:t>
      </w:r>
      <w:r w:rsidRPr="00C25651">
        <w:rPr>
          <w:rFonts w:ascii="Arial" w:eastAsia="Calibri" w:hAnsi="Arial" w:cs="Arial"/>
          <w:kern w:val="0"/>
          <w:lang w:eastAsia="en-US"/>
        </w:rPr>
        <w:t xml:space="preserve">w imieniu reprezentowanego przeze mnie </w:t>
      </w:r>
      <w:r>
        <w:rPr>
          <w:rFonts w:ascii="Arial" w:eastAsia="Calibri" w:hAnsi="Arial" w:cs="Arial"/>
          <w:kern w:val="0"/>
          <w:lang w:eastAsia="en-US"/>
        </w:rPr>
        <w:t>Wykonawcy</w:t>
      </w:r>
      <w:r w:rsidRPr="00C25651">
        <w:rPr>
          <w:rFonts w:ascii="Arial" w:eastAsia="Calibri" w:hAnsi="Arial" w:cs="Arial"/>
          <w:kern w:val="0"/>
          <w:lang w:eastAsia="en-US"/>
        </w:rPr>
        <w:t xml:space="preserve">(firmy): </w:t>
      </w:r>
    </w:p>
    <w:p w14:paraId="3BC2E764" w14:textId="77777777" w:rsidR="000E1F97" w:rsidRPr="00C25651" w:rsidRDefault="000E1F97" w:rsidP="000E1F97">
      <w:pPr>
        <w:suppressAutoHyphens/>
        <w:autoSpaceDN/>
        <w:adjustRightInd/>
        <w:spacing w:line="480" w:lineRule="auto"/>
        <w:ind w:right="48"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3F33BA20" w14:textId="77777777" w:rsidR="000E1F97" w:rsidRPr="00C25651" w:rsidRDefault="000E1F97" w:rsidP="000E1F97">
      <w:pPr>
        <w:suppressAutoHyphens/>
        <w:autoSpaceDN/>
        <w:adjustRightInd/>
        <w:ind w:right="48"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3E782C73" w14:textId="77777777" w:rsidR="000E1F97" w:rsidRPr="00C25651" w:rsidRDefault="000E1F97" w:rsidP="000E1F97">
      <w:pPr>
        <w:suppressAutoHyphens/>
        <w:autoSpaceDN/>
        <w:adjustRightInd/>
        <w:ind w:right="48"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C25651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(pełna nazwa i siedziba </w:t>
      </w:r>
      <w:r>
        <w:rPr>
          <w:rFonts w:ascii="Arial" w:hAnsi="Arial" w:cs="Arial"/>
          <w:i/>
          <w:kern w:val="1"/>
          <w:sz w:val="16"/>
          <w:szCs w:val="16"/>
          <w:lang w:eastAsia="ar-SA"/>
        </w:rPr>
        <w:t>Wykonawcy</w:t>
      </w:r>
      <w:r w:rsidRPr="00C25651">
        <w:rPr>
          <w:rFonts w:ascii="Arial" w:hAnsi="Arial" w:cs="Arial"/>
          <w:i/>
          <w:kern w:val="1"/>
          <w:sz w:val="16"/>
          <w:szCs w:val="16"/>
          <w:lang w:eastAsia="ar-SA"/>
        </w:rPr>
        <w:t>, w zależności od podmiotu: NIP/PESEL, KRS/</w:t>
      </w:r>
      <w:proofErr w:type="spellStart"/>
      <w:r w:rsidRPr="00C25651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Pr="00C25651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234E14EA" w14:textId="77777777" w:rsidR="000E1F97" w:rsidRPr="00C25651" w:rsidRDefault="000E1F97" w:rsidP="000E1F97">
      <w:pPr>
        <w:suppressAutoHyphens/>
        <w:autoSpaceDN/>
        <w:adjustRightInd/>
        <w:ind w:right="48" w:firstLine="708"/>
        <w:jc w:val="center"/>
        <w:textAlignment w:val="auto"/>
        <w:rPr>
          <w:rFonts w:ascii="Arial" w:hAnsi="Arial" w:cs="Arial"/>
          <w:i/>
          <w:kern w:val="1"/>
          <w:lang w:eastAsia="ar-SA"/>
        </w:rPr>
      </w:pPr>
    </w:p>
    <w:p w14:paraId="05852662" w14:textId="77777777" w:rsidR="000E1F97" w:rsidRPr="00C25651" w:rsidRDefault="000E1F97" w:rsidP="00BF779C">
      <w:pPr>
        <w:widowControl/>
        <w:numPr>
          <w:ilvl w:val="0"/>
          <w:numId w:val="32"/>
        </w:numPr>
        <w:suppressAutoHyphens/>
        <w:overflowPunct/>
        <w:autoSpaceDE/>
        <w:autoSpaceDN/>
        <w:adjustRightInd/>
        <w:spacing w:after="200" w:line="360" w:lineRule="auto"/>
        <w:ind w:left="284" w:right="-2" w:hanging="284"/>
        <w:jc w:val="both"/>
        <w:textAlignment w:val="auto"/>
        <w:rPr>
          <w:rFonts w:ascii="Arial" w:hAnsi="Arial" w:cs="Arial"/>
          <w:kern w:val="1"/>
          <w:lang w:eastAsia="ar-SA"/>
        </w:rPr>
      </w:pPr>
      <w:proofErr w:type="gramStart"/>
      <w:r w:rsidRPr="00C25651">
        <w:rPr>
          <w:rFonts w:ascii="Arial" w:hAnsi="Arial" w:cs="Arial"/>
        </w:rPr>
        <w:t>oświadczamy</w:t>
      </w:r>
      <w:proofErr w:type="gramEnd"/>
      <w:r w:rsidRPr="00C25651">
        <w:rPr>
          <w:rFonts w:ascii="Arial" w:hAnsi="Arial" w:cs="Arial"/>
        </w:rPr>
        <w:t>, iż nie należymy do tej samej grupy kapitałowej w rozumieniu ustawy z dnia 16 lutego 2007 r. o ochronie konkurencji i konsumentów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</w:t>
      </w:r>
      <w:r w:rsidRPr="00582043">
        <w:rPr>
          <w:rFonts w:ascii="Arial" w:hAnsi="Arial" w:cs="Arial" w:hint="eastAsia"/>
        </w:rPr>
        <w:t xml:space="preserve"> </w:t>
      </w:r>
      <w:r w:rsidRPr="00346F87">
        <w:rPr>
          <w:rFonts w:ascii="Arial" w:hAnsi="Arial" w:cs="Arial"/>
        </w:rPr>
        <w:t xml:space="preserve">Dz. U. </w:t>
      </w:r>
      <w:r w:rsidRPr="0026417E">
        <w:rPr>
          <w:rFonts w:ascii="Arial" w:hAnsi="Arial" w:cs="Arial"/>
        </w:rPr>
        <w:t xml:space="preserve">z 2025 r. </w:t>
      </w:r>
      <w:proofErr w:type="gramStart"/>
      <w:r w:rsidRPr="0026417E">
        <w:rPr>
          <w:rFonts w:ascii="Arial" w:hAnsi="Arial" w:cs="Arial"/>
        </w:rPr>
        <w:t>poz. 1714</w:t>
      </w:r>
      <w:r>
        <w:rPr>
          <w:rFonts w:ascii="Arial" w:hAnsi="Arial" w:cs="Arial"/>
        </w:rPr>
        <w:t>),  z</w:t>
      </w:r>
      <w:proofErr w:type="gramEnd"/>
      <w:r>
        <w:rPr>
          <w:rFonts w:ascii="Arial" w:hAnsi="Arial" w:cs="Arial"/>
        </w:rPr>
        <w:t xml:space="preserve"> innym Wykonawcą, który złożył odrębną ofertę</w:t>
      </w:r>
      <w:r w:rsidRPr="00C25651">
        <w:rPr>
          <w:rFonts w:ascii="Arial" w:hAnsi="Arial" w:cs="Arial"/>
        </w:rPr>
        <w:t xml:space="preserve"> ww. postępowaniu</w:t>
      </w:r>
      <w:r w:rsidRPr="00C25651">
        <w:rPr>
          <w:rFonts w:ascii="Arial" w:hAnsi="Arial" w:cs="Arial"/>
          <w:b/>
        </w:rPr>
        <w:t>*</w:t>
      </w:r>
      <w:r w:rsidRPr="00C25651">
        <w:rPr>
          <w:rFonts w:ascii="Arial" w:hAnsi="Arial" w:cs="Arial"/>
        </w:rPr>
        <w:t>;</w:t>
      </w:r>
    </w:p>
    <w:p w14:paraId="601E3B1E" w14:textId="77777777" w:rsidR="000E1F97" w:rsidRPr="00C25651" w:rsidRDefault="000E1F97" w:rsidP="00BF779C">
      <w:pPr>
        <w:widowControl/>
        <w:numPr>
          <w:ilvl w:val="0"/>
          <w:numId w:val="32"/>
        </w:numPr>
        <w:suppressAutoHyphens/>
        <w:overflowPunct/>
        <w:autoSpaceDE/>
        <w:autoSpaceDN/>
        <w:adjustRightInd/>
        <w:spacing w:after="200" w:line="360" w:lineRule="auto"/>
        <w:ind w:left="284" w:right="-2" w:hanging="284"/>
        <w:jc w:val="both"/>
        <w:textAlignment w:val="auto"/>
        <w:rPr>
          <w:rFonts w:ascii="Arial" w:hAnsi="Arial" w:cs="Arial"/>
          <w:kern w:val="1"/>
          <w:lang w:eastAsia="ar-SA"/>
        </w:rPr>
      </w:pPr>
      <w:proofErr w:type="gramStart"/>
      <w:r w:rsidRPr="00C25651">
        <w:rPr>
          <w:rFonts w:ascii="Arial" w:hAnsi="Arial" w:cs="Arial"/>
        </w:rPr>
        <w:t>oświadczamy</w:t>
      </w:r>
      <w:proofErr w:type="gramEnd"/>
      <w:r w:rsidRPr="00C25651">
        <w:rPr>
          <w:rFonts w:ascii="Arial" w:hAnsi="Arial" w:cs="Arial"/>
        </w:rPr>
        <w:t>, iż należymy do tej samej grupy kapitałowej w rozumieniu ustawy z dnia 16 lutego 2007 r. o ochronie konkurencji i konsumentów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</w:t>
      </w:r>
      <w:r w:rsidRPr="00582043">
        <w:rPr>
          <w:rFonts w:ascii="Arial" w:hAnsi="Arial" w:cs="Arial" w:hint="eastAsia"/>
        </w:rPr>
        <w:t xml:space="preserve"> </w:t>
      </w:r>
      <w:r w:rsidRPr="00346F87">
        <w:rPr>
          <w:rFonts w:ascii="Arial" w:hAnsi="Arial" w:cs="Arial"/>
        </w:rPr>
        <w:t xml:space="preserve">Dz. U. </w:t>
      </w:r>
      <w:proofErr w:type="gramStart"/>
      <w:r w:rsidRPr="0026417E">
        <w:rPr>
          <w:rFonts w:ascii="Arial" w:hAnsi="Arial" w:cs="Arial"/>
        </w:rPr>
        <w:t>z</w:t>
      </w:r>
      <w:proofErr w:type="gramEnd"/>
      <w:r w:rsidRPr="0026417E">
        <w:rPr>
          <w:rFonts w:ascii="Arial" w:hAnsi="Arial" w:cs="Arial"/>
        </w:rPr>
        <w:t xml:space="preserve"> 2025 r. poz. 1714</w:t>
      </w:r>
      <w:r>
        <w:rPr>
          <w:rFonts w:ascii="Arial" w:hAnsi="Arial" w:cs="Arial"/>
        </w:rPr>
        <w:t>), z innym Wykonawcą, który złożył odrębną ofertę</w:t>
      </w:r>
      <w:r w:rsidRPr="00C25651">
        <w:rPr>
          <w:rFonts w:ascii="Arial" w:hAnsi="Arial" w:cs="Arial"/>
        </w:rPr>
        <w:t xml:space="preserve"> ww. postępowaniu, tj.</w:t>
      </w:r>
      <w:r w:rsidRPr="00C25651">
        <w:rPr>
          <w:rFonts w:ascii="Arial" w:hAnsi="Arial" w:cs="Arial"/>
          <w:b/>
        </w:rPr>
        <w:t>*</w:t>
      </w:r>
      <w:r w:rsidRPr="00C25651">
        <w:rPr>
          <w:rFonts w:ascii="Arial" w:hAnsi="Arial" w:cs="Arial"/>
        </w:rPr>
        <w:t>:</w:t>
      </w:r>
    </w:p>
    <w:p w14:paraId="02CECC9D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……………………………………………………………………………………………………………..</w:t>
      </w:r>
    </w:p>
    <w:p w14:paraId="528C46ED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………………………………………………………………………………………………..……………</w:t>
      </w:r>
    </w:p>
    <w:p w14:paraId="6A89CC29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………………………………………………………………………………………………………………</w:t>
      </w:r>
    </w:p>
    <w:p w14:paraId="436A3E79" w14:textId="77777777" w:rsidR="000E1F97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Na potwierdzenie powyższego przedkładamy następujące dokumenty lub informacje potwierdzające przygotowanie oferty niezależnie od wyżej wskazanego Wykonawcy, należącego do tej samej grupy kapitałowej: </w:t>
      </w:r>
    </w:p>
    <w:p w14:paraId="5DEB9247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……………………………………………………………………………………………………………..</w:t>
      </w:r>
    </w:p>
    <w:p w14:paraId="3157A455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………………………………………………………………………………………………..……………</w:t>
      </w:r>
    </w:p>
    <w:p w14:paraId="0A4811FF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C25651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………………………………………………………………………………………………………………</w:t>
      </w:r>
    </w:p>
    <w:p w14:paraId="09E71132" w14:textId="77777777" w:rsidR="000E1F97" w:rsidRPr="00C25651" w:rsidRDefault="000E1F97" w:rsidP="000E1F97">
      <w:pPr>
        <w:suppressAutoHyphens/>
        <w:autoSpaceDN/>
        <w:adjustRightInd/>
        <w:spacing w:line="360" w:lineRule="auto"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008B6F6E" w14:textId="77777777" w:rsidR="000E1F97" w:rsidRPr="003975A4" w:rsidRDefault="000E1F97" w:rsidP="000E1F97">
      <w:pPr>
        <w:suppressAutoHyphens/>
        <w:autoSpaceDN/>
        <w:adjustRightInd/>
        <w:spacing w:line="360" w:lineRule="auto"/>
        <w:ind w:left="720" w:right="-2" w:hanging="720"/>
        <w:jc w:val="both"/>
        <w:textAlignment w:val="auto"/>
        <w:rPr>
          <w:rFonts w:ascii="Arial" w:hAnsi="Arial" w:cs="Arial"/>
          <w:b/>
          <w:i/>
          <w:kern w:val="1"/>
          <w:sz w:val="16"/>
          <w:szCs w:val="16"/>
          <w:lang w:eastAsia="ar-SA"/>
        </w:rPr>
      </w:pPr>
      <w:r w:rsidRPr="003975A4">
        <w:rPr>
          <w:rFonts w:ascii="Arial" w:hAnsi="Arial" w:cs="Arial"/>
          <w:b/>
          <w:i/>
          <w:kern w:val="1"/>
          <w:sz w:val="16"/>
          <w:szCs w:val="16"/>
          <w:lang w:eastAsia="ar-SA"/>
        </w:rPr>
        <w:t xml:space="preserve">*właściwe zaznaczyć </w:t>
      </w:r>
    </w:p>
    <w:p w14:paraId="003E6E49" w14:textId="77777777" w:rsidR="000E1F97" w:rsidRPr="00C25651" w:rsidRDefault="000E1F97" w:rsidP="000E1F97">
      <w:pPr>
        <w:widowControl/>
        <w:overflowPunct/>
        <w:autoSpaceDE/>
        <w:autoSpaceDN/>
        <w:adjustRightInd/>
        <w:spacing w:after="200" w:line="276" w:lineRule="auto"/>
        <w:ind w:right="-2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76199725" w14:textId="77777777" w:rsidR="000E1F97" w:rsidRPr="00C25651" w:rsidRDefault="000E1F97" w:rsidP="000E1F97">
      <w:pPr>
        <w:widowControl/>
        <w:overflowPunct/>
        <w:autoSpaceDE/>
        <w:autoSpaceDN/>
        <w:adjustRightInd/>
        <w:spacing w:after="200" w:line="276" w:lineRule="auto"/>
        <w:ind w:right="-2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4EC86DB9" w14:textId="6A3CDCF2" w:rsidR="000E1F97" w:rsidRPr="0085715F" w:rsidRDefault="000E1F97" w:rsidP="000E1F97">
      <w:pPr>
        <w:widowControl/>
        <w:overflowPunct/>
        <w:autoSpaceDE/>
        <w:autoSpaceDN/>
        <w:adjustRightInd/>
        <w:ind w:right="-2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85715F">
        <w:rPr>
          <w:rFonts w:ascii="Arial" w:eastAsia="Calibri" w:hAnsi="Arial" w:cs="Arial"/>
          <w:kern w:val="0"/>
          <w:lang w:eastAsia="en-US"/>
        </w:rPr>
        <w:t xml:space="preserve">...................................., </w:t>
      </w:r>
      <w:proofErr w:type="gramStart"/>
      <w:r w:rsidRPr="0085715F">
        <w:rPr>
          <w:rFonts w:ascii="Arial" w:eastAsia="Calibri" w:hAnsi="Arial" w:cs="Arial"/>
          <w:kern w:val="0"/>
          <w:lang w:eastAsia="en-US"/>
        </w:rPr>
        <w:t xml:space="preserve">dnia ......... r.                  </w:t>
      </w:r>
      <w:r w:rsidR="0085715F">
        <w:rPr>
          <w:rFonts w:ascii="Arial" w:eastAsia="Calibri" w:hAnsi="Arial" w:cs="Arial"/>
          <w:kern w:val="0"/>
          <w:lang w:eastAsia="en-US"/>
        </w:rPr>
        <w:t xml:space="preserve">              </w:t>
      </w:r>
      <w:r w:rsidRPr="0085715F">
        <w:rPr>
          <w:rFonts w:ascii="Arial" w:eastAsia="Calibri" w:hAnsi="Arial" w:cs="Arial"/>
          <w:kern w:val="0"/>
          <w:lang w:eastAsia="en-US"/>
        </w:rPr>
        <w:t xml:space="preserve">       ..........</w:t>
      </w:r>
      <w:proofErr w:type="gramEnd"/>
      <w:r w:rsidRPr="0085715F">
        <w:rPr>
          <w:rFonts w:ascii="Arial" w:eastAsia="Calibri" w:hAnsi="Arial" w:cs="Arial"/>
          <w:kern w:val="0"/>
          <w:lang w:eastAsia="en-US"/>
        </w:rPr>
        <w:t>.....................................................</w:t>
      </w:r>
    </w:p>
    <w:p w14:paraId="7A262958" w14:textId="69E3FBB9" w:rsidR="000E1F97" w:rsidRPr="0085715F" w:rsidRDefault="000E1F97" w:rsidP="000E1F97">
      <w:pPr>
        <w:widowControl/>
        <w:overflowPunct/>
        <w:autoSpaceDE/>
        <w:autoSpaceDN/>
        <w:adjustRightInd/>
        <w:spacing w:after="200" w:line="276" w:lineRule="auto"/>
        <w:ind w:left="708" w:right="-2" w:firstLine="1"/>
        <w:jc w:val="both"/>
        <w:textAlignment w:val="auto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 w:rsidRPr="0085715F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 (</w:t>
      </w:r>
      <w:proofErr w:type="gramStart"/>
      <w:r w:rsidRPr="0085715F">
        <w:rPr>
          <w:rFonts w:ascii="Arial" w:eastAsia="Calibri" w:hAnsi="Arial" w:cs="Arial"/>
          <w:kern w:val="0"/>
          <w:sz w:val="18"/>
          <w:szCs w:val="18"/>
          <w:lang w:eastAsia="en-US"/>
        </w:rPr>
        <w:t>miejscowość)</w:t>
      </w:r>
      <w:r w:rsidRP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                         </w:t>
      </w:r>
      <w:r w:rsidRP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ab/>
        <w:t xml:space="preserve">             </w:t>
      </w:r>
      <w:r w:rsid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</w:t>
      </w:r>
      <w:r w:rsidRP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   </w:t>
      </w:r>
      <w:r w:rsid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</w:t>
      </w:r>
      <w:proofErr w:type="gramEnd"/>
      <w:r w:rsid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        </w:t>
      </w:r>
      <w:r w:rsidRPr="0085715F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 xml:space="preserve">    (podpis Wykonawcy lub osoby upoważnionej)</w:t>
      </w:r>
    </w:p>
    <w:p w14:paraId="250D1EB0" w14:textId="77777777" w:rsidR="000E1F97" w:rsidRPr="0085715F" w:rsidRDefault="000E1F97" w:rsidP="000E1F97">
      <w:pPr>
        <w:suppressAutoHyphens/>
        <w:autoSpaceDN/>
        <w:adjustRightInd/>
        <w:ind w:left="708" w:right="48" w:firstLine="1"/>
        <w:jc w:val="both"/>
        <w:textAlignment w:val="auto"/>
        <w:rPr>
          <w:rFonts w:ascii="Arial" w:hAnsi="Arial" w:cs="Arial"/>
          <w:i/>
          <w:kern w:val="1"/>
          <w:sz w:val="18"/>
          <w:szCs w:val="18"/>
          <w:lang w:eastAsia="ar-SA"/>
        </w:rPr>
        <w:sectPr w:rsidR="000E1F97" w:rsidRPr="0085715F" w:rsidSect="00782526">
          <w:footerReference w:type="first" r:id="rId14"/>
          <w:pgSz w:w="11909" w:h="16834"/>
          <w:pgMar w:top="851" w:right="1418" w:bottom="1418" w:left="1418" w:header="708" w:footer="708" w:gutter="0"/>
          <w:cols w:space="60"/>
          <w:noEndnote/>
          <w:docGrid w:linePitch="272"/>
        </w:sectPr>
      </w:pPr>
    </w:p>
    <w:p w14:paraId="035F1A63" w14:textId="3C911BCD" w:rsidR="000E1F97" w:rsidRPr="00B658B1" w:rsidRDefault="000E1F97" w:rsidP="000E1F97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i/>
          <w:u w:val="single"/>
        </w:rPr>
      </w:pPr>
      <w:r w:rsidRPr="00B658B1">
        <w:rPr>
          <w:rFonts w:ascii="Arial" w:hAnsi="Arial" w:cs="Arial"/>
          <w:i/>
          <w:u w:val="single"/>
        </w:rPr>
        <w:t xml:space="preserve">Załącznik nr </w:t>
      </w:r>
      <w:r>
        <w:rPr>
          <w:rFonts w:ascii="Arial" w:hAnsi="Arial" w:cs="Arial"/>
          <w:i/>
          <w:u w:val="single"/>
        </w:rPr>
        <w:t>8</w:t>
      </w:r>
      <w:r w:rsidRPr="00B658B1">
        <w:rPr>
          <w:rFonts w:ascii="Arial" w:hAnsi="Arial" w:cs="Arial"/>
          <w:i/>
          <w:u w:val="single"/>
        </w:rPr>
        <w:t xml:space="preserve"> do SWZ </w:t>
      </w:r>
    </w:p>
    <w:p w14:paraId="7283F046" w14:textId="77777777" w:rsidR="000E1F97" w:rsidRDefault="000E1F97" w:rsidP="000E1F97">
      <w:pPr>
        <w:rPr>
          <w:rFonts w:ascii="Arial" w:hAnsi="Arial" w:cs="Arial"/>
          <w:b/>
        </w:rPr>
      </w:pPr>
    </w:p>
    <w:p w14:paraId="4AA5A2FE" w14:textId="77777777" w:rsidR="000E1F97" w:rsidRDefault="000E1F97" w:rsidP="000E1F97">
      <w:pPr>
        <w:keepNext/>
        <w:widowControl/>
        <w:spacing w:after="240"/>
        <w:jc w:val="center"/>
        <w:outlineLvl w:val="0"/>
        <w:rPr>
          <w:rFonts w:ascii="Times New Roman" w:hAnsi="Times New Roman" w:cs="Times New Roman"/>
          <w:b/>
          <w:kern w:val="0"/>
          <w:sz w:val="24"/>
          <w:szCs w:val="24"/>
        </w:rPr>
      </w:pPr>
    </w:p>
    <w:p w14:paraId="4F6AC3F6" w14:textId="77777777" w:rsidR="000E1F97" w:rsidRDefault="000E1F97" w:rsidP="000E1F97">
      <w:pPr>
        <w:keepNext/>
        <w:widowControl/>
        <w:spacing w:after="240"/>
        <w:jc w:val="center"/>
        <w:outlineLvl w:val="0"/>
        <w:rPr>
          <w:rFonts w:ascii="Times New Roman" w:hAnsi="Times New Roman" w:cs="Times New Roman"/>
          <w:b/>
          <w:kern w:val="0"/>
          <w:sz w:val="24"/>
          <w:szCs w:val="24"/>
        </w:rPr>
      </w:pPr>
    </w:p>
    <w:p w14:paraId="4DEC9E77" w14:textId="77777777" w:rsidR="000E1F97" w:rsidRPr="00AC5F30" w:rsidRDefault="000E1F97" w:rsidP="000E1F97">
      <w:pPr>
        <w:keepNext/>
        <w:widowControl/>
        <w:spacing w:after="240"/>
        <w:jc w:val="center"/>
        <w:outlineLvl w:val="0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AC5F30">
        <w:rPr>
          <w:rFonts w:ascii="Times New Roman" w:hAnsi="Times New Roman" w:cs="Times New Roman"/>
          <w:b/>
          <w:kern w:val="0"/>
          <w:sz w:val="24"/>
          <w:szCs w:val="24"/>
        </w:rPr>
        <w:t>OŚWIADCZENIE</w:t>
      </w:r>
    </w:p>
    <w:p w14:paraId="09881CDE" w14:textId="77777777" w:rsidR="000E1F97" w:rsidRPr="00AC5F30" w:rsidRDefault="000E1F97" w:rsidP="000E1F97">
      <w:pPr>
        <w:widowControl/>
        <w:overflowPunct/>
        <w:spacing w:after="240" w:line="360" w:lineRule="auto"/>
        <w:jc w:val="center"/>
        <w:textAlignment w:val="auto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AC5F30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W ZAKRESIE AKTUALNOŚCI INFORMACJI ZAWARTYCH </w:t>
      </w:r>
      <w:r w:rsidRPr="00AC5F30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br/>
        <w:t xml:space="preserve">W OŚWIADCZENIU, o którym mowa w Rozdziale IV ust. 3 pkt 1 lit. </w:t>
      </w:r>
      <w:r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a i </w:t>
      </w:r>
      <w:r w:rsidRPr="00AC5F30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>b SWZ</w:t>
      </w:r>
    </w:p>
    <w:p w14:paraId="45C817C3" w14:textId="77777777" w:rsidR="000E1F97" w:rsidRPr="00AC5F30" w:rsidRDefault="000E1F97" w:rsidP="000E1F97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0"/>
        </w:rPr>
      </w:pPr>
      <w:r w:rsidRPr="00AC5F30">
        <w:rPr>
          <w:rFonts w:ascii="Arial" w:hAnsi="Arial"/>
          <w:b/>
          <w:color w:val="FF0000"/>
          <w:kern w:val="1"/>
        </w:rPr>
        <w:t>(</w:t>
      </w:r>
      <w:r w:rsidRPr="00AC5F30">
        <w:rPr>
          <w:rFonts w:ascii="Arial" w:hAnsi="Arial"/>
          <w:b/>
          <w:color w:val="FF0000"/>
          <w:kern w:val="0"/>
        </w:rPr>
        <w:t xml:space="preserve">dokument składany na wezwanie Zamawiającego </w:t>
      </w:r>
    </w:p>
    <w:p w14:paraId="284466A3" w14:textId="77777777" w:rsidR="000E1F97" w:rsidRPr="00AC5F30" w:rsidRDefault="000E1F97" w:rsidP="000E1F97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0"/>
        </w:rPr>
      </w:pPr>
      <w:proofErr w:type="gramStart"/>
      <w:r w:rsidRPr="00AC5F30">
        <w:rPr>
          <w:rFonts w:ascii="Arial" w:hAnsi="Arial"/>
          <w:b/>
          <w:color w:val="FF0000"/>
          <w:kern w:val="0"/>
        </w:rPr>
        <w:t>przez</w:t>
      </w:r>
      <w:proofErr w:type="gramEnd"/>
      <w:r w:rsidRPr="00AC5F30">
        <w:rPr>
          <w:rFonts w:ascii="Arial" w:hAnsi="Arial"/>
          <w:b/>
          <w:color w:val="FF0000"/>
          <w:kern w:val="0"/>
        </w:rPr>
        <w:t xml:space="preserve"> Wykonawcę/Wykonawcę wspólnie ubiegającego się o udzielenie zamówienia/</w:t>
      </w:r>
    </w:p>
    <w:p w14:paraId="63224A0A" w14:textId="77777777" w:rsidR="000E1F97" w:rsidRPr="00AC5F30" w:rsidRDefault="000E1F97" w:rsidP="000E1F97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1"/>
        </w:rPr>
      </w:pPr>
      <w:proofErr w:type="gramStart"/>
      <w:r w:rsidRPr="00AC5F30">
        <w:rPr>
          <w:rFonts w:ascii="Arial" w:hAnsi="Arial"/>
          <w:b/>
          <w:color w:val="FF0000"/>
          <w:kern w:val="0"/>
        </w:rPr>
        <w:t>podmiot</w:t>
      </w:r>
      <w:proofErr w:type="gramEnd"/>
      <w:r w:rsidRPr="00AC5F30">
        <w:rPr>
          <w:rFonts w:ascii="Arial" w:hAnsi="Arial"/>
          <w:b/>
          <w:color w:val="FF0000"/>
          <w:kern w:val="0"/>
        </w:rPr>
        <w:t xml:space="preserve"> udostępniający zasoby</w:t>
      </w:r>
      <w:r w:rsidRPr="00AC5F30">
        <w:rPr>
          <w:rFonts w:ascii="Arial" w:hAnsi="Arial"/>
          <w:b/>
          <w:color w:val="FF0000"/>
          <w:kern w:val="1"/>
        </w:rPr>
        <w:t>)</w:t>
      </w:r>
    </w:p>
    <w:p w14:paraId="357F3EC5" w14:textId="77777777" w:rsidR="000E1F97" w:rsidRPr="00AC5F30" w:rsidRDefault="000E1F97" w:rsidP="000E1F97">
      <w:pPr>
        <w:widowControl/>
        <w:overflowPunct/>
        <w:textAlignment w:val="auto"/>
        <w:rPr>
          <w:rFonts w:ascii="Times New Roman" w:hAnsi="Times New Roman" w:cs="Times New Roman"/>
          <w:color w:val="000000"/>
          <w:kern w:val="0"/>
          <w:sz w:val="23"/>
          <w:szCs w:val="23"/>
        </w:rPr>
      </w:pPr>
    </w:p>
    <w:p w14:paraId="6D97DCF0" w14:textId="77777777" w:rsidR="000E1F97" w:rsidRPr="00AC5F30" w:rsidRDefault="000E1F97" w:rsidP="000E1F97">
      <w:pPr>
        <w:widowControl/>
        <w:overflowPunct/>
        <w:spacing w:line="360" w:lineRule="auto"/>
        <w:textAlignment w:val="auto"/>
        <w:rPr>
          <w:rFonts w:ascii="Times New Roman" w:hAnsi="Times New Roman" w:cs="Times New Roman"/>
          <w:color w:val="000000"/>
          <w:kern w:val="0"/>
          <w:sz w:val="24"/>
          <w:szCs w:val="23"/>
        </w:rPr>
      </w:pPr>
    </w:p>
    <w:p w14:paraId="7603C710" w14:textId="1CAD4CBC" w:rsidR="000E1F97" w:rsidRDefault="000E1F97" w:rsidP="000E1F97">
      <w:pPr>
        <w:widowControl/>
        <w:overflowPunct/>
        <w:spacing w:line="360" w:lineRule="auto"/>
        <w:jc w:val="both"/>
        <w:textAlignment w:val="auto"/>
        <w:rPr>
          <w:rFonts w:ascii="Arial" w:hAnsi="Arial" w:cs="Arial"/>
          <w:color w:val="000000"/>
          <w:kern w:val="0"/>
        </w:rPr>
      </w:pPr>
      <w:r w:rsidRPr="00AC5F30">
        <w:rPr>
          <w:rFonts w:ascii="Arial" w:hAnsi="Arial" w:cs="Arial"/>
          <w:color w:val="000000"/>
          <w:kern w:val="0"/>
        </w:rPr>
        <w:t xml:space="preserve">Przystępując do udziału w postępowaniu o zamówienie publiczne nr </w:t>
      </w:r>
      <w:r w:rsidRPr="00AC5F30">
        <w:rPr>
          <w:rFonts w:ascii="Arial" w:hAnsi="Arial" w:cs="Arial"/>
          <w:b/>
          <w:bCs/>
          <w:color w:val="000000"/>
          <w:kern w:val="0"/>
        </w:rPr>
        <w:t>ZP/OG/3/2</w:t>
      </w:r>
      <w:r>
        <w:rPr>
          <w:rFonts w:ascii="Arial" w:hAnsi="Arial" w:cs="Arial"/>
          <w:b/>
          <w:bCs/>
          <w:color w:val="000000"/>
          <w:kern w:val="0"/>
        </w:rPr>
        <w:t>6</w:t>
      </w:r>
      <w:r w:rsidRPr="00AC5F30">
        <w:rPr>
          <w:rFonts w:ascii="Arial" w:hAnsi="Arial" w:cs="Arial"/>
          <w:b/>
          <w:bCs/>
          <w:color w:val="000000"/>
          <w:kern w:val="0"/>
        </w:rPr>
        <w:t xml:space="preserve"> na </w:t>
      </w:r>
      <w:r w:rsidR="00BF779C" w:rsidRPr="007E25D8">
        <w:rPr>
          <w:rFonts w:eastAsia="Calibri"/>
          <w:b/>
          <w:lang w:eastAsia="en-US"/>
        </w:rPr>
        <w:t xml:space="preserve">dostawę </w:t>
      </w:r>
      <w:r w:rsidR="00BF779C">
        <w:rPr>
          <w:rFonts w:eastAsia="Calibri"/>
          <w:b/>
          <w:lang w:eastAsia="en-US"/>
        </w:rPr>
        <w:br/>
      </w:r>
      <w:r w:rsidR="00BF779C" w:rsidRPr="007E25D8">
        <w:rPr>
          <w:rFonts w:eastAsia="Calibri"/>
          <w:b/>
          <w:lang w:eastAsia="en-US"/>
        </w:rPr>
        <w:t>z montażem foteli obrotowych dla Sądu Okręgowego w Warszawie</w:t>
      </w:r>
      <w:r w:rsidRPr="00AC5F30">
        <w:rPr>
          <w:rFonts w:ascii="Arial" w:hAnsi="Arial" w:cs="Arial"/>
          <w:bCs/>
          <w:color w:val="000000"/>
          <w:kern w:val="0"/>
        </w:rPr>
        <w:t xml:space="preserve">, </w:t>
      </w:r>
      <w:r w:rsidRPr="00AC5F30">
        <w:rPr>
          <w:rFonts w:ascii="Arial" w:hAnsi="Arial" w:cs="Arial"/>
          <w:color w:val="000000"/>
          <w:kern w:val="0"/>
        </w:rPr>
        <w:t xml:space="preserve">w imieniu reprezentowanego przeze mnie Wykonawcy (firmy): </w:t>
      </w:r>
    </w:p>
    <w:p w14:paraId="09F8B5F7" w14:textId="77777777" w:rsidR="000E1F97" w:rsidRPr="00AC5F30" w:rsidRDefault="000E1F97" w:rsidP="000E1F97">
      <w:pPr>
        <w:widowControl/>
        <w:overflowPunct/>
        <w:spacing w:line="360" w:lineRule="auto"/>
        <w:jc w:val="both"/>
        <w:textAlignment w:val="auto"/>
        <w:rPr>
          <w:rFonts w:ascii="Arial" w:hAnsi="Arial" w:cs="Arial"/>
          <w:bCs/>
          <w:color w:val="000000"/>
          <w:kern w:val="0"/>
        </w:rPr>
      </w:pPr>
    </w:p>
    <w:p w14:paraId="25696FAB" w14:textId="77777777" w:rsidR="000E1F97" w:rsidRPr="00AC5F30" w:rsidRDefault="000E1F97" w:rsidP="000E1F97">
      <w:pPr>
        <w:widowControl/>
        <w:overflowPunct/>
        <w:textAlignment w:val="auto"/>
        <w:rPr>
          <w:rFonts w:ascii="Arial" w:hAnsi="Arial" w:cs="Arial"/>
          <w:color w:val="000000"/>
          <w:kern w:val="0"/>
          <w:sz w:val="23"/>
          <w:szCs w:val="23"/>
        </w:rPr>
      </w:pPr>
    </w:p>
    <w:p w14:paraId="58EDA9AB" w14:textId="77777777" w:rsidR="000E1F97" w:rsidRPr="00AC5F30" w:rsidRDefault="000E1F97" w:rsidP="000E1F97">
      <w:pPr>
        <w:widowControl/>
        <w:overflowPunct/>
        <w:jc w:val="both"/>
        <w:textAlignment w:val="auto"/>
        <w:rPr>
          <w:rFonts w:ascii="Arial" w:hAnsi="Arial" w:cs="Arial"/>
          <w:color w:val="000000"/>
          <w:kern w:val="0"/>
          <w:sz w:val="23"/>
          <w:szCs w:val="23"/>
        </w:rPr>
      </w:pPr>
      <w:r w:rsidRPr="00AC5F30">
        <w:rPr>
          <w:rFonts w:ascii="Arial" w:hAnsi="Arial" w:cs="Arial"/>
          <w:color w:val="000000"/>
          <w:kern w:val="0"/>
          <w:sz w:val="23"/>
          <w:szCs w:val="23"/>
        </w:rPr>
        <w:t>………………………………………………………………………………………………………</w:t>
      </w:r>
    </w:p>
    <w:p w14:paraId="3092E7F4" w14:textId="77777777" w:rsidR="000E1F97" w:rsidRPr="00AC5F30" w:rsidRDefault="000E1F97" w:rsidP="000E1F97">
      <w:pPr>
        <w:widowControl/>
        <w:overflowPunct/>
        <w:jc w:val="center"/>
        <w:textAlignment w:val="auto"/>
        <w:rPr>
          <w:rFonts w:ascii="Arial" w:hAnsi="Arial" w:cs="Arial"/>
          <w:color w:val="000000"/>
          <w:kern w:val="0"/>
          <w:sz w:val="16"/>
          <w:szCs w:val="23"/>
        </w:rPr>
      </w:pPr>
      <w:r w:rsidRPr="00AC5F30">
        <w:rPr>
          <w:rFonts w:ascii="Arial" w:hAnsi="Arial" w:cs="Arial"/>
          <w:i/>
          <w:iCs/>
          <w:color w:val="000000"/>
          <w:kern w:val="0"/>
          <w:sz w:val="16"/>
          <w:szCs w:val="23"/>
        </w:rPr>
        <w:t>(pełna nazwa i siedziba Wykonawcy, w zależności od podmiotu: NIP/PESEL, KRS/</w:t>
      </w:r>
      <w:proofErr w:type="spellStart"/>
      <w:r w:rsidRPr="00AC5F30">
        <w:rPr>
          <w:rFonts w:ascii="Arial" w:hAnsi="Arial" w:cs="Arial"/>
          <w:i/>
          <w:iCs/>
          <w:color w:val="000000"/>
          <w:kern w:val="0"/>
          <w:sz w:val="16"/>
          <w:szCs w:val="23"/>
        </w:rPr>
        <w:t>CEiDG</w:t>
      </w:r>
      <w:proofErr w:type="spellEnd"/>
      <w:r w:rsidRPr="00AC5F30">
        <w:rPr>
          <w:rFonts w:ascii="Arial" w:hAnsi="Arial" w:cs="Arial"/>
          <w:i/>
          <w:iCs/>
          <w:color w:val="000000"/>
          <w:kern w:val="0"/>
          <w:sz w:val="16"/>
          <w:szCs w:val="23"/>
        </w:rPr>
        <w:t>)</w:t>
      </w:r>
    </w:p>
    <w:p w14:paraId="0ED94586" w14:textId="77777777" w:rsidR="000E1F97" w:rsidRPr="00AC5F30" w:rsidRDefault="000E1F97" w:rsidP="000E1F97">
      <w:pPr>
        <w:jc w:val="both"/>
        <w:rPr>
          <w:rFonts w:ascii="Arial" w:hAnsi="Arial" w:cs="Arial"/>
          <w:sz w:val="23"/>
          <w:szCs w:val="23"/>
        </w:rPr>
      </w:pPr>
    </w:p>
    <w:p w14:paraId="651643D0" w14:textId="022B88E0" w:rsidR="000E1F97" w:rsidRPr="00AC5F30" w:rsidRDefault="000E1F97" w:rsidP="000E1F97">
      <w:pPr>
        <w:jc w:val="center"/>
        <w:rPr>
          <w:rFonts w:ascii="Arial" w:hAnsi="Arial" w:cs="Arial"/>
          <w:b/>
        </w:rPr>
      </w:pPr>
      <w:r w:rsidRPr="00AC5F30">
        <w:rPr>
          <w:rFonts w:ascii="Arial" w:hAnsi="Arial" w:cs="Arial"/>
          <w:b/>
        </w:rPr>
        <w:t xml:space="preserve">Oświadczam, że informacje zawarte w oświadczeniu, o którym mowa w Rozdziale IV ust. 3 pkt </w:t>
      </w:r>
      <w:r w:rsidR="0085715F">
        <w:rPr>
          <w:rFonts w:ascii="Arial" w:hAnsi="Arial" w:cs="Arial"/>
          <w:b/>
        </w:rPr>
        <w:br/>
      </w:r>
      <w:r w:rsidRPr="00AC5F30">
        <w:rPr>
          <w:rFonts w:ascii="Arial" w:hAnsi="Arial" w:cs="Arial"/>
          <w:b/>
        </w:rPr>
        <w:t>1 lit.</w:t>
      </w:r>
      <w:r>
        <w:rPr>
          <w:rFonts w:ascii="Arial" w:hAnsi="Arial" w:cs="Arial"/>
          <w:b/>
        </w:rPr>
        <w:t xml:space="preserve"> a i</w:t>
      </w:r>
      <w:r w:rsidRPr="00AC5F30">
        <w:rPr>
          <w:rFonts w:ascii="Arial" w:hAnsi="Arial" w:cs="Arial"/>
          <w:b/>
        </w:rPr>
        <w:t xml:space="preserve"> b SWZ są aktualne.</w:t>
      </w:r>
    </w:p>
    <w:p w14:paraId="22346386" w14:textId="77777777" w:rsidR="000E1F97" w:rsidRPr="00AC5F30" w:rsidRDefault="000E1F97" w:rsidP="000E1F97">
      <w:pPr>
        <w:rPr>
          <w:rFonts w:ascii="Times New Roman" w:hAnsi="Times New Roman" w:cs="Times New Roman"/>
          <w:sz w:val="24"/>
          <w:szCs w:val="23"/>
        </w:rPr>
      </w:pPr>
    </w:p>
    <w:p w14:paraId="4EDAC0CE" w14:textId="77777777" w:rsidR="000E1F97" w:rsidRDefault="000E1F97" w:rsidP="000E1F97">
      <w:pPr>
        <w:ind w:left="4956"/>
        <w:rPr>
          <w:rFonts w:ascii="Times New Roman" w:hAnsi="Times New Roman" w:cs="Times New Roman"/>
          <w:sz w:val="23"/>
          <w:szCs w:val="23"/>
        </w:rPr>
      </w:pPr>
    </w:p>
    <w:p w14:paraId="3923705C" w14:textId="77777777" w:rsidR="000E1F97" w:rsidRPr="00AC5F30" w:rsidRDefault="000E1F97" w:rsidP="000E1F97">
      <w:pPr>
        <w:ind w:left="4956"/>
        <w:rPr>
          <w:rFonts w:ascii="Times New Roman" w:hAnsi="Times New Roman" w:cs="Times New Roman"/>
          <w:sz w:val="23"/>
          <w:szCs w:val="23"/>
        </w:rPr>
      </w:pPr>
    </w:p>
    <w:p w14:paraId="1F9A44E1" w14:textId="60784CEA" w:rsidR="000E1F97" w:rsidRPr="00AC5F30" w:rsidRDefault="000E1F97" w:rsidP="000E1F97">
      <w:pPr>
        <w:ind w:left="5664"/>
        <w:rPr>
          <w:rFonts w:ascii="Times New Roman" w:hAnsi="Times New Roman" w:cs="Times New Roman"/>
          <w:i/>
          <w:kern w:val="1"/>
          <w:sz w:val="16"/>
          <w:szCs w:val="16"/>
          <w:lang w:eastAsia="ar-SA"/>
        </w:rPr>
      </w:pPr>
      <w:r w:rsidRPr="00AC5F30">
        <w:rPr>
          <w:rFonts w:ascii="Times New Roman" w:hAnsi="Times New Roman" w:cs="Times New Roman"/>
          <w:sz w:val="23"/>
          <w:szCs w:val="23"/>
        </w:rPr>
        <w:t>……</w:t>
      </w:r>
      <w:r w:rsidR="0085715F">
        <w:rPr>
          <w:rFonts w:ascii="Times New Roman" w:hAnsi="Times New Roman" w:cs="Times New Roman"/>
          <w:sz w:val="23"/>
          <w:szCs w:val="23"/>
        </w:rPr>
        <w:t>……</w:t>
      </w:r>
      <w:r w:rsidRPr="00AC5F30">
        <w:rPr>
          <w:rFonts w:ascii="Times New Roman" w:hAnsi="Times New Roman" w:cs="Times New Roman"/>
          <w:sz w:val="23"/>
          <w:szCs w:val="23"/>
        </w:rPr>
        <w:t>…………………………..</w:t>
      </w:r>
      <w:r w:rsidRPr="00AC5F30">
        <w:rPr>
          <w:rFonts w:ascii="Times New Roman" w:hAnsi="Times New Roman" w:cs="Times New Roman"/>
          <w:i/>
          <w:kern w:val="1"/>
          <w:sz w:val="16"/>
          <w:szCs w:val="16"/>
          <w:lang w:eastAsia="ar-SA"/>
        </w:rPr>
        <w:t xml:space="preserve"> </w:t>
      </w:r>
    </w:p>
    <w:p w14:paraId="7C511BD7" w14:textId="77777777" w:rsidR="000E1F97" w:rsidRPr="0085715F" w:rsidRDefault="000E1F97" w:rsidP="000E1F97">
      <w:pPr>
        <w:ind w:left="5664"/>
        <w:rPr>
          <w:rFonts w:ascii="Times New Roman" w:hAnsi="Times New Roman" w:cs="Times New Roman"/>
          <w:sz w:val="18"/>
          <w:szCs w:val="18"/>
        </w:rPr>
        <w:sectPr w:rsidR="000E1F97" w:rsidRPr="0085715F" w:rsidSect="00173D48">
          <w:pgSz w:w="11909" w:h="16834"/>
          <w:pgMar w:top="709" w:right="1418" w:bottom="1135" w:left="1418" w:header="708" w:footer="422" w:gutter="0"/>
          <w:cols w:space="60"/>
          <w:noEndnote/>
          <w:docGrid w:linePitch="272"/>
        </w:sectPr>
      </w:pPr>
      <w:r w:rsidRPr="0085715F"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  <w:t>(podpis Wykonawcy lub osoby upoważnionej)</w:t>
      </w:r>
      <w:r w:rsidRPr="0085715F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EA5F879" w14:textId="41D87561" w:rsidR="000E1F97" w:rsidRPr="00B658B1" w:rsidRDefault="000E1F97" w:rsidP="000E1F97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Załącznik n</w:t>
      </w:r>
      <w:r w:rsidRPr="00B658B1">
        <w:rPr>
          <w:rFonts w:ascii="Arial" w:hAnsi="Arial" w:cs="Arial"/>
          <w:i/>
          <w:u w:val="single"/>
        </w:rPr>
        <w:t xml:space="preserve">r </w:t>
      </w:r>
      <w:r>
        <w:rPr>
          <w:rFonts w:ascii="Arial" w:hAnsi="Arial" w:cs="Arial"/>
          <w:i/>
          <w:u w:val="single"/>
        </w:rPr>
        <w:t>9</w:t>
      </w:r>
      <w:r w:rsidRPr="00B658B1">
        <w:rPr>
          <w:rFonts w:ascii="Arial" w:hAnsi="Arial" w:cs="Arial"/>
          <w:i/>
          <w:u w:val="single"/>
        </w:rPr>
        <w:t xml:space="preserve"> do SWZ</w:t>
      </w:r>
    </w:p>
    <w:p w14:paraId="503A0D0D" w14:textId="77777777" w:rsidR="000E1F97" w:rsidRPr="00931A93" w:rsidRDefault="000E1F97" w:rsidP="000E1F97">
      <w:pPr>
        <w:jc w:val="right"/>
        <w:rPr>
          <w:rFonts w:ascii="Arial" w:hAnsi="Arial" w:cs="Arial"/>
          <w:u w:val="single"/>
        </w:rPr>
      </w:pPr>
    </w:p>
    <w:p w14:paraId="5E13966B" w14:textId="77777777" w:rsidR="000E1F97" w:rsidRPr="00931A93" w:rsidRDefault="000E1F97" w:rsidP="000E1F97">
      <w:pPr>
        <w:jc w:val="right"/>
        <w:rPr>
          <w:rFonts w:ascii="Arial" w:hAnsi="Arial" w:cs="Arial"/>
          <w:u w:val="single"/>
        </w:rPr>
      </w:pPr>
    </w:p>
    <w:p w14:paraId="307E79E3" w14:textId="77777777" w:rsidR="000E1F97" w:rsidRPr="00931A93" w:rsidRDefault="000E1F97" w:rsidP="000E1F97">
      <w:pPr>
        <w:jc w:val="center"/>
        <w:rPr>
          <w:rFonts w:ascii="Arial" w:hAnsi="Arial" w:cs="Arial"/>
          <w:b/>
        </w:rPr>
      </w:pPr>
      <w:r w:rsidRPr="00931A93">
        <w:rPr>
          <w:rFonts w:ascii="Arial" w:hAnsi="Arial" w:cs="Arial"/>
          <w:b/>
        </w:rPr>
        <w:t>Z O B O W I Ą Z A N I E</w:t>
      </w:r>
    </w:p>
    <w:p w14:paraId="7F16CC55" w14:textId="77777777" w:rsidR="000E1F97" w:rsidRPr="00931A93" w:rsidRDefault="000E1F97" w:rsidP="000E1F97">
      <w:pPr>
        <w:jc w:val="center"/>
        <w:rPr>
          <w:rFonts w:ascii="Arial" w:hAnsi="Arial" w:cs="Arial"/>
          <w:b/>
        </w:rPr>
      </w:pPr>
    </w:p>
    <w:p w14:paraId="28A9D509" w14:textId="77777777" w:rsidR="000E1F97" w:rsidRPr="00931A93" w:rsidRDefault="000E1F97" w:rsidP="000E1F97">
      <w:pPr>
        <w:jc w:val="center"/>
        <w:rPr>
          <w:rFonts w:ascii="Arial" w:hAnsi="Arial" w:cs="Arial"/>
          <w:b/>
        </w:rPr>
      </w:pPr>
      <w:proofErr w:type="gramStart"/>
      <w:r w:rsidRPr="00931A93">
        <w:rPr>
          <w:rFonts w:ascii="Arial" w:hAnsi="Arial" w:cs="Arial"/>
          <w:b/>
        </w:rPr>
        <w:t>do</w:t>
      </w:r>
      <w:proofErr w:type="gramEnd"/>
      <w:r w:rsidRPr="00931A93">
        <w:rPr>
          <w:rFonts w:ascii="Arial" w:hAnsi="Arial" w:cs="Arial"/>
          <w:b/>
        </w:rPr>
        <w:t xml:space="preserve"> oddania do dyspozycji niezbędnych zasobów na potrzeby realizacji zamówienia</w:t>
      </w:r>
    </w:p>
    <w:p w14:paraId="165E935D" w14:textId="77777777" w:rsidR="000E1F97" w:rsidRPr="00931A93" w:rsidRDefault="000E1F97" w:rsidP="000E1F97">
      <w:pPr>
        <w:jc w:val="center"/>
        <w:rPr>
          <w:rFonts w:ascii="Arial" w:hAnsi="Arial" w:cs="Arial"/>
          <w:b/>
        </w:rPr>
      </w:pPr>
    </w:p>
    <w:p w14:paraId="45480923" w14:textId="77777777" w:rsidR="000E1F97" w:rsidRPr="00931A93" w:rsidRDefault="000E1F97" w:rsidP="000E1F97">
      <w:pPr>
        <w:jc w:val="center"/>
        <w:rPr>
          <w:rFonts w:ascii="Arial" w:hAnsi="Arial" w:cs="Arial"/>
          <w:b/>
        </w:rPr>
      </w:pPr>
    </w:p>
    <w:p w14:paraId="77935FF3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Ja niżej podpisany ………………………….…………………. </w:t>
      </w:r>
      <w:proofErr w:type="gramStart"/>
      <w:r w:rsidRPr="00931A93">
        <w:rPr>
          <w:rFonts w:ascii="Arial" w:hAnsi="Arial" w:cs="Arial"/>
        </w:rPr>
        <w:t>będąc</w:t>
      </w:r>
      <w:proofErr w:type="gramEnd"/>
      <w:r w:rsidRPr="00931A93">
        <w:rPr>
          <w:rFonts w:ascii="Arial" w:hAnsi="Arial" w:cs="Arial"/>
        </w:rPr>
        <w:t xml:space="preserve"> upoważnionym do reprezentowania: </w:t>
      </w:r>
    </w:p>
    <w:p w14:paraId="6BD4DE1E" w14:textId="77777777" w:rsidR="000E1F97" w:rsidRPr="00931A93" w:rsidRDefault="000E1F97" w:rsidP="000E1F97">
      <w:pPr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                                               (imię i nazwisko składającego oświadczenie)</w:t>
      </w:r>
    </w:p>
    <w:p w14:paraId="605A1404" w14:textId="77777777" w:rsidR="000E1F97" w:rsidRPr="00931A93" w:rsidRDefault="000E1F97" w:rsidP="000E1F97">
      <w:pPr>
        <w:rPr>
          <w:rFonts w:ascii="Arial" w:hAnsi="Arial" w:cs="Arial"/>
          <w:sz w:val="16"/>
          <w:szCs w:val="16"/>
        </w:rPr>
      </w:pPr>
    </w:p>
    <w:p w14:paraId="7ABEC5AD" w14:textId="77777777" w:rsidR="000E1F97" w:rsidRPr="00931A93" w:rsidRDefault="000E1F97" w:rsidP="000E1F97">
      <w:pPr>
        <w:rPr>
          <w:rFonts w:ascii="Arial" w:hAnsi="Arial" w:cs="Arial"/>
          <w:sz w:val="16"/>
          <w:szCs w:val="16"/>
        </w:rPr>
      </w:pPr>
    </w:p>
    <w:p w14:paraId="03B27117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6FA940EA" w14:textId="77777777" w:rsidR="000E1F97" w:rsidRPr="00931A93" w:rsidRDefault="000E1F97" w:rsidP="000E1F97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i adres podmiotu oddającego do dyspozycji zasoby)</w:t>
      </w:r>
    </w:p>
    <w:p w14:paraId="4B2C4EBD" w14:textId="77777777" w:rsidR="000E1F97" w:rsidRPr="00931A93" w:rsidRDefault="000E1F97" w:rsidP="000E1F97">
      <w:pPr>
        <w:rPr>
          <w:rFonts w:ascii="Arial" w:hAnsi="Arial" w:cs="Arial"/>
        </w:rPr>
      </w:pPr>
    </w:p>
    <w:p w14:paraId="7DD57AB4" w14:textId="77777777" w:rsidR="000E1F97" w:rsidRPr="00931A93" w:rsidRDefault="000E1F97" w:rsidP="000E1F97">
      <w:pPr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oświadczam</w:t>
      </w:r>
      <w:proofErr w:type="gramEnd"/>
      <w:r w:rsidRPr="00931A93">
        <w:rPr>
          <w:rFonts w:ascii="Arial" w:hAnsi="Arial" w:cs="Arial"/>
        </w:rPr>
        <w:t>(y),</w:t>
      </w:r>
    </w:p>
    <w:p w14:paraId="01D147A0" w14:textId="77777777" w:rsidR="000E1F97" w:rsidRPr="00931A93" w:rsidRDefault="000E1F97" w:rsidP="000E1F97">
      <w:pPr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że</w:t>
      </w:r>
      <w:proofErr w:type="gramEnd"/>
      <w:r w:rsidRPr="00931A93">
        <w:rPr>
          <w:rFonts w:ascii="Arial" w:hAnsi="Arial" w:cs="Arial"/>
        </w:rPr>
        <w:t xml:space="preserve"> wyżej wymieniony podmiot, stosownie do art. </w:t>
      </w:r>
      <w:r>
        <w:rPr>
          <w:rFonts w:ascii="Arial" w:hAnsi="Arial" w:cs="Arial"/>
        </w:rPr>
        <w:t>118</w:t>
      </w:r>
      <w:r w:rsidRPr="00931A93">
        <w:rPr>
          <w:rFonts w:ascii="Arial" w:hAnsi="Arial" w:cs="Arial"/>
        </w:rPr>
        <w:t xml:space="preserve"> ustawy z dnia </w:t>
      </w:r>
      <w:r>
        <w:rPr>
          <w:rFonts w:ascii="Arial" w:hAnsi="Arial" w:cs="Arial"/>
        </w:rPr>
        <w:t>11 września 2019</w:t>
      </w:r>
      <w:r w:rsidRPr="00931A93">
        <w:rPr>
          <w:rFonts w:ascii="Arial" w:hAnsi="Arial" w:cs="Arial"/>
        </w:rPr>
        <w:t xml:space="preserve"> r. – Prawo zamówień publicznych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Dz. U. </w:t>
      </w:r>
      <w:proofErr w:type="gramStart"/>
      <w:r>
        <w:rPr>
          <w:rFonts w:ascii="Arial" w:hAnsi="Arial" w:cs="Arial"/>
        </w:rPr>
        <w:t>z</w:t>
      </w:r>
      <w:proofErr w:type="gramEnd"/>
      <w:r>
        <w:rPr>
          <w:rFonts w:ascii="Arial" w:hAnsi="Arial" w:cs="Arial"/>
        </w:rPr>
        <w:t xml:space="preserve"> 2024 r. poz. 1320 ze zm.) </w:t>
      </w:r>
      <w:r w:rsidRPr="00931A93">
        <w:rPr>
          <w:rFonts w:ascii="Arial" w:hAnsi="Arial" w:cs="Arial"/>
        </w:rPr>
        <w:t xml:space="preserve">odda </w:t>
      </w:r>
      <w:r>
        <w:rPr>
          <w:rFonts w:ascii="Arial" w:hAnsi="Arial" w:cs="Arial"/>
        </w:rPr>
        <w:t>Wykonawcy</w:t>
      </w:r>
      <w:r w:rsidRPr="00931A93">
        <w:rPr>
          <w:rFonts w:ascii="Arial" w:hAnsi="Arial" w:cs="Arial"/>
        </w:rPr>
        <w:t xml:space="preserve"> </w:t>
      </w:r>
    </w:p>
    <w:p w14:paraId="54B57EE5" w14:textId="77777777" w:rsidR="000E1F97" w:rsidRPr="00931A93" w:rsidRDefault="000E1F97" w:rsidP="000E1F97">
      <w:pPr>
        <w:tabs>
          <w:tab w:val="left" w:pos="808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1D1F2C1" w14:textId="77777777" w:rsidR="000E1F97" w:rsidRPr="00931A93" w:rsidRDefault="000E1F97" w:rsidP="000E1F97">
      <w:pPr>
        <w:rPr>
          <w:rFonts w:ascii="Arial" w:hAnsi="Arial" w:cs="Arial"/>
        </w:rPr>
      </w:pPr>
    </w:p>
    <w:p w14:paraId="7E5AC59A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B5BAFEF" w14:textId="77777777" w:rsidR="000E1F97" w:rsidRPr="00931A93" w:rsidRDefault="000E1F97" w:rsidP="000E1F97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(nazwa i adres </w:t>
      </w:r>
      <w:r>
        <w:rPr>
          <w:rFonts w:ascii="Arial" w:hAnsi="Arial" w:cs="Arial"/>
          <w:sz w:val="16"/>
          <w:szCs w:val="16"/>
        </w:rPr>
        <w:t xml:space="preserve">Wykonawcy </w:t>
      </w:r>
      <w:r w:rsidRPr="00931A93">
        <w:rPr>
          <w:rFonts w:ascii="Arial" w:hAnsi="Arial" w:cs="Arial"/>
          <w:sz w:val="16"/>
          <w:szCs w:val="16"/>
        </w:rPr>
        <w:t>składającego ofertę)</w:t>
      </w:r>
    </w:p>
    <w:p w14:paraId="077961EF" w14:textId="77777777" w:rsidR="000E1F97" w:rsidRPr="00931A93" w:rsidRDefault="000E1F97" w:rsidP="000E1F97">
      <w:pPr>
        <w:rPr>
          <w:rFonts w:ascii="Arial" w:hAnsi="Arial" w:cs="Arial"/>
        </w:rPr>
      </w:pPr>
    </w:p>
    <w:p w14:paraId="56AEB5E9" w14:textId="77777777" w:rsidR="000E1F97" w:rsidRPr="00931A93" w:rsidRDefault="000E1F97" w:rsidP="000E1F97">
      <w:pPr>
        <w:rPr>
          <w:rFonts w:ascii="Arial" w:hAnsi="Arial" w:cs="Arial"/>
        </w:rPr>
      </w:pPr>
    </w:p>
    <w:p w14:paraId="07858C4E" w14:textId="77777777" w:rsidR="000E1F97" w:rsidRPr="00931A93" w:rsidRDefault="000E1F97" w:rsidP="000E1F97">
      <w:pPr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do</w:t>
      </w:r>
      <w:proofErr w:type="gramEnd"/>
      <w:r w:rsidRPr="00931A93">
        <w:rPr>
          <w:rFonts w:ascii="Arial" w:hAnsi="Arial" w:cs="Arial"/>
        </w:rPr>
        <w:t xml:space="preserve"> dyspozycji niezbędne zasoby</w:t>
      </w:r>
      <w:r w:rsidRPr="00931A93">
        <w:rPr>
          <w:rFonts w:ascii="Arial" w:hAnsi="Arial" w:cs="Arial"/>
          <w:vertAlign w:val="superscript"/>
        </w:rPr>
        <w:t xml:space="preserve"> </w:t>
      </w:r>
      <w:r w:rsidRPr="00931A93">
        <w:rPr>
          <w:rFonts w:ascii="Arial" w:hAnsi="Arial" w:cs="Arial"/>
        </w:rPr>
        <w:t>…………………………………………………………………………………</w:t>
      </w:r>
    </w:p>
    <w:p w14:paraId="29644BF4" w14:textId="77777777" w:rsidR="000E1F97" w:rsidRPr="00931A93" w:rsidRDefault="000E1F97" w:rsidP="000E1F97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(zakres </w:t>
      </w:r>
      <w:r>
        <w:rPr>
          <w:rFonts w:ascii="Arial" w:hAnsi="Arial" w:cs="Arial"/>
          <w:sz w:val="16"/>
          <w:szCs w:val="16"/>
        </w:rPr>
        <w:t xml:space="preserve">dostępnych Wykonawcy zasobów podmiotu </w:t>
      </w:r>
      <w:r w:rsidRPr="00931A93">
        <w:rPr>
          <w:rFonts w:ascii="Arial" w:hAnsi="Arial" w:cs="Arial"/>
          <w:sz w:val="16"/>
          <w:szCs w:val="16"/>
        </w:rPr>
        <w:t>udostępnia</w:t>
      </w:r>
      <w:r>
        <w:rPr>
          <w:rFonts w:ascii="Arial" w:hAnsi="Arial" w:cs="Arial"/>
          <w:sz w:val="16"/>
          <w:szCs w:val="16"/>
        </w:rPr>
        <w:t>jącego</w:t>
      </w:r>
      <w:r w:rsidRPr="00931A93">
        <w:rPr>
          <w:rFonts w:ascii="Arial" w:hAnsi="Arial" w:cs="Arial"/>
          <w:sz w:val="16"/>
          <w:szCs w:val="16"/>
        </w:rPr>
        <w:t xml:space="preserve"> zasob</w:t>
      </w:r>
      <w:r>
        <w:rPr>
          <w:rFonts w:ascii="Arial" w:hAnsi="Arial" w:cs="Arial"/>
          <w:sz w:val="16"/>
          <w:szCs w:val="16"/>
        </w:rPr>
        <w:t>y</w:t>
      </w:r>
      <w:r w:rsidRPr="00931A93">
        <w:rPr>
          <w:rFonts w:ascii="Arial" w:hAnsi="Arial" w:cs="Arial"/>
          <w:sz w:val="16"/>
          <w:szCs w:val="16"/>
        </w:rPr>
        <w:t>)</w:t>
      </w:r>
    </w:p>
    <w:p w14:paraId="07C28B4A" w14:textId="77777777" w:rsidR="000E1F97" w:rsidRPr="00931A93" w:rsidRDefault="000E1F97" w:rsidP="000E1F97">
      <w:pPr>
        <w:rPr>
          <w:rFonts w:ascii="Arial" w:hAnsi="Arial" w:cs="Arial"/>
        </w:rPr>
      </w:pPr>
    </w:p>
    <w:p w14:paraId="4D663979" w14:textId="77777777" w:rsidR="000E1F97" w:rsidRPr="00931A93" w:rsidRDefault="000E1F97" w:rsidP="000E1F97">
      <w:pPr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na</w:t>
      </w:r>
      <w:proofErr w:type="gramEnd"/>
      <w:r w:rsidRPr="00931A93">
        <w:rPr>
          <w:rFonts w:ascii="Arial" w:hAnsi="Arial" w:cs="Arial"/>
        </w:rPr>
        <w:t xml:space="preserve"> okres korzystania z nich przy wykonywaniu zamówienia pn. </w:t>
      </w:r>
    </w:p>
    <w:p w14:paraId="65B7BB82" w14:textId="77777777" w:rsidR="000E1F97" w:rsidRPr="00931A93" w:rsidRDefault="000E1F97" w:rsidP="000E1F97">
      <w:pPr>
        <w:rPr>
          <w:rFonts w:ascii="Arial" w:hAnsi="Arial" w:cs="Arial"/>
        </w:rPr>
      </w:pPr>
    </w:p>
    <w:p w14:paraId="54A16149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E1E1F69" w14:textId="77777777" w:rsidR="000E1F97" w:rsidRPr="00931A93" w:rsidRDefault="000E1F97" w:rsidP="000E1F97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zamówienia publicznego)</w:t>
      </w:r>
    </w:p>
    <w:p w14:paraId="74A7DC94" w14:textId="77777777" w:rsidR="000E1F97" w:rsidRPr="00931A93" w:rsidRDefault="000E1F97" w:rsidP="000E1F97">
      <w:pPr>
        <w:rPr>
          <w:rFonts w:ascii="Arial" w:hAnsi="Arial" w:cs="Arial"/>
        </w:rPr>
      </w:pPr>
    </w:p>
    <w:p w14:paraId="66C60702" w14:textId="77777777" w:rsidR="000E1F97" w:rsidRPr="00931A93" w:rsidRDefault="000E1F97" w:rsidP="000E1F97">
      <w:pPr>
        <w:rPr>
          <w:rFonts w:ascii="Arial" w:hAnsi="Arial" w:cs="Arial"/>
        </w:rPr>
      </w:pPr>
    </w:p>
    <w:p w14:paraId="5607D1A2" w14:textId="77777777" w:rsidR="000E1F97" w:rsidRPr="00931A93" w:rsidRDefault="000E1F97" w:rsidP="000E1F97">
      <w:pPr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na</w:t>
      </w:r>
      <w:proofErr w:type="gramEnd"/>
      <w:r w:rsidRPr="00931A93">
        <w:rPr>
          <w:rFonts w:ascii="Arial" w:hAnsi="Arial" w:cs="Arial"/>
        </w:rPr>
        <w:t xml:space="preserve"> potrzeby realizacji ww. zamówienia. </w:t>
      </w:r>
    </w:p>
    <w:p w14:paraId="05022200" w14:textId="77777777" w:rsidR="000E1F97" w:rsidRPr="00931A93" w:rsidRDefault="000E1F97" w:rsidP="000E1F97">
      <w:pPr>
        <w:rPr>
          <w:rFonts w:ascii="Arial" w:hAnsi="Arial" w:cs="Arial"/>
        </w:rPr>
      </w:pPr>
    </w:p>
    <w:p w14:paraId="3DDF0DED" w14:textId="6E9EF2C9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Sposób </w:t>
      </w:r>
      <w:r>
        <w:rPr>
          <w:rFonts w:ascii="Arial" w:hAnsi="Arial" w:cs="Arial"/>
        </w:rPr>
        <w:t>udostępnienia Wykonawcy i wykorzystania</w:t>
      </w:r>
      <w:r w:rsidRPr="00931A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przez niego </w:t>
      </w:r>
      <w:r w:rsidRPr="00931A93">
        <w:rPr>
          <w:rFonts w:ascii="Arial" w:hAnsi="Arial" w:cs="Arial"/>
        </w:rPr>
        <w:t xml:space="preserve">ww. zasobów </w:t>
      </w:r>
      <w:r>
        <w:rPr>
          <w:rFonts w:ascii="Arial" w:hAnsi="Arial" w:cs="Arial"/>
        </w:rPr>
        <w:t>podmiotu udostępniającego te zasoby</w:t>
      </w:r>
      <w:r w:rsidRPr="00931A93">
        <w:rPr>
          <w:rFonts w:ascii="Arial" w:hAnsi="Arial" w:cs="Arial"/>
        </w:rPr>
        <w:t xml:space="preserve"> przy wykonywaniu zamówienia</w:t>
      </w:r>
      <w:r w:rsidR="00A8708A">
        <w:rPr>
          <w:rFonts w:ascii="Arial" w:hAnsi="Arial" w:cs="Arial"/>
        </w:rPr>
        <w:t xml:space="preserve"> to</w:t>
      </w:r>
      <w:r w:rsidRPr="00931A93">
        <w:rPr>
          <w:rFonts w:ascii="Arial" w:hAnsi="Arial" w:cs="Arial"/>
        </w:rPr>
        <w:t xml:space="preserve">: </w:t>
      </w:r>
    </w:p>
    <w:p w14:paraId="31261238" w14:textId="77777777" w:rsidR="000E1F97" w:rsidRPr="00931A93" w:rsidRDefault="000E1F97" w:rsidP="000E1F97">
      <w:pPr>
        <w:rPr>
          <w:rFonts w:ascii="Arial" w:hAnsi="Arial" w:cs="Arial"/>
        </w:rPr>
      </w:pPr>
    </w:p>
    <w:p w14:paraId="1C95AF02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3567B033" w14:textId="77777777" w:rsidR="000E1F97" w:rsidRPr="00931A93" w:rsidRDefault="000E1F97" w:rsidP="000E1F97">
      <w:pPr>
        <w:rPr>
          <w:rFonts w:ascii="Arial" w:hAnsi="Arial" w:cs="Arial"/>
        </w:rPr>
      </w:pPr>
    </w:p>
    <w:p w14:paraId="65DF7183" w14:textId="381AC1D6" w:rsidR="000E1F97" w:rsidRPr="00931A93" w:rsidRDefault="000E1F97" w:rsidP="00A8708A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Zakres zamówienia, który zamierzam </w:t>
      </w:r>
      <w:r>
        <w:rPr>
          <w:rFonts w:ascii="Arial" w:hAnsi="Arial" w:cs="Arial"/>
        </w:rPr>
        <w:t>z</w:t>
      </w:r>
      <w:r w:rsidRPr="00931A93">
        <w:rPr>
          <w:rFonts w:ascii="Arial" w:hAnsi="Arial" w:cs="Arial"/>
        </w:rPr>
        <w:t>realizować</w:t>
      </w:r>
      <w:r>
        <w:rPr>
          <w:rFonts w:ascii="Arial" w:hAnsi="Arial" w:cs="Arial"/>
        </w:rPr>
        <w:t xml:space="preserve"> w odniesieniu do warunków udziału w postępowaniu dotyczących doświadczenia</w:t>
      </w:r>
      <w:r w:rsidRPr="00931A93">
        <w:rPr>
          <w:rFonts w:ascii="Arial" w:hAnsi="Arial" w:cs="Arial"/>
        </w:rPr>
        <w:t xml:space="preserve">: </w:t>
      </w:r>
    </w:p>
    <w:p w14:paraId="48129863" w14:textId="77777777" w:rsidR="000E1F97" w:rsidRPr="00931A93" w:rsidRDefault="000E1F97" w:rsidP="000E1F97">
      <w:pPr>
        <w:rPr>
          <w:rFonts w:ascii="Arial" w:hAnsi="Arial" w:cs="Arial"/>
        </w:rPr>
      </w:pPr>
    </w:p>
    <w:p w14:paraId="0C6CFA17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4BC2FBF4" w14:textId="77777777" w:rsidR="000E1F97" w:rsidRPr="00931A93" w:rsidRDefault="000E1F97" w:rsidP="000E1F97">
      <w:pPr>
        <w:rPr>
          <w:rFonts w:ascii="Arial" w:hAnsi="Arial" w:cs="Arial"/>
        </w:rPr>
      </w:pPr>
    </w:p>
    <w:p w14:paraId="124890F1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Charakter stosunku, jaki będzie łączył nas z </w:t>
      </w:r>
      <w:r>
        <w:rPr>
          <w:rFonts w:ascii="Arial" w:hAnsi="Arial" w:cs="Arial"/>
        </w:rPr>
        <w:t>Wykonawcą</w:t>
      </w:r>
      <w:r w:rsidRPr="00931A93">
        <w:rPr>
          <w:rFonts w:ascii="Arial" w:hAnsi="Arial" w:cs="Arial"/>
        </w:rPr>
        <w:t xml:space="preserve">: </w:t>
      </w:r>
    </w:p>
    <w:p w14:paraId="04ED241A" w14:textId="77777777" w:rsidR="000E1F97" w:rsidRPr="00931A93" w:rsidRDefault="000E1F97" w:rsidP="000E1F97">
      <w:pPr>
        <w:rPr>
          <w:rFonts w:ascii="Arial" w:hAnsi="Arial" w:cs="Arial"/>
        </w:rPr>
      </w:pPr>
    </w:p>
    <w:p w14:paraId="188EB5EA" w14:textId="77777777" w:rsidR="000E1F97" w:rsidRPr="00931A93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……………………………………………...………………………………………………………………………</w:t>
      </w:r>
    </w:p>
    <w:p w14:paraId="35E59BE3" w14:textId="77777777" w:rsidR="000E1F97" w:rsidRPr="00931A93" w:rsidRDefault="000E1F97" w:rsidP="000E1F97">
      <w:pPr>
        <w:rPr>
          <w:rFonts w:ascii="Arial" w:hAnsi="Arial" w:cs="Arial"/>
        </w:rPr>
      </w:pPr>
    </w:p>
    <w:p w14:paraId="449A310D" w14:textId="77777777" w:rsidR="000E1F97" w:rsidRPr="00931A93" w:rsidRDefault="000E1F97" w:rsidP="000E1F97">
      <w:pPr>
        <w:rPr>
          <w:rFonts w:ascii="Arial" w:hAnsi="Arial" w:cs="Arial"/>
        </w:rPr>
      </w:pPr>
    </w:p>
    <w:p w14:paraId="6A58948A" w14:textId="77777777" w:rsidR="000E1F97" w:rsidRDefault="000E1F97" w:rsidP="000E1F97">
      <w:pPr>
        <w:tabs>
          <w:tab w:val="left" w:pos="63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34763A6" w14:textId="77777777" w:rsidR="000E1F97" w:rsidRDefault="000E1F97" w:rsidP="000E1F97">
      <w:pPr>
        <w:rPr>
          <w:rFonts w:ascii="Arial" w:hAnsi="Arial" w:cs="Arial"/>
        </w:rPr>
      </w:pPr>
    </w:p>
    <w:p w14:paraId="44C6B843" w14:textId="77777777" w:rsidR="000E1F97" w:rsidRDefault="000E1F97" w:rsidP="000E1F97">
      <w:pPr>
        <w:rPr>
          <w:rFonts w:ascii="Arial" w:hAnsi="Arial" w:cs="Arial"/>
        </w:rPr>
      </w:pPr>
    </w:p>
    <w:p w14:paraId="1697BDD5" w14:textId="77777777" w:rsidR="000E1F97" w:rsidRDefault="000E1F97" w:rsidP="000E1F97">
      <w:pPr>
        <w:rPr>
          <w:rFonts w:ascii="Arial" w:hAnsi="Arial" w:cs="Arial"/>
        </w:rPr>
      </w:pPr>
    </w:p>
    <w:p w14:paraId="565A3F89" w14:textId="77777777" w:rsidR="000E1F97" w:rsidRDefault="000E1F97" w:rsidP="000E1F97">
      <w:pPr>
        <w:rPr>
          <w:rFonts w:ascii="Arial" w:hAnsi="Arial" w:cs="Arial"/>
        </w:rPr>
      </w:pPr>
    </w:p>
    <w:p w14:paraId="5F445C96" w14:textId="77777777" w:rsidR="000E1F97" w:rsidRDefault="000E1F97" w:rsidP="000E1F97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…………………………………………….</w:t>
      </w:r>
      <w:r>
        <w:rPr>
          <w:rFonts w:ascii="Arial" w:hAnsi="Arial" w:cs="Arial"/>
        </w:rPr>
        <w:t xml:space="preserve">                     ….…………………………………………..</w:t>
      </w:r>
    </w:p>
    <w:p w14:paraId="5CA0BCF5" w14:textId="77777777" w:rsidR="000E1F97" w:rsidRPr="00296BD5" w:rsidRDefault="000E1F97" w:rsidP="000E1F97">
      <w:pPr>
        <w:ind w:left="4962" w:hanging="4872"/>
        <w:rPr>
          <w:rFonts w:ascii="Arial" w:hAnsi="Arial" w:cs="Arial"/>
        </w:rPr>
      </w:pPr>
      <w:r w:rsidRPr="00931A93">
        <w:rPr>
          <w:rFonts w:ascii="Arial" w:hAnsi="Arial" w:cs="Arial"/>
          <w:sz w:val="16"/>
          <w:szCs w:val="16"/>
        </w:rPr>
        <w:t>(miejsc</w:t>
      </w:r>
      <w:r>
        <w:rPr>
          <w:rFonts w:ascii="Arial" w:hAnsi="Arial" w:cs="Arial"/>
          <w:sz w:val="16"/>
          <w:szCs w:val="16"/>
        </w:rPr>
        <w:t>e i data złożenia oświadczenia</w:t>
      </w:r>
      <w:proofErr w:type="gramStart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</w:r>
      <w:r w:rsidRPr="00931A93">
        <w:rPr>
          <w:rFonts w:ascii="Arial" w:hAnsi="Arial" w:cs="Arial"/>
          <w:sz w:val="16"/>
          <w:szCs w:val="16"/>
        </w:rPr>
        <w:t>(podpis</w:t>
      </w:r>
      <w:proofErr w:type="gramEnd"/>
      <w:r w:rsidRPr="00931A93">
        <w:rPr>
          <w:rFonts w:ascii="Arial" w:hAnsi="Arial" w:cs="Arial"/>
          <w:sz w:val="16"/>
          <w:szCs w:val="16"/>
        </w:rPr>
        <w:t xml:space="preserve"> osoby uprawnionej do składania oświadczeń woli w imieniu podmiotu o</w:t>
      </w:r>
      <w:r>
        <w:rPr>
          <w:rFonts w:ascii="Arial" w:hAnsi="Arial" w:cs="Arial"/>
          <w:sz w:val="16"/>
          <w:szCs w:val="16"/>
        </w:rPr>
        <w:t>ddającego do dyspozycji zasoby)</w:t>
      </w:r>
    </w:p>
    <w:p w14:paraId="69028010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1FF7D05D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01013E81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27C78F9D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2DDD4F15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1CD12816" w14:textId="77777777" w:rsidR="000E1F97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</w:pPr>
    </w:p>
    <w:p w14:paraId="1EFB8483" w14:textId="77777777" w:rsidR="000E1F97" w:rsidRPr="00656EA1" w:rsidRDefault="000E1F97" w:rsidP="00656EA1">
      <w:pPr>
        <w:widowControl/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</w:rPr>
        <w:sectPr w:rsidR="000E1F97" w:rsidRPr="00656EA1" w:rsidSect="000E1F97">
          <w:pgSz w:w="11909" w:h="16834"/>
          <w:pgMar w:top="426" w:right="1417" w:bottom="1135" w:left="1417" w:header="708" w:footer="461" w:gutter="0"/>
          <w:cols w:space="60"/>
          <w:noEndnote/>
        </w:sectPr>
      </w:pPr>
    </w:p>
    <w:p w14:paraId="1BC169F1" w14:textId="71A629A9" w:rsidR="006E20D5" w:rsidRPr="006E20D5" w:rsidRDefault="006E20D5" w:rsidP="006E20D5">
      <w:pPr>
        <w:jc w:val="right"/>
        <w:rPr>
          <w:rFonts w:ascii="Arial" w:eastAsia="Calibri" w:hAnsi="Arial" w:cs="Arial"/>
          <w:i/>
          <w:color w:val="3B3838"/>
          <w:kern w:val="0"/>
          <w:u w:val="single"/>
        </w:rPr>
      </w:pPr>
      <w:r w:rsidRPr="006E20D5">
        <w:rPr>
          <w:rFonts w:ascii="Arial" w:eastAsia="Calibri" w:hAnsi="Arial" w:cs="Arial"/>
          <w:i/>
          <w:color w:val="3B3838"/>
          <w:kern w:val="0"/>
          <w:u w:val="single"/>
        </w:rPr>
        <w:t>Załącznik nr 10 do SWZ/ nr 3 do umowy</w:t>
      </w:r>
    </w:p>
    <w:p w14:paraId="660A0D1A" w14:textId="77777777" w:rsidR="006E20D5" w:rsidRPr="006E20D5" w:rsidRDefault="006E20D5" w:rsidP="006E20D5">
      <w:pPr>
        <w:rPr>
          <w:rFonts w:ascii="Arial" w:eastAsia="Calibri" w:hAnsi="Arial" w:cs="Arial"/>
          <w:color w:val="3B3838"/>
          <w:kern w:val="0"/>
          <w:u w:val="single"/>
        </w:rPr>
      </w:pPr>
      <w:r w:rsidRPr="006E20D5">
        <w:rPr>
          <w:rFonts w:ascii="Arial" w:eastAsia="Calibri" w:hAnsi="Arial" w:cs="Arial"/>
          <w:color w:val="3B3838"/>
          <w:kern w:val="0"/>
          <w:u w:val="single"/>
        </w:rPr>
        <w:br w:type="textWrapping" w:clear="all"/>
      </w:r>
    </w:p>
    <w:p w14:paraId="2AA59462" w14:textId="77777777" w:rsidR="006E20D5" w:rsidRPr="006E20D5" w:rsidRDefault="006E20D5" w:rsidP="006E20D5">
      <w:pPr>
        <w:keepNext/>
        <w:widowControl/>
        <w:ind w:left="432"/>
        <w:jc w:val="center"/>
        <w:outlineLvl w:val="0"/>
        <w:rPr>
          <w:rFonts w:ascii="Arial" w:hAnsi="Arial" w:cs="Arial"/>
          <w:b/>
          <w:kern w:val="0"/>
        </w:rPr>
      </w:pPr>
      <w:r w:rsidRPr="006E20D5">
        <w:rPr>
          <w:rFonts w:ascii="Arial" w:hAnsi="Arial" w:cs="Arial"/>
          <w:b/>
          <w:kern w:val="0"/>
          <w:lang w:val="x-none"/>
        </w:rPr>
        <w:t>OPIS OFEROWANEGO A</w:t>
      </w:r>
      <w:r w:rsidRPr="006E20D5">
        <w:rPr>
          <w:rFonts w:ascii="Arial" w:hAnsi="Arial" w:cs="Arial"/>
          <w:b/>
          <w:kern w:val="0"/>
        </w:rPr>
        <w:t>SORTYMENTU</w:t>
      </w:r>
    </w:p>
    <w:p w14:paraId="302A0031" w14:textId="77777777" w:rsidR="006E20D5" w:rsidRPr="006E20D5" w:rsidRDefault="006E20D5" w:rsidP="006E20D5"/>
    <w:p w14:paraId="56561910" w14:textId="77777777" w:rsidR="006E20D5" w:rsidRPr="006E20D5" w:rsidRDefault="006E20D5" w:rsidP="006E20D5">
      <w:pPr>
        <w:ind w:left="284"/>
        <w:jc w:val="center"/>
        <w:rPr>
          <w:b/>
          <w:color w:val="FF0000"/>
          <w:u w:val="single"/>
        </w:rPr>
      </w:pPr>
      <w:r w:rsidRPr="006E20D5">
        <w:rPr>
          <w:b/>
          <w:color w:val="FF0000"/>
          <w:u w:val="single"/>
        </w:rPr>
        <w:t>(dokument składany wraz z ofertą przez Wykonawcę)</w:t>
      </w:r>
    </w:p>
    <w:p w14:paraId="400C5CAB" w14:textId="77777777" w:rsidR="006E20D5" w:rsidRPr="006E20D5" w:rsidRDefault="006E20D5" w:rsidP="006E20D5"/>
    <w:p w14:paraId="7453BDA0" w14:textId="77777777" w:rsidR="000C530A" w:rsidRDefault="000C530A" w:rsidP="006E20D5">
      <w:pPr>
        <w:jc w:val="center"/>
        <w:rPr>
          <w:rFonts w:ascii="Arial" w:eastAsia="Calibri" w:hAnsi="Arial" w:cs="Arial"/>
          <w:color w:val="3B3838"/>
          <w:kern w:val="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1985"/>
        <w:gridCol w:w="5670"/>
        <w:gridCol w:w="5209"/>
      </w:tblGrid>
      <w:tr w:rsidR="005B0FE2" w14:paraId="21EA8D15" w14:textId="77777777" w:rsidTr="005B0FE2">
        <w:tc>
          <w:tcPr>
            <w:tcW w:w="562" w:type="dxa"/>
            <w:shd w:val="clear" w:color="auto" w:fill="BDD6EE" w:themeFill="accent1" w:themeFillTint="66"/>
            <w:vAlign w:val="center"/>
          </w:tcPr>
          <w:p w14:paraId="1AFB0FE1" w14:textId="6672ACEB" w:rsidR="000C530A" w:rsidRDefault="000C530A" w:rsidP="000C530A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C9CD839" w14:textId="5860A0D7" w:rsidR="000C530A" w:rsidRDefault="000C530A" w:rsidP="000C530A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Theme="minorHAnsi" w:hAnsiTheme="minorHAnsi" w:cstheme="minorHAnsi"/>
                <w:b/>
                <w:sz w:val="28"/>
                <w:szCs w:val="28"/>
              </w:rPr>
              <w:t>Symbol produktu</w:t>
            </w:r>
          </w:p>
        </w:tc>
        <w:tc>
          <w:tcPr>
            <w:tcW w:w="1985" w:type="dxa"/>
            <w:shd w:val="clear" w:color="auto" w:fill="BDD6EE" w:themeFill="accent1" w:themeFillTint="66"/>
            <w:vAlign w:val="center"/>
          </w:tcPr>
          <w:p w14:paraId="0E074069" w14:textId="77777777" w:rsidR="000C530A" w:rsidRPr="006E20D5" w:rsidRDefault="000C530A" w:rsidP="000C530A">
            <w:pPr>
              <w:widowControl/>
              <w:ind w:right="-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E20D5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  <w:proofErr w:type="gramEnd"/>
            <w:r w:rsidRPr="006E20D5">
              <w:rPr>
                <w:rFonts w:asciiTheme="minorHAnsi" w:hAnsiTheme="minorHAnsi" w:cstheme="minorHAnsi"/>
                <w:b/>
                <w:sz w:val="24"/>
                <w:szCs w:val="24"/>
              </w:rPr>
              <w:t>/symbol,</w:t>
            </w:r>
          </w:p>
          <w:p w14:paraId="473EA9A0" w14:textId="77777777" w:rsidR="000C530A" w:rsidRPr="006E20D5" w:rsidRDefault="000C530A" w:rsidP="000C530A">
            <w:pPr>
              <w:widowControl/>
              <w:ind w:right="-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6E20D5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  <w:proofErr w:type="gramEnd"/>
            <w:r w:rsidRPr="006E20D5">
              <w:rPr>
                <w:rFonts w:asciiTheme="minorHAnsi" w:hAnsiTheme="minorHAnsi" w:cstheme="minorHAnsi"/>
                <w:b/>
                <w:sz w:val="24"/>
                <w:szCs w:val="24"/>
              </w:rPr>
              <w:t>/</w:t>
            </w:r>
          </w:p>
          <w:p w14:paraId="181FC000" w14:textId="49FE42C8" w:rsidR="000C530A" w:rsidRDefault="000C530A" w:rsidP="000C530A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proofErr w:type="gramStart"/>
            <w:r w:rsidRPr="006E20D5">
              <w:rPr>
                <w:rFonts w:asciiTheme="minorHAnsi" w:hAnsiTheme="minorHAnsi" w:cstheme="minorHAnsi"/>
                <w:b/>
                <w:sz w:val="24"/>
                <w:szCs w:val="24"/>
              </w:rPr>
              <w:t>dystrybutor</w:t>
            </w:r>
            <w:proofErr w:type="gramEnd"/>
          </w:p>
        </w:tc>
        <w:tc>
          <w:tcPr>
            <w:tcW w:w="5670" w:type="dxa"/>
            <w:shd w:val="clear" w:color="auto" w:fill="BDD6EE" w:themeFill="accent1" w:themeFillTint="66"/>
            <w:vAlign w:val="center"/>
          </w:tcPr>
          <w:p w14:paraId="151589CF" w14:textId="3A54BC76" w:rsidR="000C530A" w:rsidRDefault="000C530A" w:rsidP="000C530A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Wymagania Zamawiającego </w:t>
            </w:r>
          </w:p>
        </w:tc>
        <w:tc>
          <w:tcPr>
            <w:tcW w:w="5209" w:type="dxa"/>
            <w:shd w:val="clear" w:color="auto" w:fill="BDD6EE" w:themeFill="accent1" w:themeFillTint="66"/>
            <w:vAlign w:val="center"/>
          </w:tcPr>
          <w:p w14:paraId="76547A73" w14:textId="5FCED17C" w:rsidR="000C530A" w:rsidRDefault="000C530A" w:rsidP="000C530A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Theme="minorHAnsi" w:hAnsiTheme="minorHAnsi" w:cstheme="minorHAnsi"/>
                <w:b/>
                <w:sz w:val="28"/>
                <w:szCs w:val="28"/>
              </w:rPr>
              <w:t>Oferowany asortyment</w:t>
            </w:r>
          </w:p>
        </w:tc>
      </w:tr>
      <w:tr w:rsidR="001C21D1" w14:paraId="59EB16CF" w14:textId="77777777" w:rsidTr="00FF5E1C">
        <w:tc>
          <w:tcPr>
            <w:tcW w:w="562" w:type="dxa"/>
            <w:vMerge w:val="restart"/>
          </w:tcPr>
          <w:p w14:paraId="3E33297C" w14:textId="11AE6D02" w:rsidR="001C21D1" w:rsidRDefault="001C21D1" w:rsidP="000C530A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>
              <w:rPr>
                <w:rFonts w:ascii="Arial" w:eastAsia="Calibri" w:hAnsi="Arial" w:cs="Arial"/>
                <w:color w:val="3B3838"/>
                <w:kern w:val="0"/>
                <w:u w:val="single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6B98AAE2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5AE0930A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7475D90C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68148935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76E0AD29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24600837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1327E573" w14:textId="77777777" w:rsidR="001C21D1" w:rsidRDefault="001C21D1" w:rsidP="00FF5E1C">
            <w:pPr>
              <w:jc w:val="center"/>
              <w:rPr>
                <w:rFonts w:ascii="Calibri" w:hAnsi="Calibri" w:cs="Calibri"/>
                <w:b/>
              </w:rPr>
            </w:pPr>
          </w:p>
          <w:p w14:paraId="4BCB3F21" w14:textId="7C9A1A7B" w:rsidR="001C21D1" w:rsidRDefault="001C21D1" w:rsidP="00FF5E1C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="Calibri" w:hAnsi="Calibri" w:cs="Calibri"/>
                <w:b/>
              </w:rPr>
              <w:t>FOTEL NA SALE ROZPRAW</w:t>
            </w:r>
          </w:p>
        </w:tc>
        <w:tc>
          <w:tcPr>
            <w:tcW w:w="1985" w:type="dxa"/>
            <w:vMerge w:val="restart"/>
            <w:vAlign w:val="center"/>
          </w:tcPr>
          <w:p w14:paraId="75016FDD" w14:textId="77777777" w:rsidR="001C21D1" w:rsidRPr="006E20D5" w:rsidRDefault="001C21D1" w:rsidP="00FF5E1C">
            <w:pPr>
              <w:jc w:val="center"/>
              <w:rPr>
                <w:rFonts w:ascii="Calibri" w:hAnsi="Calibri" w:cs="Calibri"/>
              </w:rPr>
            </w:pPr>
          </w:p>
          <w:p w14:paraId="532D5EFB" w14:textId="77777777" w:rsidR="001C21D1" w:rsidRPr="006E20D5" w:rsidRDefault="001C21D1" w:rsidP="00FF5E1C">
            <w:pPr>
              <w:jc w:val="center"/>
              <w:rPr>
                <w:rFonts w:ascii="Calibri" w:hAnsi="Calibri" w:cs="Calibri"/>
              </w:rPr>
            </w:pPr>
          </w:p>
          <w:p w14:paraId="0EA19A07" w14:textId="77777777" w:rsidR="001C21D1" w:rsidRPr="006E20D5" w:rsidRDefault="001C21D1" w:rsidP="00FF5E1C">
            <w:pPr>
              <w:jc w:val="center"/>
              <w:rPr>
                <w:rFonts w:ascii="Calibri" w:hAnsi="Calibri" w:cs="Calibri"/>
              </w:rPr>
            </w:pPr>
          </w:p>
          <w:p w14:paraId="689EC606" w14:textId="77777777" w:rsidR="001C21D1" w:rsidRPr="006E20D5" w:rsidRDefault="001C21D1" w:rsidP="00FF5E1C">
            <w:pPr>
              <w:shd w:val="clear" w:color="auto" w:fill="DEEAF6" w:themeFill="accent1" w:themeFillTint="33"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……………………………..</w:t>
            </w:r>
          </w:p>
          <w:p w14:paraId="2E1FB8F6" w14:textId="77777777" w:rsidR="001C21D1" w:rsidRPr="006E20D5" w:rsidRDefault="001C21D1" w:rsidP="00FF5E1C">
            <w:pPr>
              <w:shd w:val="clear" w:color="auto" w:fill="DEEAF6" w:themeFill="accent1" w:themeFillTint="33"/>
              <w:jc w:val="center"/>
              <w:rPr>
                <w:rFonts w:ascii="Calibri" w:hAnsi="Calibri" w:cs="Calibri"/>
              </w:rPr>
            </w:pPr>
          </w:p>
          <w:p w14:paraId="1207749C" w14:textId="77777777" w:rsidR="001C21D1" w:rsidRPr="006E20D5" w:rsidRDefault="001C21D1" w:rsidP="00FF5E1C">
            <w:pPr>
              <w:shd w:val="clear" w:color="auto" w:fill="DEEAF6" w:themeFill="accent1" w:themeFillTint="33"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……………………………</w:t>
            </w:r>
          </w:p>
          <w:p w14:paraId="4F41C0F6" w14:textId="431143D6" w:rsidR="001C21D1" w:rsidRDefault="001C21D1" w:rsidP="00FF5E1C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="Calibri" w:hAnsi="Calibri" w:cs="Calibri"/>
                <w:sz w:val="16"/>
                <w:szCs w:val="16"/>
              </w:rPr>
              <w:t>(należy wskazać wymagane informacje)</w:t>
            </w:r>
          </w:p>
        </w:tc>
        <w:tc>
          <w:tcPr>
            <w:tcW w:w="5670" w:type="dxa"/>
            <w:shd w:val="clear" w:color="auto" w:fill="DEEAF6" w:themeFill="accent1" w:themeFillTint="33"/>
            <w:vAlign w:val="center"/>
          </w:tcPr>
          <w:p w14:paraId="2B33E3FA" w14:textId="0EAA238C" w:rsidR="001C21D1" w:rsidRPr="006E20D5" w:rsidRDefault="001C21D1" w:rsidP="005B0FE2">
            <w:pPr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FOTEL obrotowy na kółkach z </w:t>
            </w:r>
            <w:r>
              <w:rPr>
                <w:rFonts w:ascii="Calibri" w:hAnsi="Calibri" w:cs="Calibri"/>
              </w:rPr>
              <w:t>samohamownych</w:t>
            </w:r>
            <w:r w:rsidRPr="006E20D5">
              <w:rPr>
                <w:rFonts w:ascii="Calibri" w:hAnsi="Calibri" w:cs="Calibri"/>
              </w:rPr>
              <w:t>, z wysokim oparciem, mechanizmem synchronicznym, na podnośniku gazowym, powinien posiadać:</w:t>
            </w:r>
          </w:p>
          <w:p w14:paraId="00BDAD4A" w14:textId="30226782" w:rsidR="001C21D1" w:rsidRPr="006E20D5" w:rsidRDefault="001C21D1" w:rsidP="005B0FE2">
            <w:pPr>
              <w:ind w:left="459" w:hanging="567"/>
              <w:contextualSpacing/>
              <w:jc w:val="center"/>
              <w:rPr>
                <w:rFonts w:ascii="Calibri" w:hAnsi="Calibri" w:cs="Calibri"/>
                <w:b/>
                <w:u w:val="single"/>
              </w:rPr>
            </w:pPr>
            <w:r w:rsidRPr="006E20D5">
              <w:rPr>
                <w:rFonts w:ascii="Calibri" w:hAnsi="Calibri" w:cs="Calibri"/>
                <w:b/>
                <w:u w:val="single"/>
              </w:rPr>
              <w:t>Wymiary:</w:t>
            </w:r>
          </w:p>
          <w:p w14:paraId="28946D64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shd w:val="clear" w:color="auto" w:fill="DEEAF6" w:themeFill="accent1" w:themeFillTint="33"/>
            <w:vAlign w:val="center"/>
          </w:tcPr>
          <w:p w14:paraId="113AEE08" w14:textId="32E9C22A" w:rsidR="001C21D1" w:rsidRPr="006E20D5" w:rsidRDefault="001C21D1" w:rsidP="005B0FE2">
            <w:pPr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FOTEL obrotowy na kółkach z </w:t>
            </w:r>
            <w:r>
              <w:rPr>
                <w:rFonts w:ascii="Calibri" w:hAnsi="Calibri" w:cs="Calibri"/>
              </w:rPr>
              <w:t>samohamownych</w:t>
            </w:r>
            <w:r w:rsidRPr="006E20D5">
              <w:rPr>
                <w:rFonts w:ascii="Calibri" w:hAnsi="Calibri" w:cs="Calibri"/>
              </w:rPr>
              <w:t xml:space="preserve">, z wysokim oparciem, mechanizmem synchronicznym, na podnośniku </w:t>
            </w:r>
            <w:proofErr w:type="gramStart"/>
            <w:r w:rsidRPr="006E20D5">
              <w:rPr>
                <w:rFonts w:ascii="Calibri" w:hAnsi="Calibri" w:cs="Calibri"/>
              </w:rPr>
              <w:t>gazowym,  posiada</w:t>
            </w:r>
            <w:proofErr w:type="gramEnd"/>
            <w:r w:rsidRPr="006E20D5">
              <w:rPr>
                <w:rFonts w:ascii="Calibri" w:hAnsi="Calibri" w:cs="Calibri"/>
              </w:rPr>
              <w:t>:</w:t>
            </w:r>
          </w:p>
          <w:p w14:paraId="1CCA68EF" w14:textId="4CCA9A3A" w:rsidR="001C21D1" w:rsidRPr="006E20D5" w:rsidRDefault="001C21D1" w:rsidP="005B0FE2">
            <w:pPr>
              <w:ind w:left="459" w:hanging="567"/>
              <w:contextualSpacing/>
              <w:jc w:val="center"/>
              <w:rPr>
                <w:rFonts w:ascii="Calibri" w:hAnsi="Calibri" w:cs="Calibri"/>
                <w:b/>
                <w:u w:val="single"/>
              </w:rPr>
            </w:pPr>
            <w:r w:rsidRPr="006E20D5">
              <w:rPr>
                <w:rFonts w:ascii="Calibri" w:hAnsi="Calibri" w:cs="Calibri"/>
                <w:b/>
                <w:u w:val="single"/>
              </w:rPr>
              <w:t>Wymiary:</w:t>
            </w:r>
          </w:p>
          <w:p w14:paraId="61356EDE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</w:tr>
      <w:tr w:rsidR="001C21D1" w14:paraId="1CE1DD51" w14:textId="77777777" w:rsidTr="005B0FE2">
        <w:tc>
          <w:tcPr>
            <w:tcW w:w="562" w:type="dxa"/>
            <w:vMerge/>
          </w:tcPr>
          <w:p w14:paraId="2AD6ED1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1251BEA2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650B005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7218682F" w14:textId="0CFF49B1" w:rsidR="001C21D1" w:rsidRPr="005B0FE2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Wysokość całkowita fotela regulowana w zakresie: 1180</w:t>
            </w:r>
            <w:r>
              <w:rPr>
                <w:rFonts w:ascii="Calibri" w:hAnsi="Calibri" w:cs="Calibri"/>
              </w:rPr>
              <w:t xml:space="preserve">( </w:t>
            </w:r>
            <w:r w:rsidRPr="00C42885">
              <w:rPr>
                <w:rFonts w:ascii="Arial" w:hAnsi="Arial" w:cs="Arial"/>
                <w:color w:val="000000" w:themeColor="text1"/>
              </w:rPr>
              <w:t>± 5%</w:t>
            </w:r>
            <w:r>
              <w:rPr>
                <w:rFonts w:ascii="Arial" w:hAnsi="Arial" w:cs="Arial"/>
                <w:color w:val="000000" w:themeColor="text1"/>
              </w:rPr>
              <w:t xml:space="preserve">) </w:t>
            </w:r>
            <w:r w:rsidRPr="006E20D5">
              <w:rPr>
                <w:rFonts w:ascii="Calibri" w:hAnsi="Calibri" w:cs="Calibri"/>
              </w:rPr>
              <w:t>-14</w:t>
            </w:r>
            <w:r>
              <w:rPr>
                <w:rFonts w:ascii="Calibri" w:hAnsi="Calibri" w:cs="Calibri"/>
              </w:rPr>
              <w:t>0</w:t>
            </w:r>
            <w:r w:rsidRPr="006E20D5">
              <w:rPr>
                <w:rFonts w:ascii="Calibri" w:hAnsi="Calibri" w:cs="Calibri"/>
              </w:rPr>
              <w:t xml:space="preserve">0 </w:t>
            </w:r>
            <w:r>
              <w:rPr>
                <w:rFonts w:ascii="Calibri" w:hAnsi="Calibri" w:cs="Calibri"/>
              </w:rPr>
              <w:t>(</w:t>
            </w:r>
            <w:r w:rsidRPr="00C42885">
              <w:rPr>
                <w:rFonts w:ascii="Arial" w:hAnsi="Arial" w:cs="Arial"/>
                <w:color w:val="000000" w:themeColor="text1"/>
              </w:rPr>
              <w:t>± 5%</w:t>
            </w:r>
            <w:r>
              <w:rPr>
                <w:rFonts w:ascii="Arial" w:hAnsi="Arial" w:cs="Arial"/>
                <w:color w:val="000000" w:themeColor="text1"/>
              </w:rPr>
              <w:t xml:space="preserve">) </w:t>
            </w:r>
            <w:r w:rsidRPr="006E20D5">
              <w:rPr>
                <w:rFonts w:ascii="Calibri" w:hAnsi="Calibri" w:cs="Calibri"/>
              </w:rPr>
              <w:t xml:space="preserve">mm </w:t>
            </w:r>
            <w:r w:rsidRPr="006E20D5">
              <w:rPr>
                <w:rFonts w:asciiTheme="minorHAnsi" w:hAnsiTheme="minorHAnsi" w:cstheme="minorHAnsi"/>
                <w:color w:val="000000" w:themeColor="text1"/>
              </w:rPr>
              <w:t>(dopuszczalna różnica ± 5%)</w:t>
            </w:r>
          </w:p>
        </w:tc>
        <w:tc>
          <w:tcPr>
            <w:tcW w:w="5209" w:type="dxa"/>
            <w:vAlign w:val="center"/>
          </w:tcPr>
          <w:p w14:paraId="4E8032BE" w14:textId="3E2E3E4E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Wysokość całkowita fotela regulowana w zakresie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>……………………………….</w:t>
            </w:r>
            <w:proofErr w:type="gramStart"/>
            <w:r>
              <w:rPr>
                <w:rFonts w:ascii="Calibri" w:hAnsi="Calibri" w:cs="Calibri"/>
              </w:rPr>
              <w:t>mm</w:t>
            </w:r>
            <w:proofErr w:type="gramEnd"/>
          </w:p>
          <w:p w14:paraId="2D61D2D4" w14:textId="38BAD059" w:rsidR="001C21D1" w:rsidRPr="005B0FE2" w:rsidRDefault="001C21D1" w:rsidP="005B0FE2">
            <w:pPr>
              <w:jc w:val="center"/>
              <w:rPr>
                <w:i/>
                <w:sz w:val="16"/>
              </w:rPr>
            </w:pPr>
            <w:r w:rsidRPr="006E20D5">
              <w:rPr>
                <w:i/>
                <w:sz w:val="16"/>
              </w:rPr>
              <w:t>(należy wskazać zakres)</w:t>
            </w:r>
          </w:p>
        </w:tc>
      </w:tr>
      <w:tr w:rsidR="001C21D1" w14:paraId="5AECF1A0" w14:textId="77777777" w:rsidTr="005B0FE2">
        <w:tc>
          <w:tcPr>
            <w:tcW w:w="562" w:type="dxa"/>
            <w:vMerge/>
          </w:tcPr>
          <w:p w14:paraId="1FF43F2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78275CA8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191AA0A7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2D91F7D1" w14:textId="1DD54130" w:rsidR="001C21D1" w:rsidRPr="005B0FE2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Szerokość całkowita fotela: 620-6</w:t>
            </w:r>
            <w:r>
              <w:rPr>
                <w:rFonts w:ascii="Calibri" w:hAnsi="Calibri" w:cs="Calibri"/>
              </w:rPr>
              <w:t>70 mm</w:t>
            </w:r>
          </w:p>
        </w:tc>
        <w:tc>
          <w:tcPr>
            <w:tcW w:w="5209" w:type="dxa"/>
            <w:vAlign w:val="center"/>
          </w:tcPr>
          <w:p w14:paraId="3307B6BA" w14:textId="4EE85BDF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Szerokość całkowita fotela: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>……………..</w:t>
            </w:r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mm</w:t>
            </w:r>
            <w:proofErr w:type="gramEnd"/>
          </w:p>
          <w:p w14:paraId="53DCDBE6" w14:textId="2E4C54F9" w:rsidR="001C21D1" w:rsidRPr="005B0FE2" w:rsidRDefault="001C21D1" w:rsidP="005B0FE2">
            <w:pPr>
              <w:jc w:val="center"/>
              <w:rPr>
                <w:i/>
                <w:sz w:val="16"/>
              </w:rPr>
            </w:pPr>
            <w:r w:rsidRPr="006E20D5">
              <w:rPr>
                <w:i/>
                <w:sz w:val="16"/>
              </w:rPr>
              <w:t xml:space="preserve">(należy wskazać </w:t>
            </w:r>
            <w:r>
              <w:rPr>
                <w:i/>
                <w:sz w:val="16"/>
              </w:rPr>
              <w:t xml:space="preserve">konkretną </w:t>
            </w:r>
            <w:r w:rsidRPr="006E20D5">
              <w:rPr>
                <w:i/>
                <w:sz w:val="16"/>
              </w:rPr>
              <w:t>szerokość)</w:t>
            </w:r>
          </w:p>
        </w:tc>
      </w:tr>
      <w:tr w:rsidR="001C21D1" w14:paraId="2864A5A3" w14:textId="77777777" w:rsidTr="005B0FE2">
        <w:tc>
          <w:tcPr>
            <w:tcW w:w="562" w:type="dxa"/>
            <w:vMerge/>
          </w:tcPr>
          <w:p w14:paraId="4EFE769E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13197008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51EB9435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55A1A306" w14:textId="528D3379" w:rsidR="001C21D1" w:rsidRPr="005B0FE2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Szerokość oparcia: 350-540 mm</w:t>
            </w:r>
          </w:p>
        </w:tc>
        <w:tc>
          <w:tcPr>
            <w:tcW w:w="5209" w:type="dxa"/>
            <w:vAlign w:val="center"/>
          </w:tcPr>
          <w:p w14:paraId="34BA2C4C" w14:textId="75EB630A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Szerokość oparcia: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 xml:space="preserve">………………. </w:t>
            </w:r>
            <w:proofErr w:type="gramStart"/>
            <w:r>
              <w:rPr>
                <w:rFonts w:ascii="Calibri" w:hAnsi="Calibri" w:cs="Calibri"/>
              </w:rPr>
              <w:t>mm</w:t>
            </w:r>
            <w:proofErr w:type="gramEnd"/>
          </w:p>
          <w:p w14:paraId="34F7FAFE" w14:textId="0DFC94DB" w:rsidR="001C21D1" w:rsidRPr="005B0FE2" w:rsidRDefault="001C21D1" w:rsidP="005B0FE2">
            <w:pPr>
              <w:jc w:val="center"/>
              <w:rPr>
                <w:i/>
                <w:sz w:val="16"/>
              </w:rPr>
            </w:pPr>
            <w:r w:rsidRPr="006E20D5">
              <w:rPr>
                <w:i/>
                <w:sz w:val="16"/>
              </w:rPr>
              <w:t xml:space="preserve">(należy wskazać </w:t>
            </w:r>
            <w:r>
              <w:rPr>
                <w:i/>
                <w:sz w:val="16"/>
              </w:rPr>
              <w:t>konkretną</w:t>
            </w:r>
            <w:r w:rsidRPr="006E20D5">
              <w:rPr>
                <w:i/>
                <w:sz w:val="16"/>
              </w:rPr>
              <w:t xml:space="preserve"> szerokość</w:t>
            </w:r>
            <w:r>
              <w:rPr>
                <w:i/>
                <w:sz w:val="16"/>
              </w:rPr>
              <w:t>)</w:t>
            </w:r>
          </w:p>
        </w:tc>
      </w:tr>
      <w:tr w:rsidR="001C21D1" w14:paraId="1140C8BE" w14:textId="77777777" w:rsidTr="005B0FE2">
        <w:tc>
          <w:tcPr>
            <w:tcW w:w="562" w:type="dxa"/>
            <w:vMerge/>
          </w:tcPr>
          <w:p w14:paraId="38331D01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1BEC9172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5D94935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27E52AAD" w14:textId="5B46AA73" w:rsidR="001C21D1" w:rsidRPr="005B0FE2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Szerokość siedziska: 450-530 mm</w:t>
            </w:r>
          </w:p>
        </w:tc>
        <w:tc>
          <w:tcPr>
            <w:tcW w:w="5209" w:type="dxa"/>
            <w:vAlign w:val="center"/>
          </w:tcPr>
          <w:p w14:paraId="3A95238C" w14:textId="0F3EDC1C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Szerokość siedziska: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 xml:space="preserve">……………………… </w:t>
            </w:r>
            <w:r>
              <w:rPr>
                <w:rFonts w:ascii="Calibri" w:hAnsi="Calibri" w:cs="Calibri"/>
              </w:rPr>
              <w:t>mm</w:t>
            </w:r>
          </w:p>
          <w:p w14:paraId="1DA2FFEC" w14:textId="4105EB2C" w:rsidR="001C21D1" w:rsidRPr="005B0FE2" w:rsidRDefault="001C21D1" w:rsidP="005B0FE2">
            <w:pPr>
              <w:jc w:val="center"/>
              <w:rPr>
                <w:i/>
                <w:sz w:val="16"/>
              </w:rPr>
            </w:pPr>
            <w:r w:rsidRPr="006E20D5">
              <w:rPr>
                <w:i/>
                <w:sz w:val="16"/>
              </w:rPr>
              <w:t xml:space="preserve">(należy wskazać </w:t>
            </w:r>
            <w:r>
              <w:rPr>
                <w:i/>
                <w:sz w:val="16"/>
              </w:rPr>
              <w:t>konkretną</w:t>
            </w:r>
            <w:r w:rsidRPr="006E20D5">
              <w:rPr>
                <w:i/>
                <w:sz w:val="16"/>
              </w:rPr>
              <w:t xml:space="preserve"> szerokość)</w:t>
            </w:r>
          </w:p>
        </w:tc>
      </w:tr>
      <w:tr w:rsidR="001C21D1" w14:paraId="55207C0B" w14:textId="77777777" w:rsidTr="005B0FE2">
        <w:tc>
          <w:tcPr>
            <w:tcW w:w="562" w:type="dxa"/>
            <w:vMerge/>
          </w:tcPr>
          <w:p w14:paraId="7D61E9DA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30553F51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516AC849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11EAB9EF" w14:textId="55C2D0DC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Głębokość siedziska regulowana w </w:t>
            </w:r>
            <w:proofErr w:type="gramStart"/>
            <w:r w:rsidRPr="006E20D5">
              <w:rPr>
                <w:rFonts w:ascii="Calibri" w:hAnsi="Calibri" w:cs="Calibri"/>
              </w:rPr>
              <w:t xml:space="preserve">zakresie: </w:t>
            </w:r>
            <w:r>
              <w:rPr>
                <w:rFonts w:ascii="Calibri" w:hAnsi="Calibri" w:cs="Calibri"/>
              </w:rPr>
              <w:t xml:space="preserve"> </w:t>
            </w:r>
            <w:r w:rsidRPr="006E20D5">
              <w:rPr>
                <w:rFonts w:ascii="Calibri" w:hAnsi="Calibri" w:cs="Calibri"/>
              </w:rPr>
              <w:t>470-</w:t>
            </w:r>
            <w:r>
              <w:rPr>
                <w:rFonts w:ascii="Calibri" w:hAnsi="Calibri" w:cs="Calibri"/>
              </w:rPr>
              <w:t xml:space="preserve"> 520 mm</w:t>
            </w:r>
            <w:proofErr w:type="gramEnd"/>
          </w:p>
          <w:p w14:paraId="08928BC3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211D38AF" w14:textId="138B7C2A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Głębokość siedziska regulowana</w:t>
            </w:r>
            <w:r>
              <w:rPr>
                <w:rFonts w:ascii="Calibri" w:hAnsi="Calibri" w:cs="Calibri"/>
              </w:rPr>
              <w:t xml:space="preserve"> w wymaganym zakresie:</w:t>
            </w:r>
          </w:p>
          <w:p w14:paraId="2DD35EFD" w14:textId="2F48F807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0D402B">
              <w:rPr>
                <w:rFonts w:ascii="Calibri" w:hAnsi="Calibri" w:cs="Calibri"/>
                <w:shd w:val="clear" w:color="auto" w:fill="DEEAF6" w:themeFill="accent1" w:themeFillTint="33"/>
              </w:rPr>
              <w:t>TAK / NIE</w:t>
            </w:r>
            <w:r>
              <w:rPr>
                <w:rFonts w:ascii="Calibri" w:hAnsi="Calibri" w:cs="Calibri"/>
              </w:rPr>
              <w:t xml:space="preserve"> *</w:t>
            </w:r>
          </w:p>
          <w:p w14:paraId="79087940" w14:textId="725DA634" w:rsidR="001C21D1" w:rsidRPr="005B0FE2" w:rsidRDefault="001C21D1" w:rsidP="00975FD5">
            <w:pPr>
              <w:contextualSpacing/>
              <w:jc w:val="center"/>
              <w:rPr>
                <w:rFonts w:ascii="Calibri" w:hAnsi="Calibri" w:cs="Calibri"/>
              </w:rPr>
            </w:pPr>
            <w:r w:rsidRPr="000D402B">
              <w:rPr>
                <w:rFonts w:ascii="Calibri" w:hAnsi="Calibri" w:cs="Calibri"/>
              </w:rPr>
              <w:t xml:space="preserve">Zamawiający wymaga, aby zaoferowany fotel posiadał regulację głębokości siedziska w </w:t>
            </w:r>
            <w:proofErr w:type="gramStart"/>
            <w:r w:rsidRPr="000D402B">
              <w:rPr>
                <w:rFonts w:ascii="Calibri" w:hAnsi="Calibri" w:cs="Calibri"/>
              </w:rPr>
              <w:t>zakresie 470-520  mm</w:t>
            </w:r>
            <w:proofErr w:type="gramEnd"/>
            <w:r w:rsidRPr="000D402B">
              <w:rPr>
                <w:rFonts w:ascii="Calibri" w:hAnsi="Calibri" w:cs="Calibri"/>
              </w:rPr>
              <w:t>, tj.. może wychodzić poza wskazany zakres, ale musi go zawierać.</w:t>
            </w:r>
          </w:p>
        </w:tc>
      </w:tr>
      <w:tr w:rsidR="001C21D1" w14:paraId="79E907A3" w14:textId="77777777" w:rsidTr="005B0FE2">
        <w:tc>
          <w:tcPr>
            <w:tcW w:w="562" w:type="dxa"/>
            <w:vMerge/>
          </w:tcPr>
          <w:p w14:paraId="5A438C22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6C63E1E5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4EDDFD7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52A63914" w14:textId="049AFEFF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Głęboko</w:t>
            </w:r>
            <w:r>
              <w:rPr>
                <w:rFonts w:ascii="Calibri" w:hAnsi="Calibri" w:cs="Calibri"/>
              </w:rPr>
              <w:t>ść całkowita fotela: max 660 mm</w:t>
            </w:r>
          </w:p>
          <w:p w14:paraId="355167AB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768EB576" w14:textId="3247ADD4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Głębokość całkowita fotela: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 xml:space="preserve">…………….. </w:t>
            </w:r>
            <w:proofErr w:type="gramStart"/>
            <w:r>
              <w:rPr>
                <w:rFonts w:ascii="Calibri" w:hAnsi="Calibri" w:cs="Calibri"/>
              </w:rPr>
              <w:t>mm</w:t>
            </w:r>
            <w:proofErr w:type="gramEnd"/>
          </w:p>
          <w:p w14:paraId="0F02CFC2" w14:textId="49353E93" w:rsidR="001C21D1" w:rsidRPr="005B0FE2" w:rsidRDefault="001C21D1" w:rsidP="005B0FE2">
            <w:pPr>
              <w:jc w:val="center"/>
              <w:rPr>
                <w:i/>
                <w:sz w:val="16"/>
              </w:rPr>
            </w:pPr>
            <w:r w:rsidRPr="006E20D5">
              <w:rPr>
                <w:i/>
                <w:sz w:val="16"/>
              </w:rPr>
              <w:t xml:space="preserve">(należy wskazać </w:t>
            </w:r>
            <w:r>
              <w:rPr>
                <w:i/>
                <w:sz w:val="16"/>
              </w:rPr>
              <w:t>konkretną</w:t>
            </w:r>
            <w:r w:rsidRPr="006E20D5">
              <w:rPr>
                <w:i/>
                <w:sz w:val="16"/>
              </w:rPr>
              <w:t xml:space="preserve"> głębokość)</w:t>
            </w:r>
          </w:p>
        </w:tc>
      </w:tr>
      <w:tr w:rsidR="001C21D1" w14:paraId="5F551F2D" w14:textId="77777777" w:rsidTr="005B0FE2">
        <w:tc>
          <w:tcPr>
            <w:tcW w:w="562" w:type="dxa"/>
            <w:vMerge/>
          </w:tcPr>
          <w:p w14:paraId="7BD6E0F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7D813B2B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61C7DFEC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4BE651F3" w14:textId="16BBEACE" w:rsidR="001C21D1" w:rsidRPr="005B0FE2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Wysokość siedziska re</w:t>
            </w:r>
            <w:r>
              <w:rPr>
                <w:rFonts w:ascii="Calibri" w:hAnsi="Calibri" w:cs="Calibri"/>
              </w:rPr>
              <w:t>gulowana w zakresie: 450-580 mm</w:t>
            </w:r>
          </w:p>
        </w:tc>
        <w:tc>
          <w:tcPr>
            <w:tcW w:w="5209" w:type="dxa"/>
            <w:vAlign w:val="center"/>
          </w:tcPr>
          <w:p w14:paraId="422B9F2D" w14:textId="77777777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Wysokość siedziska regulowana</w:t>
            </w:r>
            <w:r>
              <w:rPr>
                <w:rFonts w:ascii="Calibri" w:hAnsi="Calibri" w:cs="Calibri"/>
              </w:rPr>
              <w:t xml:space="preserve"> wymaganym zakresie</w:t>
            </w:r>
            <w:r w:rsidRPr="006E20D5">
              <w:rPr>
                <w:rFonts w:ascii="Calibri" w:hAnsi="Calibri" w:cs="Calibri"/>
              </w:rPr>
              <w:t>:</w:t>
            </w:r>
          </w:p>
          <w:p w14:paraId="1C544E7A" w14:textId="090F0E91" w:rsidR="001C21D1" w:rsidRPr="00A105CA" w:rsidRDefault="001C21D1" w:rsidP="005B0FE2">
            <w:pPr>
              <w:contextualSpacing/>
              <w:jc w:val="center"/>
              <w:rPr>
                <w:i/>
                <w:sz w:val="16"/>
              </w:rPr>
            </w:pPr>
            <w:r>
              <w:rPr>
                <w:rFonts w:ascii="Calibri" w:hAnsi="Calibri" w:cs="Calibri"/>
                <w:shd w:val="clear" w:color="auto" w:fill="DEEAF6" w:themeFill="accent1" w:themeFillTint="33"/>
              </w:rPr>
              <w:t>TAK / NIE*</w:t>
            </w:r>
          </w:p>
          <w:p w14:paraId="695355FD" w14:textId="0DBE2024" w:rsidR="001C21D1" w:rsidRPr="000D402B" w:rsidRDefault="001C21D1" w:rsidP="000D402B">
            <w:pPr>
              <w:rPr>
                <w:rFonts w:asciiTheme="minorHAnsi" w:hAnsiTheme="minorHAnsi" w:cstheme="minorHAnsi"/>
              </w:rPr>
            </w:pPr>
            <w:r w:rsidRPr="000D402B">
              <w:rPr>
                <w:rFonts w:asciiTheme="minorHAnsi" w:hAnsiTheme="minorHAnsi" w:cstheme="minorHAnsi"/>
              </w:rPr>
              <w:t>Zamawiający wymaga, aby zaoferowany fotel posiadał regulację wysokości siedziska w zakresie 450-580 mm, tj. może wychodzić poza wskazany zakres, ale musi go zawierać.</w:t>
            </w:r>
          </w:p>
          <w:p w14:paraId="5DE2C2B9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</w:tr>
      <w:tr w:rsidR="001C21D1" w14:paraId="4694B3CC" w14:textId="77777777" w:rsidTr="005B0FE2">
        <w:tc>
          <w:tcPr>
            <w:tcW w:w="562" w:type="dxa"/>
            <w:vMerge/>
          </w:tcPr>
          <w:p w14:paraId="5F99F7BC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30C1C0D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140FADE8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388F60CB" w14:textId="40EAE880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="Calibri" w:hAnsi="Calibri" w:cs="Calibri"/>
              </w:rPr>
              <w:t xml:space="preserve">Oparcie </w:t>
            </w:r>
            <w:r>
              <w:rPr>
                <w:rFonts w:ascii="Calibri" w:hAnsi="Calibri" w:cs="Calibri"/>
              </w:rPr>
              <w:t>o całkowitej grubości: 55-90 mm</w:t>
            </w:r>
          </w:p>
        </w:tc>
        <w:tc>
          <w:tcPr>
            <w:tcW w:w="5209" w:type="dxa"/>
            <w:vAlign w:val="center"/>
          </w:tcPr>
          <w:p w14:paraId="186410AD" w14:textId="77777777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Oparcie o całkowitej grubości: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>…………………</w:t>
            </w:r>
            <w:r>
              <w:rPr>
                <w:rFonts w:ascii="Calibri" w:hAnsi="Calibri" w:cs="Calibri"/>
              </w:rPr>
              <w:t xml:space="preserve"> mm</w:t>
            </w:r>
          </w:p>
          <w:p w14:paraId="6F811878" w14:textId="2BA381EB" w:rsidR="001C21D1" w:rsidRPr="005B0FE2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i/>
                <w:sz w:val="16"/>
              </w:rPr>
              <w:t xml:space="preserve">(należy wskazać </w:t>
            </w:r>
            <w:r>
              <w:rPr>
                <w:i/>
                <w:sz w:val="16"/>
              </w:rPr>
              <w:t xml:space="preserve">konkretną </w:t>
            </w:r>
            <w:r w:rsidRPr="006E20D5">
              <w:rPr>
                <w:i/>
                <w:sz w:val="16"/>
              </w:rPr>
              <w:t>grubość)</w:t>
            </w:r>
          </w:p>
        </w:tc>
      </w:tr>
      <w:tr w:rsidR="001C21D1" w14:paraId="23D09A13" w14:textId="77777777" w:rsidTr="005B0FE2">
        <w:tc>
          <w:tcPr>
            <w:tcW w:w="562" w:type="dxa"/>
            <w:vMerge/>
          </w:tcPr>
          <w:p w14:paraId="51C26ADB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2A8A33EB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12F6887A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35371FE9" w14:textId="5563CE29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Siedzisko o cał</w:t>
            </w:r>
            <w:r>
              <w:rPr>
                <w:rFonts w:ascii="Calibri" w:hAnsi="Calibri" w:cs="Calibri"/>
              </w:rPr>
              <w:t>kowitej grubości: min. 70 mm</w:t>
            </w:r>
          </w:p>
          <w:p w14:paraId="16DE7C73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1EB16DAA" w14:textId="312D0B57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Siedzisko o całkowitej grubości: </w:t>
            </w:r>
            <w:r w:rsidRPr="006E20D5">
              <w:rPr>
                <w:rFonts w:ascii="Calibri" w:hAnsi="Calibri" w:cs="Calibri"/>
                <w:shd w:val="clear" w:color="auto" w:fill="DEEAF6" w:themeFill="accent1" w:themeFillTint="33"/>
              </w:rPr>
              <w:t>……………….</w:t>
            </w:r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mm</w:t>
            </w:r>
            <w:proofErr w:type="gramEnd"/>
          </w:p>
          <w:p w14:paraId="7059103B" w14:textId="2818C36D" w:rsidR="001C21D1" w:rsidRPr="005B0FE2" w:rsidRDefault="001C21D1" w:rsidP="005B0FE2">
            <w:pPr>
              <w:jc w:val="center"/>
              <w:rPr>
                <w:i/>
                <w:sz w:val="16"/>
              </w:rPr>
            </w:pPr>
            <w:r w:rsidRPr="006E20D5">
              <w:rPr>
                <w:i/>
                <w:sz w:val="16"/>
              </w:rPr>
              <w:t xml:space="preserve">(należy wskazać </w:t>
            </w:r>
            <w:r>
              <w:rPr>
                <w:i/>
                <w:sz w:val="16"/>
              </w:rPr>
              <w:t xml:space="preserve">konkretną </w:t>
            </w:r>
            <w:r w:rsidRPr="006E20D5">
              <w:rPr>
                <w:i/>
                <w:sz w:val="16"/>
              </w:rPr>
              <w:t>grubość)</w:t>
            </w:r>
          </w:p>
        </w:tc>
      </w:tr>
      <w:tr w:rsidR="001C21D1" w14:paraId="3A378105" w14:textId="77777777" w:rsidTr="005B0FE2">
        <w:tc>
          <w:tcPr>
            <w:tcW w:w="562" w:type="dxa"/>
            <w:vMerge/>
          </w:tcPr>
          <w:p w14:paraId="14B3A17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4A45646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6328F8DD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33DDFF21" w14:textId="07BB43A7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Mechanizm synchroniczny do regulacji bocznej sz</w:t>
            </w:r>
            <w:r>
              <w:rPr>
                <w:rFonts w:ascii="Calibri" w:hAnsi="Calibri" w:cs="Calibri"/>
              </w:rPr>
              <w:t>tywności i głębokości siedziska</w:t>
            </w:r>
          </w:p>
          <w:p w14:paraId="35E01A64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34F2B5F9" w14:textId="5EE4C101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Mechanizm synchroniczny do regulacji bocznej sz</w:t>
            </w:r>
            <w:r>
              <w:rPr>
                <w:rFonts w:ascii="Calibri" w:hAnsi="Calibri" w:cs="Calibri"/>
              </w:rPr>
              <w:t>tywności i głębokości siedziska</w:t>
            </w:r>
          </w:p>
          <w:p w14:paraId="71613B94" w14:textId="08CD1D48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79D1C8CF" w14:textId="77777777" w:rsidTr="005B0FE2">
        <w:tc>
          <w:tcPr>
            <w:tcW w:w="562" w:type="dxa"/>
            <w:vMerge/>
          </w:tcPr>
          <w:p w14:paraId="7E5D7827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62D75A1D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7AA904BD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1D192FAD" w14:textId="5F7D21BE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Mechanizm dostosowuje się do wagi użytkownika. Dwie dźwignie w mechanizmie służą do regulacji wysokości siedziska: synchronicznego ruchu siedziska i oparcia oraz głębokości siedziska. Możli</w:t>
            </w:r>
            <w:r>
              <w:rPr>
                <w:rFonts w:ascii="Calibri" w:hAnsi="Calibri" w:cs="Calibri"/>
              </w:rPr>
              <w:t>wość blokady min. w 4 pozycjach</w:t>
            </w:r>
          </w:p>
          <w:p w14:paraId="4127D0AE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320B6BA1" w14:textId="4C02C8B8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Mechanizm dostosowuje się do wagi użytkownika. Dwie dźwignie w mechanizmie służą do regulacji wysokości siedziska: synchronicznego ruchu siedziska i oparcia oraz głębokości siedziska. Możli</w:t>
            </w:r>
            <w:r>
              <w:rPr>
                <w:rFonts w:ascii="Calibri" w:hAnsi="Calibri" w:cs="Calibri"/>
              </w:rPr>
              <w:t>wość blokady min. w 4 pozycjach</w:t>
            </w:r>
          </w:p>
          <w:p w14:paraId="2F7D6D2B" w14:textId="3FE9056F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58075E3E" w14:textId="77777777" w:rsidTr="005B0FE2">
        <w:tc>
          <w:tcPr>
            <w:tcW w:w="562" w:type="dxa"/>
            <w:vMerge/>
          </w:tcPr>
          <w:p w14:paraId="0011A444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3FD769F1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460826F5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1BCE80AB" w14:textId="173BD8F0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Korpus i oparcie wykonane ze sklejki bukowej o grubości min. 10 mm wzmocnionej zbrojeniem stalowym i wylane spienioną w form</w:t>
            </w:r>
            <w:r>
              <w:rPr>
                <w:rFonts w:ascii="Calibri" w:hAnsi="Calibri" w:cs="Calibri"/>
              </w:rPr>
              <w:t>ie, zimną pianką poliuretanową</w:t>
            </w:r>
          </w:p>
          <w:p w14:paraId="41CB5567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54C7D45D" w14:textId="6D8445EF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Korpus i oparcie wykonane ze sklejki bukowej o grubości 10 mm wzmocnionej zbrojeniem stalowym i wylane spienioną w formie, zimną </w:t>
            </w:r>
            <w:r>
              <w:rPr>
                <w:rFonts w:ascii="Calibri" w:hAnsi="Calibri" w:cs="Calibri"/>
              </w:rPr>
              <w:t>pianką poliuretanową</w:t>
            </w:r>
          </w:p>
          <w:p w14:paraId="30982670" w14:textId="708C921F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0A568FBF" w14:textId="77777777" w:rsidTr="005B0FE2">
        <w:tc>
          <w:tcPr>
            <w:tcW w:w="562" w:type="dxa"/>
            <w:vMerge/>
          </w:tcPr>
          <w:p w14:paraId="2DB75C4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6E5BA48C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4CC474C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0A0760A2" w14:textId="6159DA2B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Zakres zmiany ustawienia kąta siedziska</w:t>
            </w:r>
            <w:r>
              <w:rPr>
                <w:rFonts w:ascii="Calibri" w:hAnsi="Calibri" w:cs="Calibri"/>
              </w:rPr>
              <w:t xml:space="preserve"> wynosi od 0 do minus 11 stopni</w:t>
            </w:r>
          </w:p>
          <w:p w14:paraId="27C037E1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0A115D69" w14:textId="3DD45A98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Zakres zmiany ustawienia kąta siedziska</w:t>
            </w:r>
            <w:r>
              <w:rPr>
                <w:rFonts w:ascii="Calibri" w:hAnsi="Calibri" w:cs="Calibri"/>
              </w:rPr>
              <w:t xml:space="preserve"> wynosi od 0 do minus 11 stopni</w:t>
            </w:r>
          </w:p>
          <w:p w14:paraId="142C80D1" w14:textId="16A452D6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365C549F" w14:textId="77777777" w:rsidTr="005B0FE2">
        <w:tc>
          <w:tcPr>
            <w:tcW w:w="562" w:type="dxa"/>
            <w:vMerge/>
          </w:tcPr>
          <w:p w14:paraId="35D5403E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510E6AA8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311E8A98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256F2A8E" w14:textId="668998FA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Podstawa </w:t>
            </w:r>
            <w:proofErr w:type="gramStart"/>
            <w:r w:rsidRPr="006E20D5">
              <w:rPr>
                <w:rFonts w:ascii="Calibri" w:hAnsi="Calibri" w:cs="Calibri"/>
              </w:rPr>
              <w:t>fotela  –  5 ramienny</w:t>
            </w:r>
            <w:proofErr w:type="gramEnd"/>
            <w:r w:rsidRPr="006E20D5">
              <w:rPr>
                <w:rFonts w:ascii="Calibri" w:hAnsi="Calibri" w:cs="Calibri"/>
              </w:rPr>
              <w:t xml:space="preserve">  krzyżak wykonany z aluminium polerowanego. </w:t>
            </w:r>
            <w:r w:rsidRPr="006E20D5">
              <w:rPr>
                <w:rFonts w:ascii="Calibri" w:eastAsia="Arial" w:hAnsi="Calibri" w:cs="Calibri"/>
              </w:rPr>
              <w:t>Nie dopuszcza si</w:t>
            </w:r>
            <w:r>
              <w:rPr>
                <w:rFonts w:ascii="Calibri" w:eastAsia="Arial" w:hAnsi="Calibri" w:cs="Calibri"/>
              </w:rPr>
              <w:t>ę podstawy stalowej chromowanej</w:t>
            </w:r>
          </w:p>
          <w:p w14:paraId="7BB7C1B5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0A089EA1" w14:textId="7764A0D5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Podstawa </w:t>
            </w:r>
            <w:proofErr w:type="gramStart"/>
            <w:r w:rsidRPr="006E20D5">
              <w:rPr>
                <w:rFonts w:ascii="Calibri" w:hAnsi="Calibri" w:cs="Calibri"/>
              </w:rPr>
              <w:t>fotela  –  5 ramienny</w:t>
            </w:r>
            <w:proofErr w:type="gramEnd"/>
            <w:r w:rsidRPr="006E20D5">
              <w:rPr>
                <w:rFonts w:ascii="Calibri" w:hAnsi="Calibri" w:cs="Calibri"/>
              </w:rPr>
              <w:t xml:space="preserve">  krzyżak wykonany z aluminium polerowanego. </w:t>
            </w:r>
            <w:r w:rsidRPr="006E20D5">
              <w:rPr>
                <w:rFonts w:ascii="Calibri" w:eastAsia="Arial" w:hAnsi="Calibri" w:cs="Calibri"/>
              </w:rPr>
              <w:t>Nie dopuszcza si</w:t>
            </w:r>
            <w:r>
              <w:rPr>
                <w:rFonts w:ascii="Calibri" w:eastAsia="Arial" w:hAnsi="Calibri" w:cs="Calibri"/>
              </w:rPr>
              <w:t>ę podstawy stalowej chromowanej</w:t>
            </w:r>
          </w:p>
          <w:p w14:paraId="538F2A73" w14:textId="6A7B152B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33DFF07F" w14:textId="77777777" w:rsidTr="005B0FE2">
        <w:tc>
          <w:tcPr>
            <w:tcW w:w="562" w:type="dxa"/>
            <w:vMerge/>
          </w:tcPr>
          <w:p w14:paraId="0F271F3F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6AE6724D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25BBD994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706BBE9D" w14:textId="0EE81453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Podłokietniki z możliwością regulacji w zakresie wysokości</w:t>
            </w:r>
            <w:r>
              <w:rPr>
                <w:rFonts w:ascii="Calibri" w:hAnsi="Calibri" w:cs="Calibri"/>
              </w:rPr>
              <w:t xml:space="preserve"> lub podłokietniki stałe</w:t>
            </w:r>
          </w:p>
          <w:p w14:paraId="3296C1EE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5912C8DA" w14:textId="786077BC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Podłokietniki z możliwością regulacji w zakresie wysokości</w:t>
            </w:r>
            <w:r>
              <w:rPr>
                <w:rFonts w:ascii="Calibri" w:hAnsi="Calibri" w:cs="Calibri"/>
              </w:rPr>
              <w:t xml:space="preserve"> lub podłokietniki stałe</w:t>
            </w:r>
          </w:p>
          <w:p w14:paraId="5C9AA605" w14:textId="19328510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1EC1B9E1" w14:textId="77777777" w:rsidTr="005B0FE2">
        <w:tc>
          <w:tcPr>
            <w:tcW w:w="562" w:type="dxa"/>
            <w:vMerge/>
          </w:tcPr>
          <w:p w14:paraId="311A1A72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517546E1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1B2CF9CF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0BD61634" w14:textId="0CB5FA5E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Cały fotel łącznie z podłokietnikami tapicerowany skórą licową o gr. min. 1,2 mm – nie dopuszcza się plastikowych mas</w:t>
            </w:r>
            <w:r>
              <w:rPr>
                <w:rFonts w:ascii="Calibri" w:hAnsi="Calibri" w:cs="Calibri"/>
              </w:rPr>
              <w:t>kownic ani użycia skóry dwoiny</w:t>
            </w:r>
          </w:p>
          <w:p w14:paraId="2F1E8A4E" w14:textId="77777777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Kolor skóry licowej -ciemnobrązowy</w:t>
            </w:r>
          </w:p>
          <w:p w14:paraId="27784C66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7CC32A27" w14:textId="5BCE9E3B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Cały fotel łącznie z podłokietnikami tapicerowany skórą licową o gr. min. </w:t>
            </w:r>
            <w:r w:rsidRPr="006E20D5">
              <w:rPr>
                <w:rFonts w:ascii="Calibri" w:hAnsi="Calibri" w:cs="Calibri"/>
                <w:shd w:val="clear" w:color="auto" w:fill="FFFFFF" w:themeFill="background1"/>
              </w:rPr>
              <w:t>1,2 mm</w:t>
            </w:r>
          </w:p>
          <w:p w14:paraId="663506D0" w14:textId="209917B9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NIE POSIADA plastikowych maskownic</w:t>
            </w:r>
          </w:p>
          <w:p w14:paraId="1B534217" w14:textId="1949B5DB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BEZ UŻUCIA skóry dwoiny</w:t>
            </w:r>
          </w:p>
          <w:p w14:paraId="641B2EBD" w14:textId="77777777" w:rsidR="001C21D1" w:rsidRPr="006E20D5" w:rsidRDefault="001C21D1" w:rsidP="005B0FE2">
            <w:pPr>
              <w:shd w:val="clear" w:color="auto" w:fill="FFFFFF" w:themeFill="background1"/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Kolor skóry licowej - ciemnobrązowy</w:t>
            </w:r>
          </w:p>
          <w:p w14:paraId="4D17A27F" w14:textId="4DFF55CA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00167F57" w14:textId="77777777" w:rsidTr="005B0FE2">
        <w:tc>
          <w:tcPr>
            <w:tcW w:w="562" w:type="dxa"/>
            <w:vMerge/>
          </w:tcPr>
          <w:p w14:paraId="0904BB1E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158B213A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158671CF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5C89480C" w14:textId="2C2FE954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Skóra musi spełniać normy – odpowiednie atesty lub karty charakterysty</w:t>
            </w:r>
            <w:r>
              <w:rPr>
                <w:rFonts w:ascii="Calibri" w:hAnsi="Calibri" w:cs="Calibri"/>
              </w:rPr>
              <w:t>ki z badań</w:t>
            </w:r>
          </w:p>
          <w:p w14:paraId="29F4148A" w14:textId="77777777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EN ISO </w:t>
            </w:r>
            <w:r>
              <w:rPr>
                <w:rFonts w:ascii="Calibri" w:hAnsi="Calibri" w:cs="Calibri"/>
              </w:rPr>
              <w:t>105-B02 – odporność na światło,</w:t>
            </w:r>
          </w:p>
          <w:p w14:paraId="15162765" w14:textId="77777777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ISO 3377</w:t>
            </w:r>
            <w:r>
              <w:rPr>
                <w:rFonts w:ascii="Calibri" w:hAnsi="Calibri" w:cs="Calibri"/>
              </w:rPr>
              <w:t>-1 - odporność na rozdzieranie,</w:t>
            </w:r>
          </w:p>
          <w:p w14:paraId="6A8B780A" w14:textId="0DF20777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ISO 5402 – odporność na zginanie (min. 50.000 cykli),</w:t>
            </w:r>
          </w:p>
          <w:p w14:paraId="0389190A" w14:textId="3C4C2A79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1021-1 oraz EN 1021-2 - atest z badań palności, potwierdzający trudno zapalność - tlący</w:t>
            </w:r>
            <w:r>
              <w:rPr>
                <w:rFonts w:ascii="Calibri" w:hAnsi="Calibri" w:cs="Calibri"/>
              </w:rPr>
              <w:t xml:space="preserve"> się papieros i płomień zapałki</w:t>
            </w:r>
          </w:p>
          <w:p w14:paraId="61C8CD77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5484FABB" w14:textId="4516FC2E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Skóra spełnia normy – posiada odpowiednie atesty lub karty charakterystyki z badań</w:t>
            </w:r>
          </w:p>
          <w:p w14:paraId="0C93AEC8" w14:textId="51063ACC" w:rsidR="001C21D1" w:rsidRPr="006E20D5" w:rsidRDefault="001C21D1" w:rsidP="005B0FE2">
            <w:pPr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ISO 105-B02 – odporność na światło,</w:t>
            </w:r>
          </w:p>
          <w:p w14:paraId="18A4E6C8" w14:textId="770A91F4" w:rsidR="001C21D1" w:rsidRPr="006E20D5" w:rsidRDefault="001C21D1" w:rsidP="005B0FE2">
            <w:pPr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ISO 3377-1 - odporność na rozdzieranie,</w:t>
            </w:r>
          </w:p>
          <w:p w14:paraId="09363C02" w14:textId="6B8E226B" w:rsidR="001C21D1" w:rsidRPr="006E20D5" w:rsidRDefault="001C21D1" w:rsidP="005B0FE2">
            <w:pPr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ISO 5402 – odporność na zginanie (min. 50.000 cykli),</w:t>
            </w:r>
          </w:p>
          <w:p w14:paraId="00A8D8CB" w14:textId="607BD05E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EN 1021-1 oraz EN 1021-2 - atest z badań palności, potwierdzający trudno zapalność - tlący</w:t>
            </w:r>
            <w:r>
              <w:rPr>
                <w:rFonts w:ascii="Calibri" w:hAnsi="Calibri" w:cs="Calibri"/>
              </w:rPr>
              <w:t xml:space="preserve"> się papieros i płomień zapałki</w:t>
            </w:r>
          </w:p>
          <w:p w14:paraId="6F7F4211" w14:textId="08F58516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0D41113C" w14:textId="77777777" w:rsidTr="005B0FE2">
        <w:tc>
          <w:tcPr>
            <w:tcW w:w="562" w:type="dxa"/>
            <w:vMerge/>
          </w:tcPr>
          <w:p w14:paraId="7A1FD52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3240AA2F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75CDA81C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6DB72E9C" w14:textId="578AF415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  <w:r w:rsidRPr="006E20D5">
              <w:rPr>
                <w:rFonts w:ascii="Calibri" w:hAnsi="Calibri" w:cs="Calibri"/>
              </w:rPr>
              <w:t xml:space="preserve">Kółka z gumy do twardych podłóg lub miękkich wykładzin, w obudowie chromowanej. Kółka </w:t>
            </w:r>
            <w:r>
              <w:rPr>
                <w:rFonts w:ascii="Calibri" w:hAnsi="Calibri" w:cs="Calibri"/>
              </w:rPr>
              <w:t>samohamowne</w:t>
            </w:r>
          </w:p>
        </w:tc>
        <w:tc>
          <w:tcPr>
            <w:tcW w:w="5209" w:type="dxa"/>
            <w:vAlign w:val="center"/>
          </w:tcPr>
          <w:p w14:paraId="253A0C15" w14:textId="08C2B155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 xml:space="preserve">Kółka z gumy do twardych podłóg lub miękkich wykładzin, w obudowie chromowanej. Kółka </w:t>
            </w:r>
            <w:r>
              <w:rPr>
                <w:rFonts w:ascii="Calibri" w:hAnsi="Calibri" w:cs="Calibri"/>
              </w:rPr>
              <w:t>samohamowne</w:t>
            </w:r>
          </w:p>
          <w:p w14:paraId="2783FB01" w14:textId="3019CC57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1322A68B" w14:textId="77777777" w:rsidTr="005B0FE2">
        <w:tc>
          <w:tcPr>
            <w:tcW w:w="562" w:type="dxa"/>
            <w:vMerge/>
          </w:tcPr>
          <w:p w14:paraId="143EE34C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4BA28C70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35F27683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634601CC" w14:textId="4FBE2274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Udźwig - przeznac</w:t>
            </w:r>
            <w:r>
              <w:rPr>
                <w:rFonts w:ascii="Calibri" w:hAnsi="Calibri" w:cs="Calibri"/>
              </w:rPr>
              <w:t>zony dla osób o wadze do 150 kg</w:t>
            </w:r>
          </w:p>
          <w:p w14:paraId="31B9408E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4AEAF83B" w14:textId="4F0FC4CA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Udźwig - przeznac</w:t>
            </w:r>
            <w:r>
              <w:rPr>
                <w:rFonts w:ascii="Calibri" w:hAnsi="Calibri" w:cs="Calibri"/>
              </w:rPr>
              <w:t>zony dla osób o wadze do 150 kg</w:t>
            </w:r>
          </w:p>
          <w:p w14:paraId="2AEE4D92" w14:textId="2AFD5B8A" w:rsidR="001C21D1" w:rsidRPr="005B0FE2" w:rsidRDefault="001C21D1" w:rsidP="005B0FE2">
            <w:pPr>
              <w:widowControl/>
              <w:shd w:val="clear" w:color="auto" w:fill="DEEAF6" w:themeFill="accent1" w:themeFillTint="33"/>
              <w:overflowPunct/>
              <w:autoSpaceDE/>
              <w:autoSpaceDN/>
              <w:adjustRightInd/>
              <w:ind w:left="176"/>
              <w:jc w:val="center"/>
              <w:textAlignment w:val="auto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>TAK/NIE*</w:t>
            </w:r>
          </w:p>
        </w:tc>
      </w:tr>
      <w:tr w:rsidR="001C21D1" w14:paraId="67D4CDB9" w14:textId="77777777" w:rsidTr="005B0FE2">
        <w:trPr>
          <w:trHeight w:val="1739"/>
        </w:trPr>
        <w:tc>
          <w:tcPr>
            <w:tcW w:w="562" w:type="dxa"/>
            <w:vMerge/>
          </w:tcPr>
          <w:p w14:paraId="335BE76E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67CA44FE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55C5C2E7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0C5471EE" w14:textId="77777777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Fotel musi posiadać wystawione przez niezależną certyfikowaną jednostkę badawczą opinie zgodności z wymaganiami norm: PN- EN 1335-1, PN-EN 1335- 2, PN-EN 1335-3, w zakresie wymagań wytrzymałościowych oraz bezpiecznych rozwiązań konstrukcyjnych.</w:t>
            </w:r>
          </w:p>
          <w:p w14:paraId="48362A38" w14:textId="4BB95B87" w:rsidR="001C21D1" w:rsidRPr="006E20D5" w:rsidRDefault="001C21D1" w:rsidP="005B0FE2">
            <w:pPr>
              <w:jc w:val="center"/>
              <w:rPr>
                <w:rFonts w:ascii="Calibri" w:hAnsi="Calibri" w:cs="Calibri"/>
              </w:rPr>
            </w:pPr>
          </w:p>
          <w:p w14:paraId="1ED2F0B6" w14:textId="77777777" w:rsidR="001C21D1" w:rsidRDefault="001C21D1" w:rsidP="005B0FE2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209" w:type="dxa"/>
            <w:vAlign w:val="center"/>
          </w:tcPr>
          <w:p w14:paraId="476E9E17" w14:textId="7A743FB3" w:rsidR="001C21D1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Fotel posiada wystawione przez niezależną certyfikowaną jednostkę badawczą opinie zgodności z wymaganiami norm: PN- EN 1335-1, PN-EN 1335- 2, PN-EN 1335-3, w zakresie wymagań wytrzymałościowych oraz bezpiec</w:t>
            </w:r>
            <w:r>
              <w:rPr>
                <w:rFonts w:ascii="Calibri" w:hAnsi="Calibri" w:cs="Calibri"/>
              </w:rPr>
              <w:t>znych rozwiązań konstrukcyjnych</w:t>
            </w:r>
          </w:p>
          <w:p w14:paraId="1D6932F6" w14:textId="1C2625A9" w:rsidR="001C21D1" w:rsidRPr="005B0FE2" w:rsidRDefault="001C21D1" w:rsidP="001C21D1">
            <w:pPr>
              <w:contextualSpacing/>
              <w:jc w:val="center"/>
              <w:rPr>
                <w:rFonts w:ascii="Calibri" w:hAnsi="Calibri" w:cs="Calibri"/>
              </w:rPr>
            </w:pPr>
            <w:r w:rsidRPr="001C21D1">
              <w:rPr>
                <w:rFonts w:ascii="Calibri" w:hAnsi="Calibri" w:cs="Calibri"/>
                <w:shd w:val="clear" w:color="auto" w:fill="DEEAF6" w:themeFill="accent1" w:themeFillTint="33"/>
              </w:rPr>
              <w:t>TAK/NIE*</w:t>
            </w:r>
          </w:p>
        </w:tc>
      </w:tr>
      <w:tr w:rsidR="001C21D1" w14:paraId="10760EE2" w14:textId="77777777" w:rsidTr="001C21D1">
        <w:trPr>
          <w:trHeight w:val="786"/>
        </w:trPr>
        <w:tc>
          <w:tcPr>
            <w:tcW w:w="562" w:type="dxa"/>
            <w:vMerge/>
          </w:tcPr>
          <w:p w14:paraId="4DE33036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843" w:type="dxa"/>
            <w:vMerge/>
          </w:tcPr>
          <w:p w14:paraId="1FBD65A8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1985" w:type="dxa"/>
            <w:vMerge/>
          </w:tcPr>
          <w:p w14:paraId="3FF18FEF" w14:textId="77777777" w:rsidR="001C21D1" w:rsidRDefault="001C21D1" w:rsidP="006E20D5">
            <w:pPr>
              <w:jc w:val="center"/>
              <w:rPr>
                <w:rFonts w:ascii="Arial" w:eastAsia="Calibri" w:hAnsi="Arial" w:cs="Arial"/>
                <w:color w:val="3B3838"/>
                <w:kern w:val="0"/>
                <w:u w:val="single"/>
              </w:rPr>
            </w:pPr>
          </w:p>
        </w:tc>
        <w:tc>
          <w:tcPr>
            <w:tcW w:w="5670" w:type="dxa"/>
            <w:vAlign w:val="center"/>
          </w:tcPr>
          <w:p w14:paraId="312B9C9E" w14:textId="20F927DB" w:rsidR="001C21D1" w:rsidRPr="006E20D5" w:rsidRDefault="001C21D1" w:rsidP="005B0FE2">
            <w:pPr>
              <w:contextualSpacing/>
              <w:jc w:val="center"/>
              <w:rPr>
                <w:rFonts w:ascii="Calibri" w:hAnsi="Calibri" w:cs="Calibri"/>
              </w:rPr>
            </w:pPr>
            <w:r w:rsidRPr="001C21D1">
              <w:rPr>
                <w:rFonts w:ascii="Calibri" w:hAnsi="Calibri" w:cs="Calibri"/>
              </w:rPr>
              <w:t>Producent posiada certyfikat ISO 9001.</w:t>
            </w:r>
          </w:p>
        </w:tc>
        <w:tc>
          <w:tcPr>
            <w:tcW w:w="5209" w:type="dxa"/>
            <w:vAlign w:val="center"/>
          </w:tcPr>
          <w:p w14:paraId="4DE3FA7C" w14:textId="77777777" w:rsidR="001C21D1" w:rsidRDefault="001C21D1" w:rsidP="001C21D1">
            <w:pPr>
              <w:jc w:val="center"/>
              <w:rPr>
                <w:rFonts w:ascii="Calibri" w:hAnsi="Calibri" w:cs="Calibri"/>
              </w:rPr>
            </w:pPr>
            <w:r w:rsidRPr="006E20D5">
              <w:rPr>
                <w:rFonts w:ascii="Calibri" w:hAnsi="Calibri" w:cs="Calibri"/>
              </w:rPr>
              <w:t>Producent posiada certyfikat ISO 9001.</w:t>
            </w:r>
          </w:p>
          <w:p w14:paraId="7124163D" w14:textId="3E0D37E5" w:rsidR="001C21D1" w:rsidRPr="006E20D5" w:rsidRDefault="001C21D1" w:rsidP="001C21D1">
            <w:pPr>
              <w:contextualSpacing/>
              <w:jc w:val="center"/>
              <w:rPr>
                <w:rFonts w:ascii="Calibri" w:hAnsi="Calibri" w:cs="Calibri"/>
              </w:rPr>
            </w:pPr>
            <w:r w:rsidRPr="001C21D1">
              <w:rPr>
                <w:rFonts w:ascii="Calibri" w:hAnsi="Calibri" w:cs="Calibri"/>
                <w:noProof/>
                <w:shd w:val="clear" w:color="auto" w:fill="DEEAF6" w:themeFill="accent1" w:themeFillTint="33"/>
              </w:rPr>
              <w:t>TAK/NIE*</w:t>
            </w:r>
          </w:p>
        </w:tc>
      </w:tr>
    </w:tbl>
    <w:p w14:paraId="4B9EA7F9" w14:textId="77777777" w:rsidR="000C530A" w:rsidRPr="006E20D5" w:rsidRDefault="000C530A" w:rsidP="006E20D5">
      <w:pPr>
        <w:jc w:val="center"/>
        <w:rPr>
          <w:rFonts w:ascii="Arial" w:eastAsia="Calibri" w:hAnsi="Arial" w:cs="Arial"/>
          <w:color w:val="3B3838"/>
          <w:kern w:val="0"/>
          <w:u w:val="single"/>
        </w:rPr>
      </w:pPr>
    </w:p>
    <w:p w14:paraId="3C1D5652" w14:textId="77777777" w:rsidR="006E20D5" w:rsidRPr="006E20D5" w:rsidRDefault="006E20D5" w:rsidP="006E20D5">
      <w:pPr>
        <w:rPr>
          <w:rFonts w:ascii="Arial" w:eastAsia="Calibri" w:hAnsi="Arial" w:cs="Arial"/>
        </w:rPr>
      </w:pPr>
    </w:p>
    <w:p w14:paraId="4C855890" w14:textId="77777777" w:rsidR="006E20D5" w:rsidRPr="006E20D5" w:rsidRDefault="006E20D5" w:rsidP="006E20D5">
      <w:pPr>
        <w:rPr>
          <w:rFonts w:ascii="Arial" w:eastAsia="Calibri" w:hAnsi="Arial" w:cs="Arial"/>
        </w:rPr>
      </w:pPr>
    </w:p>
    <w:p w14:paraId="32A35ECF" w14:textId="77777777" w:rsidR="006E20D5" w:rsidRPr="006E20D5" w:rsidRDefault="006E20D5" w:rsidP="006E20D5">
      <w:pPr>
        <w:tabs>
          <w:tab w:val="left" w:pos="1052"/>
        </w:tabs>
        <w:rPr>
          <w:rFonts w:ascii="Arial" w:eastAsia="Calibri" w:hAnsi="Arial" w:cs="Arial"/>
          <w:b/>
        </w:rPr>
      </w:pPr>
      <w:r w:rsidRPr="006E20D5">
        <w:rPr>
          <w:rFonts w:ascii="Arial" w:eastAsia="Calibri" w:hAnsi="Arial" w:cs="Arial"/>
        </w:rPr>
        <w:tab/>
      </w:r>
      <w:r w:rsidRPr="006E20D5">
        <w:rPr>
          <w:rFonts w:ascii="Arial" w:eastAsia="Calibri" w:hAnsi="Arial" w:cs="Arial"/>
          <w:b/>
        </w:rPr>
        <w:t xml:space="preserve">*niewłaściwe skreślić </w:t>
      </w:r>
    </w:p>
    <w:p w14:paraId="40790484" w14:textId="77777777" w:rsidR="006E20D5" w:rsidRPr="006E20D5" w:rsidRDefault="006E20D5" w:rsidP="00792858">
      <w:pPr>
        <w:jc w:val="center"/>
        <w:rPr>
          <w:rFonts w:ascii="Arial" w:eastAsia="Calibri" w:hAnsi="Arial" w:cs="Arial"/>
          <w:i/>
          <w:color w:val="3B3838"/>
          <w:kern w:val="0"/>
          <w:sz w:val="16"/>
          <w:szCs w:val="16"/>
          <w:u w:val="single"/>
        </w:rPr>
        <w:sectPr w:rsidR="006E20D5" w:rsidRPr="006E20D5" w:rsidSect="00816A91">
          <w:footerReference w:type="default" r:id="rId15"/>
          <w:pgSz w:w="16838" w:h="11906" w:orient="landscape"/>
          <w:pgMar w:top="567" w:right="1134" w:bottom="709" w:left="425" w:header="709" w:footer="306" w:gutter="0"/>
          <w:cols w:space="708"/>
          <w:docGrid w:linePitch="360"/>
        </w:sectPr>
      </w:pPr>
      <w:bookmarkStart w:id="0" w:name="_GoBack"/>
      <w:bookmarkEnd w:id="0"/>
    </w:p>
    <w:p w14:paraId="781A76BF" w14:textId="77777777" w:rsidR="006C21F2" w:rsidRDefault="006C21F2" w:rsidP="00792858">
      <w:pPr>
        <w:widowControl/>
        <w:overflowPunct/>
        <w:autoSpaceDE/>
        <w:autoSpaceDN/>
        <w:adjustRightInd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sectPr w:rsidR="006C21F2" w:rsidSect="00792858">
      <w:footerReference w:type="first" r:id="rId16"/>
      <w:pgSz w:w="11909" w:h="16834"/>
      <w:pgMar w:top="1418" w:right="1418" w:bottom="1418" w:left="1418" w:header="709" w:footer="461" w:gutter="0"/>
      <w:cols w:space="60"/>
      <w:noEndnote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3DE932" w16cid:durableId="7B3DE932"/>
  <w16cid:commentId w16cid:paraId="47EB67F9" w16cid:durableId="47EB67F9"/>
  <w16cid:commentId w16cid:paraId="381D19D4" w16cid:durableId="381D19D4"/>
  <w16cid:commentId w16cid:paraId="5753799C" w16cid:durableId="5753799C"/>
  <w16cid:commentId w16cid:paraId="08654286" w16cid:durableId="086542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DE835" w14:textId="77777777" w:rsidR="00E76A74" w:rsidRDefault="00E76A74" w:rsidP="00983EA7">
      <w:r>
        <w:separator/>
      </w:r>
    </w:p>
  </w:endnote>
  <w:endnote w:type="continuationSeparator" w:id="0">
    <w:p w14:paraId="0063C18C" w14:textId="77777777" w:rsidR="00E76A74" w:rsidRDefault="00E76A74" w:rsidP="00983EA7">
      <w:r>
        <w:continuationSeparator/>
      </w:r>
    </w:p>
  </w:endnote>
  <w:endnote w:type="continuationNotice" w:id="1">
    <w:p w14:paraId="67BA6245" w14:textId="77777777" w:rsidR="00E76A74" w:rsidRDefault="00E76A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(Uzyj czcionki tekstu azjatyck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oto Sans CJK SC Regular">
    <w:charset w:val="00"/>
    <w:family w:val="auto"/>
    <w:pitch w:val="variable"/>
  </w:font>
  <w:font w:name="FreeSans">
    <w:altName w:val="MS Mincho"/>
    <w:charset w:val="00"/>
    <w:family w:val="swiss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F77A9" w14:textId="77777777" w:rsidR="00E76A74" w:rsidRPr="00CA6F0C" w:rsidRDefault="00E76A74" w:rsidP="007E6B65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69AE4B3C" w14:textId="77777777" w:rsidR="00E76A74" w:rsidRPr="00472900" w:rsidRDefault="00E76A74" w:rsidP="007E6B65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przetargu nieograniczonego powyżej</w:t>
    </w:r>
    <w:r w:rsidRPr="00CA6F0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143.000 </w:t>
    </w:r>
    <w:proofErr w:type="gramStart"/>
    <w:r>
      <w:rPr>
        <w:rFonts w:ascii="Arial" w:hAnsi="Arial" w:cs="Arial"/>
        <w:sz w:val="16"/>
        <w:szCs w:val="16"/>
      </w:rPr>
      <w:t>euro</w:t>
    </w:r>
    <w:proofErr w:type="gramEnd"/>
    <w:r>
      <w:rPr>
        <w:rFonts w:ascii="Arial" w:hAnsi="Arial" w:cs="Arial"/>
        <w:sz w:val="16"/>
        <w:szCs w:val="16"/>
      </w:rPr>
      <w:t>.</w:t>
    </w:r>
  </w:p>
  <w:p w14:paraId="5E892984" w14:textId="77777777" w:rsidR="00E76A74" w:rsidRPr="00C43C04" w:rsidRDefault="00E76A74" w:rsidP="007E6B65">
    <w:pPr>
      <w:pStyle w:val="Stopka"/>
      <w:tabs>
        <w:tab w:val="clear" w:pos="4536"/>
        <w:tab w:val="clear" w:pos="9072"/>
      </w:tabs>
      <w:spacing w:before="20"/>
      <w:jc w:val="both"/>
      <w:rPr>
        <w:rFonts w:ascii="Arial" w:eastAsia="Calibri" w:hAnsi="Arial" w:cs="Arial"/>
        <w:b/>
        <w:bCs/>
        <w:i/>
        <w:sz w:val="16"/>
        <w:szCs w:val="16"/>
        <w:lang w:val="pl-PL"/>
      </w:rPr>
    </w:pPr>
    <w:r w:rsidRPr="00C43C04">
      <w:rPr>
        <w:rFonts w:ascii="Arial" w:eastAsia="Calibri" w:hAnsi="Arial" w:cs="Arial"/>
        <w:b/>
        <w:bCs/>
        <w:i/>
        <w:sz w:val="16"/>
        <w:szCs w:val="16"/>
        <w:lang w:val="pl-PL"/>
      </w:rPr>
      <w:t>Świadczenie usługi sprzątania i utrzymania czystości w obiekcie Sądu Okręgowego w Warszawie zlokalizowanym w budynku przy ul. Płockiej 9 w Warszawie</w:t>
    </w:r>
    <w:r>
      <w:rPr>
        <w:rFonts w:ascii="Arial" w:eastAsia="Calibri" w:hAnsi="Arial" w:cs="Arial"/>
        <w:b/>
        <w:bCs/>
        <w:i/>
        <w:sz w:val="16"/>
        <w:szCs w:val="16"/>
        <w:lang w:val="pl-PL"/>
      </w:rPr>
      <w:t>.</w:t>
    </w:r>
    <w:r w:rsidRPr="00C43C04">
      <w:rPr>
        <w:rFonts w:ascii="Arial" w:eastAsia="Calibri" w:hAnsi="Arial" w:cs="Arial"/>
        <w:b/>
        <w:bCs/>
        <w:i/>
        <w:sz w:val="16"/>
        <w:szCs w:val="16"/>
        <w:lang w:val="pl-PL"/>
      </w:rPr>
      <w:t xml:space="preserve"> </w:t>
    </w:r>
  </w:p>
  <w:p w14:paraId="4F0A9C4C" w14:textId="77777777" w:rsidR="00E76A74" w:rsidRPr="006938DD" w:rsidRDefault="00E76A74" w:rsidP="007E6B65">
    <w:pPr>
      <w:pStyle w:val="Stopka"/>
      <w:tabs>
        <w:tab w:val="clear" w:pos="4536"/>
        <w:tab w:val="clear" w:pos="9072"/>
      </w:tabs>
      <w:jc w:val="both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</w:rPr>
      <w:t>Zamówienie numer ZP/</w:t>
    </w:r>
    <w:r>
      <w:rPr>
        <w:rFonts w:ascii="Arial" w:hAnsi="Arial" w:cs="Arial"/>
        <w:sz w:val="16"/>
        <w:szCs w:val="16"/>
        <w:lang w:val="pl-PL"/>
      </w:rPr>
      <w:t>OG</w:t>
    </w:r>
    <w:r>
      <w:rPr>
        <w:rFonts w:ascii="Arial" w:hAnsi="Arial" w:cs="Arial"/>
        <w:sz w:val="16"/>
        <w:szCs w:val="16"/>
      </w:rPr>
      <w:t>/37/25</w:t>
    </w:r>
    <w:r>
      <w:rPr>
        <w:rFonts w:ascii="Arial" w:hAnsi="Arial" w:cs="Arial"/>
        <w:sz w:val="16"/>
        <w:szCs w:val="16"/>
        <w:lang w:val="pl-PL"/>
      </w:rPr>
      <w:t xml:space="preserve">                                                                                                                                                                                             </w:t>
    </w:r>
  </w:p>
  <w:p w14:paraId="651AE64D" w14:textId="77777777" w:rsidR="00E76A74" w:rsidRPr="006C07DE" w:rsidRDefault="00E76A74" w:rsidP="007E6B65">
    <w:pPr>
      <w:pStyle w:val="Stopka"/>
      <w:tabs>
        <w:tab w:val="clear" w:pos="4536"/>
        <w:tab w:val="clear" w:pos="9072"/>
      </w:tabs>
      <w:ind w:right="677"/>
      <w:jc w:val="right"/>
      <w:rPr>
        <w:rFonts w:ascii="Arial" w:hAnsi="Arial" w:cs="Arial"/>
        <w:sz w:val="16"/>
        <w:szCs w:val="16"/>
      </w:rPr>
    </w:pP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                   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45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55</w:t>
    </w:r>
  </w:p>
  <w:p w14:paraId="5401F7E1" w14:textId="77777777" w:rsidR="00E76A74" w:rsidRDefault="00E76A74" w:rsidP="000C5653">
    <w:pPr>
      <w:pStyle w:val="Stopka"/>
    </w:pPr>
  </w:p>
  <w:p w14:paraId="6A8F5FC2" w14:textId="77777777" w:rsidR="00E76A74" w:rsidRDefault="00E76A74"/>
  <w:p w14:paraId="19597A55" w14:textId="77777777" w:rsidR="00E76A74" w:rsidRDefault="00E76A74"/>
  <w:p w14:paraId="18B6D517" w14:textId="77777777" w:rsidR="00E76A74" w:rsidRDefault="00E76A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DF45F" w14:textId="77777777" w:rsidR="00E76A74" w:rsidRPr="004F51E4" w:rsidRDefault="00E76A74" w:rsidP="004F51E4">
    <w:pPr>
      <w:pStyle w:val="Stopka"/>
      <w:rPr>
        <w:rFonts w:ascii="Arial" w:hAnsi="Arial" w:cs="Arial"/>
        <w:sz w:val="16"/>
        <w:szCs w:val="16"/>
      </w:rPr>
    </w:pPr>
    <w:r w:rsidRPr="004F51E4">
      <w:rPr>
        <w:rFonts w:ascii="Arial" w:hAnsi="Arial" w:cs="Arial"/>
        <w:sz w:val="16"/>
        <w:szCs w:val="16"/>
      </w:rPr>
      <w:t>Sąd Okręgowy w Warszawie</w:t>
    </w:r>
  </w:p>
  <w:p w14:paraId="0414B389" w14:textId="77777777" w:rsidR="00E76A74" w:rsidRPr="004F51E4" w:rsidRDefault="00E76A74" w:rsidP="004F51E4">
    <w:pPr>
      <w:pStyle w:val="Stopka"/>
      <w:rPr>
        <w:rFonts w:ascii="Arial" w:hAnsi="Arial" w:cs="Arial"/>
        <w:sz w:val="16"/>
        <w:szCs w:val="16"/>
      </w:rPr>
    </w:pPr>
    <w:r w:rsidRPr="004F51E4">
      <w:rPr>
        <w:rFonts w:ascii="Arial" w:hAnsi="Arial" w:cs="Arial"/>
        <w:sz w:val="16"/>
        <w:szCs w:val="16"/>
      </w:rPr>
      <w:t xml:space="preserve">Postępowanie prowadzone w trybie przetargu nieograniczonego powyżej </w:t>
    </w:r>
    <w:r>
      <w:rPr>
        <w:rFonts w:ascii="Arial" w:hAnsi="Arial" w:cs="Arial"/>
        <w:sz w:val="16"/>
        <w:szCs w:val="16"/>
      </w:rPr>
      <w:t>140.</w:t>
    </w:r>
    <w:r w:rsidRPr="004F51E4">
      <w:rPr>
        <w:rFonts w:ascii="Arial" w:hAnsi="Arial" w:cs="Arial"/>
        <w:sz w:val="16"/>
        <w:szCs w:val="16"/>
      </w:rPr>
      <w:t>000,00 euro.</w:t>
    </w:r>
  </w:p>
  <w:p w14:paraId="29384C23" w14:textId="77777777" w:rsidR="00E76A74" w:rsidRPr="004F51E4" w:rsidRDefault="00E76A74" w:rsidP="004F51E4">
    <w:pPr>
      <w:pStyle w:val="Stopka"/>
      <w:tabs>
        <w:tab w:val="clear" w:pos="4536"/>
        <w:tab w:val="clear" w:pos="9072"/>
      </w:tabs>
      <w:rPr>
        <w:rFonts w:ascii="Arial" w:hAnsi="Arial" w:cs="Arial"/>
        <w:bCs/>
        <w:sz w:val="16"/>
        <w:szCs w:val="16"/>
      </w:rPr>
    </w:pPr>
    <w:r w:rsidRPr="004F51E4">
      <w:rPr>
        <w:rFonts w:ascii="Arial" w:hAnsi="Arial" w:cs="Arial"/>
        <w:b/>
        <w:sz w:val="16"/>
        <w:szCs w:val="16"/>
      </w:rPr>
      <w:t>Świadczenie kompleksowej obsługi urządzeń drukujących użytkowanych w Sądzie Okręgowym w Warszawie</w:t>
    </w:r>
    <w:r w:rsidRPr="004F51E4">
      <w:rPr>
        <w:rFonts w:ascii="Arial" w:hAnsi="Arial" w:cs="Arial"/>
        <w:bCs/>
        <w:sz w:val="16"/>
        <w:szCs w:val="16"/>
      </w:rPr>
      <w:t>.</w:t>
    </w:r>
  </w:p>
  <w:p w14:paraId="6FCDAB7C" w14:textId="77777777" w:rsidR="00E76A74" w:rsidRPr="004F51E4" w:rsidRDefault="00E76A74" w:rsidP="004F51E4">
    <w:pPr>
      <w:pStyle w:val="Stopka"/>
      <w:rPr>
        <w:rFonts w:ascii="Arial" w:hAnsi="Arial" w:cs="Arial"/>
        <w:bCs/>
        <w:sz w:val="16"/>
        <w:szCs w:val="16"/>
      </w:rPr>
    </w:pPr>
    <w:r w:rsidRPr="004F51E4">
      <w:rPr>
        <w:rFonts w:ascii="Arial" w:hAnsi="Arial" w:cs="Arial"/>
        <w:sz w:val="16"/>
        <w:szCs w:val="16"/>
      </w:rPr>
      <w:t>Zamówienie numer ZP/OI/</w:t>
    </w:r>
    <w:r>
      <w:rPr>
        <w:rFonts w:ascii="Arial" w:hAnsi="Arial" w:cs="Arial"/>
        <w:sz w:val="16"/>
        <w:szCs w:val="16"/>
      </w:rPr>
      <w:t>16/22</w:t>
    </w:r>
    <w:r w:rsidRPr="004F51E4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  <w:p w14:paraId="4038ACE8" w14:textId="77777777" w:rsidR="00E76A74" w:rsidRPr="006C07DE" w:rsidRDefault="00E76A74" w:rsidP="00B00A10">
    <w:pPr>
      <w:pStyle w:val="Stopk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                   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186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55</w:t>
    </w:r>
  </w:p>
  <w:p w14:paraId="594E19AB" w14:textId="77777777" w:rsidR="00E76A74" w:rsidRDefault="00E76A74" w:rsidP="000C5653">
    <w:pPr>
      <w:pStyle w:val="Stopka"/>
    </w:pPr>
  </w:p>
  <w:p w14:paraId="243BA9B6" w14:textId="77777777" w:rsidR="00E76A74" w:rsidRDefault="00E76A74"/>
  <w:p w14:paraId="1FEA76DF" w14:textId="77777777" w:rsidR="00E76A74" w:rsidRDefault="00E76A7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Arial"/>
        <w:sz w:val="16"/>
        <w:szCs w:val="16"/>
      </w:rPr>
      <w:id w:val="766426784"/>
      <w:docPartObj>
        <w:docPartGallery w:val="Page Numbers (Top of Page)"/>
        <w:docPartUnique/>
      </w:docPartObj>
    </w:sdtPr>
    <w:sdtEndPr/>
    <w:sdtContent>
      <w:p w14:paraId="45A5F6B3" w14:textId="77777777" w:rsidR="00E76A74" w:rsidRPr="00217B0D" w:rsidRDefault="00E76A74" w:rsidP="00816A91">
        <w:pPr>
          <w:pStyle w:val="Stopka"/>
          <w:jc w:val="right"/>
          <w:rPr>
            <w:rFonts w:cs="Arial"/>
            <w:sz w:val="16"/>
            <w:szCs w:val="16"/>
          </w:rPr>
        </w:pPr>
        <w:r w:rsidRPr="00863185">
          <w:rPr>
            <w:rFonts w:cs="Arial"/>
            <w:sz w:val="16"/>
            <w:szCs w:val="16"/>
          </w:rPr>
          <w:t xml:space="preserve">Strona </w:t>
        </w:r>
        <w:r w:rsidRPr="00863185">
          <w:rPr>
            <w:rFonts w:cs="Arial"/>
            <w:b/>
            <w:bCs/>
            <w:sz w:val="16"/>
            <w:szCs w:val="16"/>
          </w:rPr>
          <w:fldChar w:fldCharType="begin"/>
        </w:r>
        <w:r w:rsidRPr="00863185">
          <w:rPr>
            <w:rFonts w:cs="Arial"/>
            <w:b/>
            <w:bCs/>
            <w:sz w:val="16"/>
            <w:szCs w:val="16"/>
          </w:rPr>
          <w:instrText>PAGE</w:instrText>
        </w:r>
        <w:r w:rsidRPr="00863185">
          <w:rPr>
            <w:rFonts w:cs="Arial"/>
            <w:b/>
            <w:bCs/>
            <w:sz w:val="16"/>
            <w:szCs w:val="16"/>
          </w:rPr>
          <w:fldChar w:fldCharType="separate"/>
        </w:r>
        <w:r w:rsidR="00792858">
          <w:rPr>
            <w:rFonts w:cs="Arial"/>
            <w:b/>
            <w:bCs/>
            <w:noProof/>
            <w:sz w:val="16"/>
            <w:szCs w:val="16"/>
          </w:rPr>
          <w:t>14</w:t>
        </w:r>
        <w:r w:rsidRPr="00863185">
          <w:rPr>
            <w:rFonts w:cs="Arial"/>
            <w:sz w:val="16"/>
            <w:szCs w:val="16"/>
          </w:rPr>
          <w:fldChar w:fldCharType="end"/>
        </w:r>
        <w:r w:rsidRPr="00863185">
          <w:rPr>
            <w:rFonts w:cs="Arial"/>
            <w:sz w:val="16"/>
            <w:szCs w:val="16"/>
          </w:rPr>
          <w:t xml:space="preserve"> z </w:t>
        </w:r>
        <w:r w:rsidRPr="00863185">
          <w:rPr>
            <w:rFonts w:cs="Arial"/>
            <w:b/>
            <w:bCs/>
            <w:sz w:val="16"/>
            <w:szCs w:val="16"/>
          </w:rPr>
          <w:fldChar w:fldCharType="begin"/>
        </w:r>
        <w:r w:rsidRPr="00863185">
          <w:rPr>
            <w:rFonts w:cs="Arial"/>
            <w:b/>
            <w:bCs/>
            <w:sz w:val="16"/>
            <w:szCs w:val="16"/>
          </w:rPr>
          <w:instrText>NUMPAGES</w:instrText>
        </w:r>
        <w:r w:rsidRPr="00863185">
          <w:rPr>
            <w:rFonts w:cs="Arial"/>
            <w:b/>
            <w:bCs/>
            <w:sz w:val="16"/>
            <w:szCs w:val="16"/>
          </w:rPr>
          <w:fldChar w:fldCharType="separate"/>
        </w:r>
        <w:r w:rsidR="00792858">
          <w:rPr>
            <w:rFonts w:cs="Arial"/>
            <w:b/>
            <w:bCs/>
            <w:noProof/>
            <w:sz w:val="16"/>
            <w:szCs w:val="16"/>
          </w:rPr>
          <w:t>14</w:t>
        </w:r>
        <w:r w:rsidRPr="00863185">
          <w:rPr>
            <w:rFonts w:cs="Arial"/>
            <w:sz w:val="16"/>
            <w:szCs w:val="16"/>
          </w:rPr>
          <w:fldChar w:fldCharType="end"/>
        </w:r>
      </w:p>
    </w:sdtContent>
  </w:sdt>
  <w:p w14:paraId="0AF6058D" w14:textId="77777777" w:rsidR="00E76A74" w:rsidRPr="00980501" w:rsidRDefault="00E76A74" w:rsidP="00816A91">
    <w:pPr>
      <w:pStyle w:val="Stopka"/>
      <w:tabs>
        <w:tab w:val="left" w:pos="13824"/>
        <w:tab w:val="right" w:pos="15279"/>
      </w:tabs>
      <w:rPr>
        <w:rFonts w:cs="Arial"/>
        <w:sz w:val="16"/>
        <w:szCs w:val="16"/>
        <w:lang w:val="pl-PL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A15E6" w14:textId="77777777" w:rsidR="00E76A74" w:rsidRPr="00CA6F0C" w:rsidRDefault="00E76A74" w:rsidP="00B00A10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68C6DDB6" w14:textId="77777777" w:rsidR="00E76A74" w:rsidRPr="00472900" w:rsidRDefault="00E76A74" w:rsidP="00B00A10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podstawowym</w:t>
    </w:r>
    <w:r w:rsidRPr="00CA6F0C">
      <w:rPr>
        <w:rFonts w:ascii="Arial" w:hAnsi="Arial" w:cs="Arial"/>
        <w:sz w:val="16"/>
        <w:szCs w:val="16"/>
      </w:rPr>
      <w:t xml:space="preserve"> po</w:t>
    </w:r>
    <w:r>
      <w:rPr>
        <w:rFonts w:ascii="Arial" w:hAnsi="Arial" w:cs="Arial"/>
        <w:sz w:val="16"/>
        <w:szCs w:val="16"/>
      </w:rPr>
      <w:t>niż</w:t>
    </w:r>
    <w:r w:rsidRPr="00CA6F0C">
      <w:rPr>
        <w:rFonts w:ascii="Arial" w:hAnsi="Arial" w:cs="Arial"/>
        <w:sz w:val="16"/>
        <w:szCs w:val="16"/>
      </w:rPr>
      <w:t xml:space="preserve">ej </w:t>
    </w:r>
    <w:r>
      <w:rPr>
        <w:rFonts w:ascii="Arial" w:hAnsi="Arial" w:cs="Arial"/>
        <w:sz w:val="16"/>
        <w:szCs w:val="16"/>
      </w:rPr>
      <w:t xml:space="preserve">140.000,00 </w:t>
    </w:r>
    <w:proofErr w:type="gramStart"/>
    <w:r>
      <w:rPr>
        <w:rFonts w:ascii="Arial" w:hAnsi="Arial" w:cs="Arial"/>
        <w:sz w:val="16"/>
        <w:szCs w:val="16"/>
      </w:rPr>
      <w:t>euro</w:t>
    </w:r>
    <w:proofErr w:type="gramEnd"/>
    <w:r>
      <w:rPr>
        <w:rFonts w:ascii="Arial" w:hAnsi="Arial" w:cs="Arial"/>
        <w:sz w:val="16"/>
        <w:szCs w:val="16"/>
      </w:rPr>
      <w:t>.</w:t>
    </w:r>
  </w:p>
  <w:p w14:paraId="3034820F" w14:textId="77777777" w:rsidR="00E76A74" w:rsidRPr="00B00A10" w:rsidRDefault="00E76A74" w:rsidP="00B00A10">
    <w:pPr>
      <w:pStyle w:val="Stopka"/>
      <w:jc w:val="both"/>
      <w:rPr>
        <w:rFonts w:ascii="Arial" w:hAnsi="Arial" w:cs="Arial"/>
        <w:bCs/>
        <w:sz w:val="16"/>
        <w:szCs w:val="16"/>
        <w:lang w:val="pl-PL"/>
      </w:rPr>
    </w:pPr>
    <w:r w:rsidRPr="00B00A10">
      <w:rPr>
        <w:rFonts w:ascii="Arial" w:eastAsia="Calibri" w:hAnsi="Arial" w:cs="Arial"/>
        <w:b/>
        <w:sz w:val="16"/>
        <w:szCs w:val="16"/>
        <w:lang w:val="pl-PL" w:eastAsia="en-US"/>
      </w:rPr>
      <w:t>Ś</w:t>
    </w:r>
    <w:proofErr w:type="spellStart"/>
    <w:r w:rsidRPr="00B00A10">
      <w:rPr>
        <w:rFonts w:ascii="Arial" w:eastAsia="Calibri" w:hAnsi="Arial" w:cs="Arial"/>
        <w:b/>
        <w:sz w:val="16"/>
        <w:szCs w:val="16"/>
        <w:lang w:eastAsia="en-US"/>
      </w:rPr>
      <w:t>wiadczenie</w:t>
    </w:r>
    <w:proofErr w:type="spellEnd"/>
    <w:r w:rsidRPr="00B00A10">
      <w:rPr>
        <w:rFonts w:ascii="Arial" w:eastAsia="Calibri" w:hAnsi="Arial" w:cs="Arial"/>
        <w:b/>
        <w:sz w:val="16"/>
        <w:szCs w:val="16"/>
        <w:lang w:eastAsia="en-US"/>
      </w:rPr>
      <w:t xml:space="preserve"> usługi wsparcia technicznego i serwisu sprzętu dla systemu cyfrowej rejestracji przebiegu rozpraw sądowych </w:t>
    </w:r>
    <w:proofErr w:type="spellStart"/>
    <w:r w:rsidRPr="00B00A10">
      <w:rPr>
        <w:rFonts w:ascii="Arial" w:eastAsia="Calibri" w:hAnsi="Arial" w:cs="Arial"/>
        <w:b/>
        <w:sz w:val="16"/>
        <w:szCs w:val="16"/>
        <w:lang w:eastAsia="en-US"/>
      </w:rPr>
      <w:t>ReCourt</w:t>
    </w:r>
    <w:proofErr w:type="spellEnd"/>
    <w:r w:rsidRPr="00B00A10">
      <w:rPr>
        <w:rFonts w:ascii="Arial" w:eastAsia="Calibri" w:hAnsi="Arial" w:cs="Arial"/>
        <w:b/>
        <w:sz w:val="16"/>
        <w:szCs w:val="16"/>
        <w:lang w:eastAsia="en-US"/>
      </w:rPr>
      <w:t xml:space="preserve"> w 72 salach rozpraw Sądu Okręgowego w Warszawie</w:t>
    </w:r>
    <w:r w:rsidRPr="00B00A10">
      <w:rPr>
        <w:rFonts w:ascii="Arial" w:hAnsi="Arial" w:cs="Arial"/>
        <w:bCs/>
        <w:sz w:val="16"/>
        <w:szCs w:val="16"/>
        <w:lang w:val="pl-PL"/>
      </w:rPr>
      <w:t>.</w:t>
    </w:r>
  </w:p>
  <w:p w14:paraId="696E4559" w14:textId="77777777" w:rsidR="00E76A74" w:rsidRPr="006C07DE" w:rsidRDefault="00E76A74" w:rsidP="00B00A10">
    <w:pPr>
      <w:pStyle w:val="Stopk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Zamówienie numer ZP/</w:t>
    </w:r>
    <w:r>
      <w:rPr>
        <w:rFonts w:ascii="Arial" w:hAnsi="Arial" w:cs="Arial"/>
        <w:sz w:val="16"/>
        <w:szCs w:val="16"/>
        <w:lang w:val="pl-PL"/>
      </w:rPr>
      <w:t>OI/1/21</w:t>
    </w: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60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111</w:t>
    </w:r>
  </w:p>
  <w:p w14:paraId="4667679C" w14:textId="77777777" w:rsidR="00E76A74" w:rsidRDefault="00E76A74" w:rsidP="000C5653">
    <w:pPr>
      <w:pStyle w:val="Stopka"/>
    </w:pPr>
  </w:p>
  <w:p w14:paraId="07FEA451" w14:textId="77777777" w:rsidR="00E76A74" w:rsidRDefault="00E76A74"/>
  <w:p w14:paraId="4EF26655" w14:textId="77777777" w:rsidR="00E76A74" w:rsidRDefault="00E76A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C612C" w14:textId="77777777" w:rsidR="00E76A74" w:rsidRDefault="00E76A74" w:rsidP="00983EA7">
      <w:r>
        <w:separator/>
      </w:r>
    </w:p>
  </w:footnote>
  <w:footnote w:type="continuationSeparator" w:id="0">
    <w:p w14:paraId="018CD4E3" w14:textId="77777777" w:rsidR="00E76A74" w:rsidRDefault="00E76A74" w:rsidP="00983EA7">
      <w:r>
        <w:continuationSeparator/>
      </w:r>
    </w:p>
  </w:footnote>
  <w:footnote w:type="continuationNotice" w:id="1">
    <w:p w14:paraId="4475B4BA" w14:textId="77777777" w:rsidR="00E76A74" w:rsidRDefault="00E76A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9123" w14:textId="20B23A8D" w:rsidR="00792858" w:rsidRDefault="00792858" w:rsidP="00792858">
    <w:pPr>
      <w:pStyle w:val="Nagwek"/>
      <w:tabs>
        <w:tab w:val="clear" w:pos="4536"/>
        <w:tab w:val="clear" w:pos="9072"/>
        <w:tab w:val="left" w:pos="766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C3025AE"/>
    <w:lvl w:ilvl="0">
      <w:start w:val="1"/>
      <w:numFmt w:val="decimal"/>
      <w:pStyle w:val="Naglowekstrony-podtytuldokumentu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FFFFFF83"/>
    <w:multiLevelType w:val="singleLevel"/>
    <w:tmpl w:val="AEB2935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91DC406A"/>
    <w:name w:val="WW8Num11"/>
    <w:lvl w:ilvl="0">
      <w:start w:val="1"/>
      <w:numFmt w:val="decimal"/>
      <w:suff w:val="nothing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7"/>
    <w:multiLevelType w:val="multilevel"/>
    <w:tmpl w:val="45487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3"/>
    <w:multiLevelType w:val="multilevel"/>
    <w:tmpl w:val="6DE689D4"/>
    <w:name w:val="WW8Num19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</w:abstractNum>
  <w:abstractNum w:abstractNumId="10" w15:restartNumberingAfterBreak="0">
    <w:nsid w:val="0000001D"/>
    <w:multiLevelType w:val="multilevel"/>
    <w:tmpl w:val="B6C8BA80"/>
    <w:name w:val="WW8Num29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E1476"/>
    <w:multiLevelType w:val="hybridMultilevel"/>
    <w:tmpl w:val="DD06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120AA0"/>
    <w:multiLevelType w:val="hybridMultilevel"/>
    <w:tmpl w:val="76D661BA"/>
    <w:lvl w:ilvl="0" w:tplc="4B50C02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C610C6"/>
    <w:multiLevelType w:val="hybridMultilevel"/>
    <w:tmpl w:val="7764C410"/>
    <w:name w:val="WW8Num2822"/>
    <w:lvl w:ilvl="0" w:tplc="65002044">
      <w:start w:val="1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72556AA"/>
    <w:multiLevelType w:val="hybridMultilevel"/>
    <w:tmpl w:val="FC98E55C"/>
    <w:lvl w:ilvl="0" w:tplc="A162B8E2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7A5AC6"/>
    <w:multiLevelType w:val="hybridMultilevel"/>
    <w:tmpl w:val="F6A23E20"/>
    <w:lvl w:ilvl="0" w:tplc="B0C4DDEE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8927F16"/>
    <w:multiLevelType w:val="hybridMultilevel"/>
    <w:tmpl w:val="806877CC"/>
    <w:lvl w:ilvl="0" w:tplc="5FD29216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8FA1272"/>
    <w:multiLevelType w:val="multilevel"/>
    <w:tmpl w:val="DBF6F52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9372E37"/>
    <w:multiLevelType w:val="hybridMultilevel"/>
    <w:tmpl w:val="DA9A0852"/>
    <w:lvl w:ilvl="0" w:tplc="4C8CEA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0C4832"/>
    <w:multiLevelType w:val="hybridMultilevel"/>
    <w:tmpl w:val="8676D5A4"/>
    <w:lvl w:ilvl="0" w:tplc="A9B86FFE">
      <w:start w:val="1"/>
      <w:numFmt w:val="bullet"/>
      <w:lvlText w:val="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F5067F"/>
    <w:multiLevelType w:val="hybridMultilevel"/>
    <w:tmpl w:val="57167880"/>
    <w:lvl w:ilvl="0" w:tplc="4BF41D5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FE5967"/>
    <w:multiLevelType w:val="hybridMultilevel"/>
    <w:tmpl w:val="4C48D9E4"/>
    <w:lvl w:ilvl="0" w:tplc="AFD4ED84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9A1707"/>
    <w:multiLevelType w:val="multilevel"/>
    <w:tmpl w:val="EB2A6318"/>
    <w:name w:val="WW8Num16232222222222222222233332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4" w15:restartNumberingAfterBreak="0">
    <w:nsid w:val="10E85970"/>
    <w:multiLevelType w:val="multilevel"/>
    <w:tmpl w:val="F4BA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2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17C7623"/>
    <w:multiLevelType w:val="hybridMultilevel"/>
    <w:tmpl w:val="FE72F826"/>
    <w:lvl w:ilvl="0" w:tplc="A61617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8A1A57"/>
    <w:multiLevelType w:val="hybridMultilevel"/>
    <w:tmpl w:val="51BACDEC"/>
    <w:name w:val="WW8Num282"/>
    <w:lvl w:ilvl="0" w:tplc="CA14DB56">
      <w:start w:val="2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F75B49"/>
    <w:multiLevelType w:val="hybridMultilevel"/>
    <w:tmpl w:val="7850342A"/>
    <w:name w:val="WW8Num1623222222222222222223333222222222222222222222222224"/>
    <w:lvl w:ilvl="0" w:tplc="0D5CEB4A">
      <w:start w:val="1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7C2BC5"/>
    <w:multiLevelType w:val="hybridMultilevel"/>
    <w:tmpl w:val="CBAC0B0E"/>
    <w:lvl w:ilvl="0" w:tplc="B9DCB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7A42A6"/>
    <w:multiLevelType w:val="hybridMultilevel"/>
    <w:tmpl w:val="38568EFE"/>
    <w:lvl w:ilvl="0" w:tplc="5FD29216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1FBA6924"/>
    <w:multiLevelType w:val="multilevel"/>
    <w:tmpl w:val="EB4C6F5C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0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02F6CF8"/>
    <w:multiLevelType w:val="multilevel"/>
    <w:tmpl w:val="89B20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color w:val="auto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0580759"/>
    <w:multiLevelType w:val="singleLevel"/>
    <w:tmpl w:val="245AD390"/>
    <w:lvl w:ilvl="0">
      <w:start w:val="1"/>
      <w:numFmt w:val="decimal"/>
      <w:lvlText w:val="%1) "/>
      <w:legacy w:legacy="1" w:legacySpace="0" w:legacyIndent="283"/>
      <w:lvlJc w:val="left"/>
      <w:pPr>
        <w:ind w:left="425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20B62073"/>
    <w:multiLevelType w:val="hybridMultilevel"/>
    <w:tmpl w:val="137E37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4004B74"/>
    <w:multiLevelType w:val="hybridMultilevel"/>
    <w:tmpl w:val="A8228C48"/>
    <w:name w:val="WW8Num1023"/>
    <w:lvl w:ilvl="0" w:tplc="C03426F8">
      <w:start w:val="4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hAnsi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0C25D3"/>
    <w:multiLevelType w:val="multilevel"/>
    <w:tmpl w:val="9FCE4FF8"/>
    <w:name w:val="WW8Num2925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250E4F3F"/>
    <w:multiLevelType w:val="hybridMultilevel"/>
    <w:tmpl w:val="EC3C81B6"/>
    <w:name w:val="WW8Num282222"/>
    <w:lvl w:ilvl="0" w:tplc="72C08924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29B41492"/>
    <w:multiLevelType w:val="hybridMultilevel"/>
    <w:tmpl w:val="7A1E3D82"/>
    <w:lvl w:ilvl="0" w:tplc="01A68D0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FB3D16"/>
    <w:multiLevelType w:val="hybridMultilevel"/>
    <w:tmpl w:val="5352C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B144C"/>
    <w:multiLevelType w:val="singleLevel"/>
    <w:tmpl w:val="498A965C"/>
    <w:lvl w:ilvl="0">
      <w:start w:val="1"/>
      <w:numFmt w:val="decimal"/>
      <w:pStyle w:val="FR1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40" w15:restartNumberingAfterBreak="0">
    <w:nsid w:val="2D2F2A84"/>
    <w:multiLevelType w:val="hybridMultilevel"/>
    <w:tmpl w:val="7042F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291541"/>
    <w:multiLevelType w:val="hybridMultilevel"/>
    <w:tmpl w:val="47C24C0C"/>
    <w:lvl w:ilvl="0" w:tplc="EA0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2E9541E9"/>
    <w:multiLevelType w:val="multilevel"/>
    <w:tmpl w:val="D31A2F5C"/>
    <w:lvl w:ilvl="0">
      <w:start w:val="4"/>
      <w:numFmt w:val="decimal"/>
      <w:lvlText w:val="%1."/>
      <w:lvlJc w:val="left"/>
      <w:pPr>
        <w:ind w:left="425" w:hanging="283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2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0D930C8"/>
    <w:multiLevelType w:val="multilevel"/>
    <w:tmpl w:val="111CCCD6"/>
    <w:lvl w:ilvl="0">
      <w:start w:val="1"/>
      <w:numFmt w:val="decimal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4" w15:restartNumberingAfterBreak="0">
    <w:nsid w:val="33917549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345440B7"/>
    <w:multiLevelType w:val="hybridMultilevel"/>
    <w:tmpl w:val="E454F50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345A2E8A"/>
    <w:multiLevelType w:val="multilevel"/>
    <w:tmpl w:val="372CDA10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"/>
      <w:lvlJc w:val="left"/>
      <w:pPr>
        <w:ind w:left="3600" w:hanging="360"/>
      </w:pPr>
      <w:rPr>
        <w:rFonts w:ascii="Arial" w:hAnsi="Arial" w:cs="Arial" w:hint="default"/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0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34E7486B"/>
    <w:multiLevelType w:val="hybridMultilevel"/>
    <w:tmpl w:val="A282E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293117"/>
    <w:multiLevelType w:val="hybridMultilevel"/>
    <w:tmpl w:val="EE2A6EAE"/>
    <w:lvl w:ilvl="0" w:tplc="02968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6B625DE"/>
    <w:multiLevelType w:val="multilevel"/>
    <w:tmpl w:val="15AE0D6E"/>
    <w:lvl w:ilvl="0">
      <w:start w:val="1"/>
      <w:numFmt w:val="bullet"/>
      <w:pStyle w:val="Styl4"/>
      <w:lvlText w:val=""/>
      <w:lvlJc w:val="left"/>
      <w:pPr>
        <w:tabs>
          <w:tab w:val="num" w:pos="1416"/>
        </w:tabs>
        <w:ind w:left="1416" w:firstLine="0"/>
      </w:pPr>
      <w:rPr>
        <w:rFonts w:ascii="Symbol" w:hAnsi="Symbol" w:hint="default"/>
        <w:color w:val="4F81BD"/>
        <w:sz w:val="24"/>
      </w:rPr>
    </w:lvl>
    <w:lvl w:ilvl="1">
      <w:start w:val="1"/>
      <w:numFmt w:val="bullet"/>
      <w:lvlText w:val=""/>
      <w:lvlJc w:val="left"/>
      <w:pPr>
        <w:tabs>
          <w:tab w:val="num" w:pos="2065"/>
        </w:tabs>
        <w:ind w:left="1983" w:firstLine="0"/>
      </w:pPr>
      <w:rPr>
        <w:rFonts w:ascii="Wingdings" w:hAnsi="Wingdings" w:hint="default"/>
        <w:color w:val="4F81BD"/>
        <w:sz w:val="24"/>
      </w:rPr>
    </w:lvl>
    <w:lvl w:ilvl="2">
      <w:start w:val="1"/>
      <w:numFmt w:val="bullet"/>
      <w:lvlText w:val="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50" w15:restartNumberingAfterBreak="0">
    <w:nsid w:val="372A725C"/>
    <w:multiLevelType w:val="hybridMultilevel"/>
    <w:tmpl w:val="EC82B740"/>
    <w:lvl w:ilvl="0" w:tplc="B90EFD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2A668F"/>
    <w:multiLevelType w:val="multilevel"/>
    <w:tmpl w:val="6B589668"/>
    <w:lvl w:ilvl="0">
      <w:start w:val="15"/>
      <w:numFmt w:val="decimal"/>
      <w:lvlText w:val="%1."/>
      <w:lvlJc w:val="left"/>
      <w:pPr>
        <w:ind w:left="283" w:hanging="283"/>
      </w:pPr>
      <w:rPr>
        <w:rFonts w:hint="default"/>
        <w:b w:val="0"/>
        <w:bCs/>
        <w:i w:val="0"/>
        <w:sz w:val="20"/>
        <w:szCs w:val="20"/>
      </w:rPr>
    </w:lvl>
    <w:lvl w:ilvl="1">
      <w:start w:val="3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39BF1269"/>
    <w:multiLevelType w:val="multilevel"/>
    <w:tmpl w:val="F3F0D956"/>
    <w:lvl w:ilvl="0">
      <w:start w:val="5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ahoma" w:hAnsi="Tahoma" w:cs="Tahoma" w:hint="default"/>
        <w:b w:val="0"/>
      </w:rPr>
    </w:lvl>
    <w:lvl w:ilvl="4">
      <w:start w:val="1"/>
      <w:numFmt w:val="lowerLetter"/>
      <w:lvlText w:val="%5)"/>
      <w:lvlJc w:val="left"/>
      <w:pPr>
        <w:ind w:left="2498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ahoma" w:hAnsi="Tahoma" w:cs="Tahoma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ahoma" w:hAnsi="Tahoma" w:cs="Tahoma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ahoma" w:hAnsi="Tahoma" w:cs="Tahoma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ahoma" w:hAnsi="Tahoma" w:cs="Tahoma" w:hint="default"/>
        <w:b w:val="0"/>
      </w:rPr>
    </w:lvl>
  </w:abstractNum>
  <w:abstractNum w:abstractNumId="53" w15:restartNumberingAfterBreak="0">
    <w:nsid w:val="3B9D476F"/>
    <w:multiLevelType w:val="hybridMultilevel"/>
    <w:tmpl w:val="4C527230"/>
    <w:lvl w:ilvl="0" w:tplc="B608FE40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D01094A"/>
    <w:multiLevelType w:val="multilevel"/>
    <w:tmpl w:val="36F004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5" w15:restartNumberingAfterBreak="0">
    <w:nsid w:val="3D2B54E1"/>
    <w:multiLevelType w:val="multilevel"/>
    <w:tmpl w:val="EB4C6F5C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0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3EF921FE"/>
    <w:multiLevelType w:val="hybridMultilevel"/>
    <w:tmpl w:val="ED764588"/>
    <w:lvl w:ilvl="0" w:tplc="E6667E92">
      <w:start w:val="1"/>
      <w:numFmt w:val="lowerLetter"/>
      <w:lvlText w:val="%1)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06071B0"/>
    <w:multiLevelType w:val="multilevel"/>
    <w:tmpl w:val="68AC2908"/>
    <w:name w:val="WW8Num1623222222222222222223333222222222222222222222222225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58" w15:restartNumberingAfterBreak="0">
    <w:nsid w:val="407458D7"/>
    <w:multiLevelType w:val="hybridMultilevel"/>
    <w:tmpl w:val="A9268C36"/>
    <w:lvl w:ilvl="0" w:tplc="5FD29216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0"/>
        <w:szCs w:val="20"/>
      </w:rPr>
    </w:lvl>
    <w:lvl w:ilvl="1" w:tplc="B302F588">
      <w:start w:val="1"/>
      <w:numFmt w:val="lowerLetter"/>
      <w:lvlText w:val="%2."/>
      <w:lvlJc w:val="left"/>
      <w:pPr>
        <w:ind w:left="1440" w:hanging="360"/>
      </w:pPr>
    </w:lvl>
    <w:lvl w:ilvl="2" w:tplc="CE820D2E" w:tentative="1">
      <w:start w:val="1"/>
      <w:numFmt w:val="lowerRoman"/>
      <w:lvlText w:val="%3."/>
      <w:lvlJc w:val="right"/>
      <w:pPr>
        <w:ind w:left="2160" w:hanging="180"/>
      </w:pPr>
    </w:lvl>
    <w:lvl w:ilvl="3" w:tplc="FA38D70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615C74"/>
    <w:multiLevelType w:val="multilevel"/>
    <w:tmpl w:val="51FA5EA0"/>
    <w:lvl w:ilvl="0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0" w15:restartNumberingAfterBreak="0">
    <w:nsid w:val="41B86A32"/>
    <w:multiLevelType w:val="hybridMultilevel"/>
    <w:tmpl w:val="12BABF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B62AB0"/>
    <w:multiLevelType w:val="multilevel"/>
    <w:tmpl w:val="E940F38A"/>
    <w:lvl w:ilvl="0">
      <w:start w:val="4"/>
      <w:numFmt w:val="decimal"/>
      <w:lvlText w:val="%1. 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 w15:restartNumberingAfterBreak="0">
    <w:nsid w:val="468E0792"/>
    <w:multiLevelType w:val="hybridMultilevel"/>
    <w:tmpl w:val="BFA4AFFC"/>
    <w:lvl w:ilvl="0" w:tplc="9228A990">
      <w:start w:val="2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9A0A74"/>
    <w:multiLevelType w:val="hybridMultilevel"/>
    <w:tmpl w:val="EC54EB66"/>
    <w:lvl w:ilvl="0" w:tplc="28803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9B8E7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D7A1589"/>
    <w:multiLevelType w:val="multilevel"/>
    <w:tmpl w:val="D340F8F8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65" w15:restartNumberingAfterBreak="0">
    <w:nsid w:val="4EEC0646"/>
    <w:multiLevelType w:val="multilevel"/>
    <w:tmpl w:val="FE0E1BE8"/>
    <w:name w:val="WW8Num29272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8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0A64631"/>
    <w:multiLevelType w:val="hybridMultilevel"/>
    <w:tmpl w:val="D466F370"/>
    <w:lvl w:ilvl="0" w:tplc="B1D4BF3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7" w15:restartNumberingAfterBreak="0">
    <w:nsid w:val="50D67705"/>
    <w:multiLevelType w:val="hybridMultilevel"/>
    <w:tmpl w:val="3474D2D4"/>
    <w:lvl w:ilvl="0" w:tplc="7338A380">
      <w:start w:val="2"/>
      <w:numFmt w:val="decimal"/>
      <w:pStyle w:val="Tabela"/>
      <w:lvlText w:val="%1. "/>
      <w:lvlJc w:val="left"/>
      <w:pPr>
        <w:tabs>
          <w:tab w:val="num" w:pos="757"/>
        </w:tabs>
        <w:ind w:left="757" w:hanging="397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4026" w:hanging="360"/>
      </w:pPr>
    </w:lvl>
    <w:lvl w:ilvl="7" w:tplc="04150019" w:tentative="1">
      <w:start w:val="1"/>
      <w:numFmt w:val="lowerLetter"/>
      <w:lvlText w:val="%8."/>
      <w:lvlJc w:val="left"/>
      <w:pPr>
        <w:ind w:left="4746" w:hanging="180"/>
      </w:pPr>
    </w:lvl>
    <w:lvl w:ilvl="8" w:tplc="0415001B" w:tentative="1">
      <w:start w:val="1"/>
      <w:numFmt w:val="lowerRoman"/>
      <w:lvlText w:val="%9."/>
      <w:lvlJc w:val="right"/>
      <w:pPr>
        <w:ind w:left="5466" w:hanging="360"/>
      </w:pPr>
    </w:lvl>
  </w:abstractNum>
  <w:abstractNum w:abstractNumId="68" w15:restartNumberingAfterBreak="0">
    <w:nsid w:val="50F63357"/>
    <w:multiLevelType w:val="hybridMultilevel"/>
    <w:tmpl w:val="93942C56"/>
    <w:lvl w:ilvl="0" w:tplc="E42CF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5D2B89"/>
    <w:multiLevelType w:val="hybridMultilevel"/>
    <w:tmpl w:val="450648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6186AA08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54465328"/>
    <w:multiLevelType w:val="multilevel"/>
    <w:tmpl w:val="B8E2635A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54946F97"/>
    <w:multiLevelType w:val="singleLevel"/>
    <w:tmpl w:val="17BABD9E"/>
    <w:lvl w:ilvl="0">
      <w:start w:val="1"/>
      <w:numFmt w:val="bullet"/>
      <w:pStyle w:val="Podpunktnumerowan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55ED3D81"/>
    <w:multiLevelType w:val="multilevel"/>
    <w:tmpl w:val="F18053D2"/>
    <w:lvl w:ilvl="0">
      <w:start w:val="1"/>
      <w:numFmt w:val="decimal"/>
      <w:lvlText w:val="%1."/>
      <w:legacy w:legacy="1" w:legacySpace="0" w:legacyIndent="280"/>
      <w:lvlJc w:val="left"/>
      <w:rPr>
        <w:rFonts w:ascii="Arial" w:hAnsi="Arial" w:cs="Arial" w:hint="default"/>
        <w:color w:val="auto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9901F2"/>
    <w:multiLevelType w:val="multilevel"/>
    <w:tmpl w:val="3E84C0E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bCs/>
        <w:i w:val="0"/>
        <w:sz w:val="20"/>
        <w:szCs w:val="20"/>
      </w:rPr>
    </w:lvl>
    <w:lvl w:ilvl="1">
      <w:start w:val="3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574F2D7A"/>
    <w:multiLevelType w:val="hybridMultilevel"/>
    <w:tmpl w:val="CCDA803E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pStyle w:val="StylNagwek4Interlinia15wiersz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9D80D30"/>
    <w:multiLevelType w:val="multilevel"/>
    <w:tmpl w:val="0A3630E4"/>
    <w:name w:val="WW8Num1623222222222222222223333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76" w15:restartNumberingAfterBreak="0">
    <w:nsid w:val="5A7E66C9"/>
    <w:multiLevelType w:val="multilevel"/>
    <w:tmpl w:val="EBBE67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7" w15:restartNumberingAfterBreak="0">
    <w:nsid w:val="5E8845A0"/>
    <w:multiLevelType w:val="hybridMultilevel"/>
    <w:tmpl w:val="9DFA0B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EB626A5"/>
    <w:multiLevelType w:val="hybridMultilevel"/>
    <w:tmpl w:val="00E83356"/>
    <w:lvl w:ilvl="0" w:tplc="B86E0BB8">
      <w:start w:val="1"/>
      <w:numFmt w:val="decimal"/>
      <w:lvlText w:val="%1)"/>
      <w:lvlJc w:val="left"/>
      <w:pPr>
        <w:ind w:left="77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9" w15:restartNumberingAfterBreak="0">
    <w:nsid w:val="5F701E6E"/>
    <w:multiLevelType w:val="hybridMultilevel"/>
    <w:tmpl w:val="23606FFE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B73214"/>
    <w:multiLevelType w:val="hybridMultilevel"/>
    <w:tmpl w:val="ACCEFB8E"/>
    <w:lvl w:ilvl="0" w:tplc="04150017">
      <w:start w:val="1"/>
      <w:numFmt w:val="lowerLetter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1" w15:restartNumberingAfterBreak="0">
    <w:nsid w:val="622D238F"/>
    <w:multiLevelType w:val="multilevel"/>
    <w:tmpl w:val="5246AD6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 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62CD2CB6"/>
    <w:multiLevelType w:val="hybridMultilevel"/>
    <w:tmpl w:val="1D105062"/>
    <w:lvl w:ilvl="0" w:tplc="84D21134">
      <w:start w:val="1"/>
      <w:numFmt w:val="decimal"/>
      <w:lvlText w:val="%1)"/>
      <w:lvlJc w:val="left"/>
      <w:pPr>
        <w:ind w:left="1434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3" w15:restartNumberingAfterBreak="0">
    <w:nsid w:val="66E112DC"/>
    <w:multiLevelType w:val="hybridMultilevel"/>
    <w:tmpl w:val="7120519E"/>
    <w:lvl w:ilvl="0" w:tplc="6E36AB18">
      <w:start w:val="1"/>
      <w:numFmt w:val="decimal"/>
      <w:lvlText w:val="%1."/>
      <w:lvlJc w:val="left"/>
      <w:pPr>
        <w:ind w:left="1230" w:hanging="87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FC6A6C"/>
    <w:multiLevelType w:val="hybridMultilevel"/>
    <w:tmpl w:val="BD807732"/>
    <w:lvl w:ilvl="0" w:tplc="2EEEDF3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D83018"/>
    <w:multiLevelType w:val="hybridMultilevel"/>
    <w:tmpl w:val="434639B6"/>
    <w:lvl w:ilvl="0" w:tplc="8C56638A">
      <w:start w:val="1"/>
      <w:numFmt w:val="decimal"/>
      <w:lvlText w:val="%1.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1" w:tplc="934A1A82">
      <w:start w:val="13"/>
      <w:numFmt w:val="decimal"/>
      <w:lvlText w:val="%2"/>
      <w:lvlJc w:val="left"/>
      <w:pPr>
        <w:ind w:left="3600" w:hanging="360"/>
      </w:pPr>
      <w:rPr>
        <w:rFonts w:hint="default"/>
      </w:rPr>
    </w:lvl>
    <w:lvl w:ilvl="2" w:tplc="46C69A3A">
      <w:start w:val="10"/>
      <w:numFmt w:val="decimal"/>
      <w:lvlText w:val="%3)"/>
      <w:lvlJc w:val="left"/>
      <w:pPr>
        <w:ind w:left="4500" w:hanging="360"/>
      </w:pPr>
      <w:rPr>
        <w:rFonts w:hint="default"/>
      </w:rPr>
    </w:lvl>
    <w:lvl w:ilvl="3" w:tplc="55E4A36C">
      <w:start w:val="1"/>
      <w:numFmt w:val="decimal"/>
      <w:lvlText w:val="%4."/>
      <w:lvlJc w:val="left"/>
      <w:pPr>
        <w:ind w:left="504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6" w15:restartNumberingAfterBreak="0">
    <w:nsid w:val="6B172263"/>
    <w:multiLevelType w:val="hybridMultilevel"/>
    <w:tmpl w:val="D86EA2D6"/>
    <w:lvl w:ilvl="0" w:tplc="99EA0C12">
      <w:start w:val="1"/>
      <w:numFmt w:val="decimal"/>
      <w:lvlText w:val="%1. 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DF83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140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BD943F1"/>
    <w:multiLevelType w:val="hybridMultilevel"/>
    <w:tmpl w:val="820214A2"/>
    <w:lvl w:ilvl="0" w:tplc="E542B25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E7B3DF2"/>
    <w:multiLevelType w:val="hybridMultilevel"/>
    <w:tmpl w:val="DF729F16"/>
    <w:lvl w:ilvl="0" w:tplc="FB4C20DA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  <w:u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EE2340E"/>
    <w:multiLevelType w:val="multilevel"/>
    <w:tmpl w:val="D31A2F5C"/>
    <w:lvl w:ilvl="0">
      <w:start w:val="4"/>
      <w:numFmt w:val="decimal"/>
      <w:lvlText w:val="%1."/>
      <w:lvlJc w:val="left"/>
      <w:pPr>
        <w:ind w:left="425" w:hanging="283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2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0" w15:restartNumberingAfterBreak="0">
    <w:nsid w:val="70F82CA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1860137"/>
    <w:multiLevelType w:val="hybridMultilevel"/>
    <w:tmpl w:val="797E5C56"/>
    <w:lvl w:ilvl="0" w:tplc="7EFAB11A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102418"/>
    <w:multiLevelType w:val="hybridMultilevel"/>
    <w:tmpl w:val="C86A0F58"/>
    <w:name w:val="WW8Num28222"/>
    <w:lvl w:ilvl="0" w:tplc="65002044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C34587"/>
    <w:multiLevelType w:val="multilevel"/>
    <w:tmpl w:val="3D266B1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113"/>
      </w:pPr>
      <w:rPr>
        <w:rFonts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4" w15:restartNumberingAfterBreak="0">
    <w:nsid w:val="75EF1C20"/>
    <w:multiLevelType w:val="hybridMultilevel"/>
    <w:tmpl w:val="721864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B1334B"/>
    <w:multiLevelType w:val="multilevel"/>
    <w:tmpl w:val="7BF2661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6" w15:restartNumberingAfterBreak="0">
    <w:nsid w:val="76D77A7C"/>
    <w:multiLevelType w:val="hybridMultilevel"/>
    <w:tmpl w:val="56B836B6"/>
    <w:lvl w:ilvl="0" w:tplc="D5468B8C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7513760"/>
    <w:multiLevelType w:val="hybridMultilevel"/>
    <w:tmpl w:val="ECA041DA"/>
    <w:lvl w:ilvl="0" w:tplc="F3687D6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81C1D58"/>
    <w:multiLevelType w:val="hybridMultilevel"/>
    <w:tmpl w:val="3A2403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4B5DAC"/>
    <w:multiLevelType w:val="hybridMultilevel"/>
    <w:tmpl w:val="E1D0A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CD5BCF"/>
    <w:multiLevelType w:val="hybridMultilevel"/>
    <w:tmpl w:val="E7EC0C80"/>
    <w:lvl w:ilvl="0" w:tplc="DD824FDE">
      <w:start w:val="1"/>
      <w:numFmt w:val="decimal"/>
      <w:lvlText w:val="%1)"/>
      <w:lvlJc w:val="left"/>
      <w:pPr>
        <w:ind w:left="705" w:hanging="4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1" w15:restartNumberingAfterBreak="0">
    <w:nsid w:val="7BAB1DA5"/>
    <w:multiLevelType w:val="singleLevel"/>
    <w:tmpl w:val="9630367A"/>
    <w:lvl w:ilvl="0">
      <w:start w:val="1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2" w15:restartNumberingAfterBreak="0">
    <w:nsid w:val="7BED0CB0"/>
    <w:multiLevelType w:val="multilevel"/>
    <w:tmpl w:val="3A94A964"/>
    <w:name w:val="WW8Num2923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ascii="Arial" w:eastAsia="Times New Roman" w:hAnsi="Arial" w:cs="Arial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3" w15:restartNumberingAfterBreak="0">
    <w:nsid w:val="7CAA5640"/>
    <w:multiLevelType w:val="hybridMultilevel"/>
    <w:tmpl w:val="09869EA6"/>
    <w:lvl w:ilvl="0" w:tplc="C96828D0">
      <w:start w:val="10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7DC94F1F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5" w15:restartNumberingAfterBreak="0">
    <w:nsid w:val="7DDA70D7"/>
    <w:multiLevelType w:val="hybridMultilevel"/>
    <w:tmpl w:val="F974931A"/>
    <w:lvl w:ilvl="0" w:tplc="B608FE40">
      <w:start w:val="1"/>
      <w:numFmt w:val="bullet"/>
      <w:lvlText w:val=""/>
      <w:lvlJc w:val="left"/>
      <w:pPr>
        <w:ind w:left="1222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6" w15:restartNumberingAfterBreak="0">
    <w:nsid w:val="7DE05C38"/>
    <w:multiLevelType w:val="multilevel"/>
    <w:tmpl w:val="E6029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7" w15:restartNumberingAfterBreak="0">
    <w:nsid w:val="7F0E0ABE"/>
    <w:multiLevelType w:val="multilevel"/>
    <w:tmpl w:val="3138B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6"/>
  </w:num>
  <w:num w:numId="2">
    <w:abstractNumId w:val="32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425" w:hanging="283"/>
        </w:pPr>
        <w:rPr>
          <w:rFonts w:ascii="Arial" w:hAnsi="Arial" w:cs="Arial" w:hint="default"/>
          <w:b w:val="0"/>
          <w:i w:val="0"/>
          <w:sz w:val="20"/>
          <w:u w:val="none"/>
        </w:rPr>
      </w:lvl>
    </w:lvlOverride>
  </w:num>
  <w:num w:numId="3">
    <w:abstractNumId w:val="88"/>
  </w:num>
  <w:num w:numId="4">
    <w:abstractNumId w:val="101"/>
  </w:num>
  <w:num w:numId="5">
    <w:abstractNumId w:val="71"/>
  </w:num>
  <w:num w:numId="6">
    <w:abstractNumId w:val="67"/>
  </w:num>
  <w:num w:numId="7">
    <w:abstractNumId w:val="39"/>
  </w:num>
  <w:num w:numId="8">
    <w:abstractNumId w:val="4"/>
  </w:num>
  <w:num w:numId="9">
    <w:abstractNumId w:val="50"/>
  </w:num>
  <w:num w:numId="10">
    <w:abstractNumId w:val="66"/>
  </w:num>
  <w:num w:numId="11">
    <w:abstractNumId w:val="24"/>
  </w:num>
  <w:num w:numId="12">
    <w:abstractNumId w:val="33"/>
  </w:num>
  <w:num w:numId="13">
    <w:abstractNumId w:val="64"/>
  </w:num>
  <w:num w:numId="14">
    <w:abstractNumId w:val="100"/>
  </w:num>
  <w:num w:numId="15">
    <w:abstractNumId w:val="93"/>
  </w:num>
  <w:num w:numId="16">
    <w:abstractNumId w:val="85"/>
  </w:num>
  <w:num w:numId="17">
    <w:abstractNumId w:val="49"/>
  </w:num>
  <w:num w:numId="18">
    <w:abstractNumId w:val="44"/>
  </w:num>
  <w:num w:numId="19">
    <w:abstractNumId w:val="90"/>
  </w:num>
  <w:num w:numId="20">
    <w:abstractNumId w:val="74"/>
  </w:num>
  <w:num w:numId="21">
    <w:abstractNumId w:val="70"/>
  </w:num>
  <w:num w:numId="22">
    <w:abstractNumId w:val="59"/>
  </w:num>
  <w:num w:numId="23">
    <w:abstractNumId w:val="1"/>
  </w:num>
  <w:num w:numId="24">
    <w:abstractNumId w:val="0"/>
  </w:num>
  <w:num w:numId="25">
    <w:abstractNumId w:val="25"/>
  </w:num>
  <w:num w:numId="26">
    <w:abstractNumId w:val="105"/>
  </w:num>
  <w:num w:numId="27">
    <w:abstractNumId w:val="52"/>
  </w:num>
  <w:num w:numId="28">
    <w:abstractNumId w:val="54"/>
  </w:num>
  <w:num w:numId="29">
    <w:abstractNumId w:val="76"/>
  </w:num>
  <w:num w:numId="30">
    <w:abstractNumId w:val="56"/>
  </w:num>
  <w:num w:numId="31">
    <w:abstractNumId w:val="84"/>
  </w:num>
  <w:num w:numId="32">
    <w:abstractNumId w:val="20"/>
  </w:num>
  <w:num w:numId="33">
    <w:abstractNumId w:val="98"/>
  </w:num>
  <w:num w:numId="34">
    <w:abstractNumId w:val="48"/>
  </w:num>
  <w:num w:numId="35">
    <w:abstractNumId w:val="79"/>
  </w:num>
  <w:num w:numId="36">
    <w:abstractNumId w:val="43"/>
    <w:lvlOverride w:ilvl="0">
      <w:lvl w:ilvl="0">
        <w:start w:val="1"/>
        <w:numFmt w:val="decimal"/>
        <w:lvlText w:val="%1)"/>
        <w:lvlJc w:val="left"/>
        <w:pPr>
          <w:tabs>
            <w:tab w:val="num" w:pos="720"/>
          </w:tabs>
          <w:ind w:left="360" w:hanging="360"/>
        </w:pPr>
        <w:rPr>
          <w:rFonts w:ascii="Arial" w:hAnsi="Arial" w:cs="Arial" w:hint="default"/>
          <w:sz w:val="20"/>
          <w:szCs w:val="20"/>
        </w:rPr>
      </w:lvl>
    </w:lvlOverride>
  </w:num>
  <w:num w:numId="37">
    <w:abstractNumId w:val="58"/>
  </w:num>
  <w:num w:numId="38">
    <w:abstractNumId w:val="19"/>
  </w:num>
  <w:num w:numId="39">
    <w:abstractNumId w:val="45"/>
  </w:num>
  <w:num w:numId="40">
    <w:abstractNumId w:val="63"/>
  </w:num>
  <w:num w:numId="41">
    <w:abstractNumId w:val="77"/>
  </w:num>
  <w:num w:numId="42">
    <w:abstractNumId w:val="96"/>
  </w:num>
  <w:num w:numId="43">
    <w:abstractNumId w:val="106"/>
  </w:num>
  <w:num w:numId="44">
    <w:abstractNumId w:val="89"/>
  </w:num>
  <w:num w:numId="45">
    <w:abstractNumId w:val="42"/>
  </w:num>
  <w:num w:numId="46">
    <w:abstractNumId w:val="41"/>
  </w:num>
  <w:num w:numId="47">
    <w:abstractNumId w:val="82"/>
  </w:num>
  <w:num w:numId="48">
    <w:abstractNumId w:val="31"/>
    <w:lvlOverride w:ilvl="4">
      <w:lvl w:ilvl="4">
        <w:start w:val="1"/>
        <w:numFmt w:val="lowerLetter"/>
        <w:lvlText w:val="%5)"/>
        <w:lvlJc w:val="left"/>
        <w:pPr>
          <w:ind w:left="3600" w:hanging="360"/>
        </w:pPr>
        <w:rPr>
          <w:rFonts w:ascii="Arial" w:eastAsia="Times New Roman" w:hAnsi="Arial" w:cs="Arial"/>
          <w:color w:val="auto"/>
        </w:rPr>
      </w:lvl>
    </w:lvlOverride>
  </w:num>
  <w:num w:numId="49">
    <w:abstractNumId w:val="87"/>
  </w:num>
  <w:num w:numId="50">
    <w:abstractNumId w:val="30"/>
  </w:num>
  <w:num w:numId="51">
    <w:abstractNumId w:val="80"/>
  </w:num>
  <w:num w:numId="52">
    <w:abstractNumId w:val="15"/>
  </w:num>
  <w:num w:numId="53">
    <w:abstractNumId w:val="55"/>
  </w:num>
  <w:num w:numId="54">
    <w:abstractNumId w:val="40"/>
  </w:num>
  <w:num w:numId="55">
    <w:abstractNumId w:val="38"/>
  </w:num>
  <w:num w:numId="56">
    <w:abstractNumId w:val="47"/>
  </w:num>
  <w:num w:numId="57">
    <w:abstractNumId w:val="99"/>
  </w:num>
  <w:num w:numId="58">
    <w:abstractNumId w:val="12"/>
  </w:num>
  <w:num w:numId="59">
    <w:abstractNumId w:val="107"/>
  </w:num>
  <w:num w:numId="60">
    <w:abstractNumId w:val="104"/>
  </w:num>
  <w:num w:numId="61">
    <w:abstractNumId w:val="72"/>
  </w:num>
  <w:num w:numId="62">
    <w:abstractNumId w:val="73"/>
  </w:num>
  <w:num w:numId="63">
    <w:abstractNumId w:val="22"/>
  </w:num>
  <w:num w:numId="64">
    <w:abstractNumId w:val="81"/>
  </w:num>
  <w:num w:numId="65">
    <w:abstractNumId w:val="95"/>
  </w:num>
  <w:num w:numId="66">
    <w:abstractNumId w:val="21"/>
  </w:num>
  <w:num w:numId="67">
    <w:abstractNumId w:val="69"/>
  </w:num>
  <w:num w:numId="68">
    <w:abstractNumId w:val="83"/>
  </w:num>
  <w:num w:numId="69">
    <w:abstractNumId w:val="28"/>
  </w:num>
  <w:num w:numId="70">
    <w:abstractNumId w:val="60"/>
  </w:num>
  <w:num w:numId="71">
    <w:abstractNumId w:val="68"/>
  </w:num>
  <w:num w:numId="72">
    <w:abstractNumId w:val="94"/>
  </w:num>
  <w:num w:numId="73">
    <w:abstractNumId w:val="61"/>
  </w:num>
  <w:num w:numId="74">
    <w:abstractNumId w:val="13"/>
  </w:num>
  <w:num w:numId="75">
    <w:abstractNumId w:val="97"/>
  </w:num>
  <w:num w:numId="76">
    <w:abstractNumId w:val="18"/>
  </w:num>
  <w:num w:numId="77">
    <w:abstractNumId w:val="51"/>
  </w:num>
  <w:num w:numId="78">
    <w:abstractNumId w:val="62"/>
  </w:num>
  <w:num w:numId="79">
    <w:abstractNumId w:val="53"/>
  </w:num>
  <w:num w:numId="80">
    <w:abstractNumId w:val="46"/>
  </w:num>
  <w:num w:numId="81">
    <w:abstractNumId w:val="91"/>
  </w:num>
  <w:num w:numId="82">
    <w:abstractNumId w:val="78"/>
  </w:num>
  <w:num w:numId="83">
    <w:abstractNumId w:val="103"/>
  </w:num>
  <w:num w:numId="84">
    <w:abstractNumId w:val="29"/>
  </w:num>
  <w:num w:numId="85">
    <w:abstractNumId w:val="17"/>
  </w:num>
  <w:num w:numId="86">
    <w:abstractNumId w:val="37"/>
  </w:num>
  <w:num w:numId="87">
    <w:abstractNumId w:val="16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D7E968CE-D011-4144-A0D1-2E984C4BBA05}"/>
  </w:docVars>
  <w:rsids>
    <w:rsidRoot w:val="006611B1"/>
    <w:rsid w:val="00000B65"/>
    <w:rsid w:val="00000B6E"/>
    <w:rsid w:val="00000C91"/>
    <w:rsid w:val="00000DDA"/>
    <w:rsid w:val="00000F98"/>
    <w:rsid w:val="000014B3"/>
    <w:rsid w:val="00001D96"/>
    <w:rsid w:val="0000230C"/>
    <w:rsid w:val="00002668"/>
    <w:rsid w:val="00002F56"/>
    <w:rsid w:val="00003C79"/>
    <w:rsid w:val="00003FC6"/>
    <w:rsid w:val="00004D26"/>
    <w:rsid w:val="0000500C"/>
    <w:rsid w:val="00005126"/>
    <w:rsid w:val="000052C5"/>
    <w:rsid w:val="00005981"/>
    <w:rsid w:val="00005CA2"/>
    <w:rsid w:val="00005CB4"/>
    <w:rsid w:val="000063B2"/>
    <w:rsid w:val="000065FC"/>
    <w:rsid w:val="00006FB9"/>
    <w:rsid w:val="000071A0"/>
    <w:rsid w:val="0000768C"/>
    <w:rsid w:val="000077F1"/>
    <w:rsid w:val="00010459"/>
    <w:rsid w:val="00010B87"/>
    <w:rsid w:val="000114D7"/>
    <w:rsid w:val="000117CB"/>
    <w:rsid w:val="00012423"/>
    <w:rsid w:val="00012A01"/>
    <w:rsid w:val="00013459"/>
    <w:rsid w:val="000135FE"/>
    <w:rsid w:val="0001372A"/>
    <w:rsid w:val="00013E04"/>
    <w:rsid w:val="00013F48"/>
    <w:rsid w:val="00014672"/>
    <w:rsid w:val="00015D9B"/>
    <w:rsid w:val="000166DD"/>
    <w:rsid w:val="00016783"/>
    <w:rsid w:val="000167E5"/>
    <w:rsid w:val="0001686E"/>
    <w:rsid w:val="000168AF"/>
    <w:rsid w:val="00016CF7"/>
    <w:rsid w:val="00016D56"/>
    <w:rsid w:val="00016F91"/>
    <w:rsid w:val="000178B0"/>
    <w:rsid w:val="000200C5"/>
    <w:rsid w:val="000201BC"/>
    <w:rsid w:val="00021303"/>
    <w:rsid w:val="000213DF"/>
    <w:rsid w:val="00021488"/>
    <w:rsid w:val="000216C6"/>
    <w:rsid w:val="00021F00"/>
    <w:rsid w:val="00022291"/>
    <w:rsid w:val="000229DE"/>
    <w:rsid w:val="00022BBF"/>
    <w:rsid w:val="00022C00"/>
    <w:rsid w:val="0002378A"/>
    <w:rsid w:val="00023DD4"/>
    <w:rsid w:val="000245F5"/>
    <w:rsid w:val="0002480A"/>
    <w:rsid w:val="00024B58"/>
    <w:rsid w:val="00024D9B"/>
    <w:rsid w:val="00025AFF"/>
    <w:rsid w:val="00025EC2"/>
    <w:rsid w:val="00026B82"/>
    <w:rsid w:val="000278BF"/>
    <w:rsid w:val="00030058"/>
    <w:rsid w:val="000300CC"/>
    <w:rsid w:val="00030470"/>
    <w:rsid w:val="00030735"/>
    <w:rsid w:val="00030970"/>
    <w:rsid w:val="00030A71"/>
    <w:rsid w:val="00030A8D"/>
    <w:rsid w:val="00030E1B"/>
    <w:rsid w:val="0003152A"/>
    <w:rsid w:val="0003165E"/>
    <w:rsid w:val="000318FF"/>
    <w:rsid w:val="000321DD"/>
    <w:rsid w:val="00032405"/>
    <w:rsid w:val="00032C82"/>
    <w:rsid w:val="00033859"/>
    <w:rsid w:val="00033AEF"/>
    <w:rsid w:val="00033DDB"/>
    <w:rsid w:val="00034753"/>
    <w:rsid w:val="00034860"/>
    <w:rsid w:val="00034AA6"/>
    <w:rsid w:val="0003540C"/>
    <w:rsid w:val="00035898"/>
    <w:rsid w:val="00035D6C"/>
    <w:rsid w:val="00035F86"/>
    <w:rsid w:val="0003605F"/>
    <w:rsid w:val="0003614D"/>
    <w:rsid w:val="000363BD"/>
    <w:rsid w:val="00036C48"/>
    <w:rsid w:val="00036E22"/>
    <w:rsid w:val="000370B5"/>
    <w:rsid w:val="00037250"/>
    <w:rsid w:val="0004015E"/>
    <w:rsid w:val="000406B2"/>
    <w:rsid w:val="000408EE"/>
    <w:rsid w:val="00040E09"/>
    <w:rsid w:val="0004125A"/>
    <w:rsid w:val="00041266"/>
    <w:rsid w:val="000419A9"/>
    <w:rsid w:val="00041AA7"/>
    <w:rsid w:val="00041FFF"/>
    <w:rsid w:val="00042B3A"/>
    <w:rsid w:val="00042F1C"/>
    <w:rsid w:val="000432D7"/>
    <w:rsid w:val="0004392F"/>
    <w:rsid w:val="00043957"/>
    <w:rsid w:val="00043D31"/>
    <w:rsid w:val="00043D99"/>
    <w:rsid w:val="00043F7B"/>
    <w:rsid w:val="000453B1"/>
    <w:rsid w:val="00045821"/>
    <w:rsid w:val="000459F3"/>
    <w:rsid w:val="00046121"/>
    <w:rsid w:val="000465F6"/>
    <w:rsid w:val="00046E0A"/>
    <w:rsid w:val="00046FB7"/>
    <w:rsid w:val="00047000"/>
    <w:rsid w:val="0004761C"/>
    <w:rsid w:val="00047707"/>
    <w:rsid w:val="00050363"/>
    <w:rsid w:val="000509BE"/>
    <w:rsid w:val="000514AA"/>
    <w:rsid w:val="00051547"/>
    <w:rsid w:val="00051B01"/>
    <w:rsid w:val="00051BFA"/>
    <w:rsid w:val="00051E3E"/>
    <w:rsid w:val="00051F37"/>
    <w:rsid w:val="00052792"/>
    <w:rsid w:val="00052A5E"/>
    <w:rsid w:val="00052B07"/>
    <w:rsid w:val="00052D4F"/>
    <w:rsid w:val="000533B5"/>
    <w:rsid w:val="000535E9"/>
    <w:rsid w:val="0005590E"/>
    <w:rsid w:val="00055B83"/>
    <w:rsid w:val="00055BD5"/>
    <w:rsid w:val="00056259"/>
    <w:rsid w:val="00056950"/>
    <w:rsid w:val="00057107"/>
    <w:rsid w:val="00057701"/>
    <w:rsid w:val="000579BE"/>
    <w:rsid w:val="00057A37"/>
    <w:rsid w:val="00060022"/>
    <w:rsid w:val="000600C3"/>
    <w:rsid w:val="000606A2"/>
    <w:rsid w:val="00060898"/>
    <w:rsid w:val="00060A0C"/>
    <w:rsid w:val="00060E6C"/>
    <w:rsid w:val="000611EB"/>
    <w:rsid w:val="0006157E"/>
    <w:rsid w:val="00061990"/>
    <w:rsid w:val="00061BC7"/>
    <w:rsid w:val="00061D3D"/>
    <w:rsid w:val="00062BD1"/>
    <w:rsid w:val="00062C69"/>
    <w:rsid w:val="00062F18"/>
    <w:rsid w:val="0006302A"/>
    <w:rsid w:val="000631F2"/>
    <w:rsid w:val="000643C0"/>
    <w:rsid w:val="00064517"/>
    <w:rsid w:val="00064FC7"/>
    <w:rsid w:val="000659CC"/>
    <w:rsid w:val="0006679B"/>
    <w:rsid w:val="000669EF"/>
    <w:rsid w:val="000674AB"/>
    <w:rsid w:val="000678E4"/>
    <w:rsid w:val="00067DF2"/>
    <w:rsid w:val="0007012F"/>
    <w:rsid w:val="000703BF"/>
    <w:rsid w:val="00070B4F"/>
    <w:rsid w:val="000718F5"/>
    <w:rsid w:val="00071962"/>
    <w:rsid w:val="00071A7D"/>
    <w:rsid w:val="00071EE6"/>
    <w:rsid w:val="0007217F"/>
    <w:rsid w:val="000723A3"/>
    <w:rsid w:val="000728D6"/>
    <w:rsid w:val="00072D65"/>
    <w:rsid w:val="00073577"/>
    <w:rsid w:val="00073BDA"/>
    <w:rsid w:val="0007413D"/>
    <w:rsid w:val="000745EF"/>
    <w:rsid w:val="00074B36"/>
    <w:rsid w:val="000754FC"/>
    <w:rsid w:val="000762CD"/>
    <w:rsid w:val="000769D7"/>
    <w:rsid w:val="000771F4"/>
    <w:rsid w:val="00077AC9"/>
    <w:rsid w:val="00077B51"/>
    <w:rsid w:val="00077B7F"/>
    <w:rsid w:val="00080073"/>
    <w:rsid w:val="00080188"/>
    <w:rsid w:val="00080582"/>
    <w:rsid w:val="000808FE"/>
    <w:rsid w:val="00080F37"/>
    <w:rsid w:val="00081607"/>
    <w:rsid w:val="00081863"/>
    <w:rsid w:val="00081908"/>
    <w:rsid w:val="000819BE"/>
    <w:rsid w:val="00081AB8"/>
    <w:rsid w:val="000827CC"/>
    <w:rsid w:val="000829A6"/>
    <w:rsid w:val="00082A86"/>
    <w:rsid w:val="00082B29"/>
    <w:rsid w:val="00082E31"/>
    <w:rsid w:val="00083273"/>
    <w:rsid w:val="0008361F"/>
    <w:rsid w:val="00083845"/>
    <w:rsid w:val="00083989"/>
    <w:rsid w:val="00083BB7"/>
    <w:rsid w:val="0008422D"/>
    <w:rsid w:val="000848D6"/>
    <w:rsid w:val="0008492C"/>
    <w:rsid w:val="00084A16"/>
    <w:rsid w:val="00084B99"/>
    <w:rsid w:val="00084D35"/>
    <w:rsid w:val="000852FC"/>
    <w:rsid w:val="00085326"/>
    <w:rsid w:val="0008543B"/>
    <w:rsid w:val="0008568A"/>
    <w:rsid w:val="00085B68"/>
    <w:rsid w:val="00085C81"/>
    <w:rsid w:val="00085DEA"/>
    <w:rsid w:val="00085E48"/>
    <w:rsid w:val="000866ED"/>
    <w:rsid w:val="00086BD7"/>
    <w:rsid w:val="00086E2E"/>
    <w:rsid w:val="00086EA2"/>
    <w:rsid w:val="0008710E"/>
    <w:rsid w:val="000871DE"/>
    <w:rsid w:val="000875F1"/>
    <w:rsid w:val="000878BB"/>
    <w:rsid w:val="00087B92"/>
    <w:rsid w:val="000903AF"/>
    <w:rsid w:val="00090707"/>
    <w:rsid w:val="00090A62"/>
    <w:rsid w:val="00090CE1"/>
    <w:rsid w:val="000915F2"/>
    <w:rsid w:val="00092AC6"/>
    <w:rsid w:val="00092DA2"/>
    <w:rsid w:val="00092F3D"/>
    <w:rsid w:val="0009329B"/>
    <w:rsid w:val="000937C3"/>
    <w:rsid w:val="00093F37"/>
    <w:rsid w:val="0009433B"/>
    <w:rsid w:val="000947B8"/>
    <w:rsid w:val="00094D07"/>
    <w:rsid w:val="00095118"/>
    <w:rsid w:val="0009598F"/>
    <w:rsid w:val="00095C48"/>
    <w:rsid w:val="00095E88"/>
    <w:rsid w:val="000964BB"/>
    <w:rsid w:val="000964D5"/>
    <w:rsid w:val="00096DF3"/>
    <w:rsid w:val="00097083"/>
    <w:rsid w:val="00097942"/>
    <w:rsid w:val="00097A7C"/>
    <w:rsid w:val="00097C19"/>
    <w:rsid w:val="000A1489"/>
    <w:rsid w:val="000A14F8"/>
    <w:rsid w:val="000A1BD4"/>
    <w:rsid w:val="000A2022"/>
    <w:rsid w:val="000A24E5"/>
    <w:rsid w:val="000A2716"/>
    <w:rsid w:val="000A2CE4"/>
    <w:rsid w:val="000A2FDE"/>
    <w:rsid w:val="000A34C8"/>
    <w:rsid w:val="000A3AD2"/>
    <w:rsid w:val="000A3CE9"/>
    <w:rsid w:val="000A3D78"/>
    <w:rsid w:val="000A3F3A"/>
    <w:rsid w:val="000A490B"/>
    <w:rsid w:val="000A4C02"/>
    <w:rsid w:val="000A4CC3"/>
    <w:rsid w:val="000A5624"/>
    <w:rsid w:val="000A564A"/>
    <w:rsid w:val="000A5A0C"/>
    <w:rsid w:val="000A5BE0"/>
    <w:rsid w:val="000A5C82"/>
    <w:rsid w:val="000A5F3A"/>
    <w:rsid w:val="000A6224"/>
    <w:rsid w:val="000A6233"/>
    <w:rsid w:val="000A627E"/>
    <w:rsid w:val="000A678D"/>
    <w:rsid w:val="000A7077"/>
    <w:rsid w:val="000A708F"/>
    <w:rsid w:val="000A76C6"/>
    <w:rsid w:val="000A7735"/>
    <w:rsid w:val="000A7B59"/>
    <w:rsid w:val="000A7CAC"/>
    <w:rsid w:val="000B047B"/>
    <w:rsid w:val="000B08DA"/>
    <w:rsid w:val="000B0B3F"/>
    <w:rsid w:val="000B0B4F"/>
    <w:rsid w:val="000B0BC4"/>
    <w:rsid w:val="000B17CA"/>
    <w:rsid w:val="000B1DF3"/>
    <w:rsid w:val="000B29D9"/>
    <w:rsid w:val="000B2E48"/>
    <w:rsid w:val="000B2E86"/>
    <w:rsid w:val="000B311B"/>
    <w:rsid w:val="000B3493"/>
    <w:rsid w:val="000B3775"/>
    <w:rsid w:val="000B3D53"/>
    <w:rsid w:val="000B4332"/>
    <w:rsid w:val="000B4BC5"/>
    <w:rsid w:val="000B50ED"/>
    <w:rsid w:val="000B5566"/>
    <w:rsid w:val="000B571D"/>
    <w:rsid w:val="000B5BB9"/>
    <w:rsid w:val="000B5FBB"/>
    <w:rsid w:val="000B608D"/>
    <w:rsid w:val="000B657F"/>
    <w:rsid w:val="000B6FCE"/>
    <w:rsid w:val="000B7041"/>
    <w:rsid w:val="000B7054"/>
    <w:rsid w:val="000B71D2"/>
    <w:rsid w:val="000B7996"/>
    <w:rsid w:val="000B7A77"/>
    <w:rsid w:val="000B7D33"/>
    <w:rsid w:val="000B7D54"/>
    <w:rsid w:val="000C0257"/>
    <w:rsid w:val="000C0299"/>
    <w:rsid w:val="000C0841"/>
    <w:rsid w:val="000C0AF0"/>
    <w:rsid w:val="000C0C3F"/>
    <w:rsid w:val="000C2104"/>
    <w:rsid w:val="000C238B"/>
    <w:rsid w:val="000C23C4"/>
    <w:rsid w:val="000C3311"/>
    <w:rsid w:val="000C3D79"/>
    <w:rsid w:val="000C3E2C"/>
    <w:rsid w:val="000C46CD"/>
    <w:rsid w:val="000C46F1"/>
    <w:rsid w:val="000C4ED3"/>
    <w:rsid w:val="000C530A"/>
    <w:rsid w:val="000C560F"/>
    <w:rsid w:val="000C5653"/>
    <w:rsid w:val="000C5A1E"/>
    <w:rsid w:val="000C5A99"/>
    <w:rsid w:val="000C5AD7"/>
    <w:rsid w:val="000C5D4D"/>
    <w:rsid w:val="000C6DC9"/>
    <w:rsid w:val="000C7AB5"/>
    <w:rsid w:val="000C7C61"/>
    <w:rsid w:val="000C7CEB"/>
    <w:rsid w:val="000C7D5C"/>
    <w:rsid w:val="000D0700"/>
    <w:rsid w:val="000D0818"/>
    <w:rsid w:val="000D134B"/>
    <w:rsid w:val="000D1352"/>
    <w:rsid w:val="000D1385"/>
    <w:rsid w:val="000D13C6"/>
    <w:rsid w:val="000D1CD8"/>
    <w:rsid w:val="000D1F75"/>
    <w:rsid w:val="000D1FA7"/>
    <w:rsid w:val="000D2169"/>
    <w:rsid w:val="000D2434"/>
    <w:rsid w:val="000D265B"/>
    <w:rsid w:val="000D2B7D"/>
    <w:rsid w:val="000D33AF"/>
    <w:rsid w:val="000D38BA"/>
    <w:rsid w:val="000D402B"/>
    <w:rsid w:val="000D492D"/>
    <w:rsid w:val="000D54F1"/>
    <w:rsid w:val="000D5CDD"/>
    <w:rsid w:val="000D6005"/>
    <w:rsid w:val="000D672C"/>
    <w:rsid w:val="000D7398"/>
    <w:rsid w:val="000D7F3C"/>
    <w:rsid w:val="000D7FBF"/>
    <w:rsid w:val="000E01B2"/>
    <w:rsid w:val="000E113F"/>
    <w:rsid w:val="000E11ED"/>
    <w:rsid w:val="000E1500"/>
    <w:rsid w:val="000E1F97"/>
    <w:rsid w:val="000E2026"/>
    <w:rsid w:val="000E28D6"/>
    <w:rsid w:val="000E2C4D"/>
    <w:rsid w:val="000E2E5A"/>
    <w:rsid w:val="000E2E88"/>
    <w:rsid w:val="000E39AF"/>
    <w:rsid w:val="000E3C21"/>
    <w:rsid w:val="000E40E3"/>
    <w:rsid w:val="000E4410"/>
    <w:rsid w:val="000E5880"/>
    <w:rsid w:val="000E605A"/>
    <w:rsid w:val="000E6316"/>
    <w:rsid w:val="000E63B2"/>
    <w:rsid w:val="000E6403"/>
    <w:rsid w:val="000E698D"/>
    <w:rsid w:val="000E6D0A"/>
    <w:rsid w:val="000E6D72"/>
    <w:rsid w:val="000E6DA9"/>
    <w:rsid w:val="000E6E50"/>
    <w:rsid w:val="000E6E55"/>
    <w:rsid w:val="000E723E"/>
    <w:rsid w:val="000E755A"/>
    <w:rsid w:val="000E7EFA"/>
    <w:rsid w:val="000F0A3E"/>
    <w:rsid w:val="000F0ADC"/>
    <w:rsid w:val="000F0EF1"/>
    <w:rsid w:val="000F1265"/>
    <w:rsid w:val="000F1666"/>
    <w:rsid w:val="000F16EC"/>
    <w:rsid w:val="000F1768"/>
    <w:rsid w:val="000F1812"/>
    <w:rsid w:val="000F1DC5"/>
    <w:rsid w:val="000F325C"/>
    <w:rsid w:val="000F3CA1"/>
    <w:rsid w:val="000F4533"/>
    <w:rsid w:val="000F461B"/>
    <w:rsid w:val="000F4683"/>
    <w:rsid w:val="000F47F4"/>
    <w:rsid w:val="000F4A71"/>
    <w:rsid w:val="000F4B01"/>
    <w:rsid w:val="000F4D5A"/>
    <w:rsid w:val="000F4EAB"/>
    <w:rsid w:val="000F535A"/>
    <w:rsid w:val="000F55C1"/>
    <w:rsid w:val="000F5724"/>
    <w:rsid w:val="000F5987"/>
    <w:rsid w:val="000F5BB8"/>
    <w:rsid w:val="000F5D11"/>
    <w:rsid w:val="000F5DE3"/>
    <w:rsid w:val="000F63D2"/>
    <w:rsid w:val="000F6730"/>
    <w:rsid w:val="000F69C1"/>
    <w:rsid w:val="000F6F5C"/>
    <w:rsid w:val="000F7074"/>
    <w:rsid w:val="000F7097"/>
    <w:rsid w:val="000F711A"/>
    <w:rsid w:val="000F734A"/>
    <w:rsid w:val="000F74F3"/>
    <w:rsid w:val="000F752E"/>
    <w:rsid w:val="000F7757"/>
    <w:rsid w:val="000F7C4B"/>
    <w:rsid w:val="00100068"/>
    <w:rsid w:val="0010014C"/>
    <w:rsid w:val="00100632"/>
    <w:rsid w:val="00100692"/>
    <w:rsid w:val="00100823"/>
    <w:rsid w:val="00100E1F"/>
    <w:rsid w:val="00100E50"/>
    <w:rsid w:val="00101344"/>
    <w:rsid w:val="00101BB5"/>
    <w:rsid w:val="00102176"/>
    <w:rsid w:val="00102254"/>
    <w:rsid w:val="00102620"/>
    <w:rsid w:val="00102931"/>
    <w:rsid w:val="00103788"/>
    <w:rsid w:val="00103FCB"/>
    <w:rsid w:val="0010447D"/>
    <w:rsid w:val="001044D0"/>
    <w:rsid w:val="00104526"/>
    <w:rsid w:val="0010487D"/>
    <w:rsid w:val="00105A3E"/>
    <w:rsid w:val="00105C2F"/>
    <w:rsid w:val="001060A7"/>
    <w:rsid w:val="001060FB"/>
    <w:rsid w:val="001062AB"/>
    <w:rsid w:val="00106B03"/>
    <w:rsid w:val="001072DB"/>
    <w:rsid w:val="00107660"/>
    <w:rsid w:val="00107A11"/>
    <w:rsid w:val="0011025D"/>
    <w:rsid w:val="0011053F"/>
    <w:rsid w:val="001105EB"/>
    <w:rsid w:val="00111922"/>
    <w:rsid w:val="00111B35"/>
    <w:rsid w:val="00111E3D"/>
    <w:rsid w:val="001120DA"/>
    <w:rsid w:val="00112743"/>
    <w:rsid w:val="00112F93"/>
    <w:rsid w:val="001134DA"/>
    <w:rsid w:val="001138B3"/>
    <w:rsid w:val="00114206"/>
    <w:rsid w:val="00114826"/>
    <w:rsid w:val="00114DDE"/>
    <w:rsid w:val="00115114"/>
    <w:rsid w:val="001151D7"/>
    <w:rsid w:val="001152B9"/>
    <w:rsid w:val="00115378"/>
    <w:rsid w:val="00115857"/>
    <w:rsid w:val="0011591F"/>
    <w:rsid w:val="00115D41"/>
    <w:rsid w:val="00116006"/>
    <w:rsid w:val="001167D9"/>
    <w:rsid w:val="00116A36"/>
    <w:rsid w:val="001173B8"/>
    <w:rsid w:val="00117695"/>
    <w:rsid w:val="00117E5B"/>
    <w:rsid w:val="00117EF3"/>
    <w:rsid w:val="00120691"/>
    <w:rsid w:val="00120857"/>
    <w:rsid w:val="00120E9A"/>
    <w:rsid w:val="00120EC5"/>
    <w:rsid w:val="00120F05"/>
    <w:rsid w:val="0012167A"/>
    <w:rsid w:val="00121AC4"/>
    <w:rsid w:val="00121E44"/>
    <w:rsid w:val="00122489"/>
    <w:rsid w:val="00122DA9"/>
    <w:rsid w:val="00123210"/>
    <w:rsid w:val="00123373"/>
    <w:rsid w:val="00123F08"/>
    <w:rsid w:val="00124744"/>
    <w:rsid w:val="00124A96"/>
    <w:rsid w:val="001253F2"/>
    <w:rsid w:val="0012582C"/>
    <w:rsid w:val="00125936"/>
    <w:rsid w:val="001260D1"/>
    <w:rsid w:val="00126467"/>
    <w:rsid w:val="00126C4A"/>
    <w:rsid w:val="0012727D"/>
    <w:rsid w:val="001276D9"/>
    <w:rsid w:val="00127795"/>
    <w:rsid w:val="00127CC3"/>
    <w:rsid w:val="00127F77"/>
    <w:rsid w:val="001300E5"/>
    <w:rsid w:val="001304EC"/>
    <w:rsid w:val="00130669"/>
    <w:rsid w:val="00130767"/>
    <w:rsid w:val="00130945"/>
    <w:rsid w:val="00130CD1"/>
    <w:rsid w:val="001313FD"/>
    <w:rsid w:val="001315B7"/>
    <w:rsid w:val="00132489"/>
    <w:rsid w:val="00132C05"/>
    <w:rsid w:val="00133450"/>
    <w:rsid w:val="001336DE"/>
    <w:rsid w:val="0013400C"/>
    <w:rsid w:val="001342B7"/>
    <w:rsid w:val="00134793"/>
    <w:rsid w:val="00134B51"/>
    <w:rsid w:val="00134EA6"/>
    <w:rsid w:val="0013572D"/>
    <w:rsid w:val="00135858"/>
    <w:rsid w:val="0013651A"/>
    <w:rsid w:val="00136933"/>
    <w:rsid w:val="00136F07"/>
    <w:rsid w:val="00137129"/>
    <w:rsid w:val="0013782E"/>
    <w:rsid w:val="001400F9"/>
    <w:rsid w:val="0014037D"/>
    <w:rsid w:val="00141094"/>
    <w:rsid w:val="001410D7"/>
    <w:rsid w:val="001417A2"/>
    <w:rsid w:val="00142367"/>
    <w:rsid w:val="00142461"/>
    <w:rsid w:val="001425B2"/>
    <w:rsid w:val="001435DB"/>
    <w:rsid w:val="00144224"/>
    <w:rsid w:val="001442BC"/>
    <w:rsid w:val="00144612"/>
    <w:rsid w:val="00144AAF"/>
    <w:rsid w:val="00144C1A"/>
    <w:rsid w:val="00144CD8"/>
    <w:rsid w:val="001451BD"/>
    <w:rsid w:val="00145E5B"/>
    <w:rsid w:val="00145F06"/>
    <w:rsid w:val="00146176"/>
    <w:rsid w:val="00146842"/>
    <w:rsid w:val="00146954"/>
    <w:rsid w:val="001469A6"/>
    <w:rsid w:val="00146D38"/>
    <w:rsid w:val="001476F4"/>
    <w:rsid w:val="00147E8B"/>
    <w:rsid w:val="00150319"/>
    <w:rsid w:val="00150532"/>
    <w:rsid w:val="001512A9"/>
    <w:rsid w:val="001512DE"/>
    <w:rsid w:val="00151466"/>
    <w:rsid w:val="0015158C"/>
    <w:rsid w:val="001515E6"/>
    <w:rsid w:val="00152ABA"/>
    <w:rsid w:val="0015310F"/>
    <w:rsid w:val="00153194"/>
    <w:rsid w:val="001533F6"/>
    <w:rsid w:val="00153830"/>
    <w:rsid w:val="00153AD5"/>
    <w:rsid w:val="00153B1C"/>
    <w:rsid w:val="001543FB"/>
    <w:rsid w:val="00155434"/>
    <w:rsid w:val="00155F23"/>
    <w:rsid w:val="00156467"/>
    <w:rsid w:val="00156AF4"/>
    <w:rsid w:val="00156DDF"/>
    <w:rsid w:val="00157225"/>
    <w:rsid w:val="00157250"/>
    <w:rsid w:val="00157B4A"/>
    <w:rsid w:val="00157BD2"/>
    <w:rsid w:val="00157F95"/>
    <w:rsid w:val="00160372"/>
    <w:rsid w:val="00160923"/>
    <w:rsid w:val="00160E32"/>
    <w:rsid w:val="00160FD7"/>
    <w:rsid w:val="00161662"/>
    <w:rsid w:val="00161C6A"/>
    <w:rsid w:val="00162101"/>
    <w:rsid w:val="001627DA"/>
    <w:rsid w:val="0016297D"/>
    <w:rsid w:val="00162A28"/>
    <w:rsid w:val="0016354B"/>
    <w:rsid w:val="0016378A"/>
    <w:rsid w:val="001639AF"/>
    <w:rsid w:val="00163E7F"/>
    <w:rsid w:val="00163F11"/>
    <w:rsid w:val="001648CA"/>
    <w:rsid w:val="00164ABE"/>
    <w:rsid w:val="00164E89"/>
    <w:rsid w:val="00165074"/>
    <w:rsid w:val="00166208"/>
    <w:rsid w:val="001663C6"/>
    <w:rsid w:val="00167013"/>
    <w:rsid w:val="00167404"/>
    <w:rsid w:val="0017046D"/>
    <w:rsid w:val="001715CC"/>
    <w:rsid w:val="00171F21"/>
    <w:rsid w:val="001721DC"/>
    <w:rsid w:val="001728F3"/>
    <w:rsid w:val="00172AB8"/>
    <w:rsid w:val="00172B4D"/>
    <w:rsid w:val="00172E9A"/>
    <w:rsid w:val="0017372A"/>
    <w:rsid w:val="00173D48"/>
    <w:rsid w:val="001742F2"/>
    <w:rsid w:val="001743F2"/>
    <w:rsid w:val="00174A75"/>
    <w:rsid w:val="0017517C"/>
    <w:rsid w:val="001754C9"/>
    <w:rsid w:val="00175A6F"/>
    <w:rsid w:val="00175ADC"/>
    <w:rsid w:val="00176D38"/>
    <w:rsid w:val="00176E3F"/>
    <w:rsid w:val="00177ED1"/>
    <w:rsid w:val="0018089F"/>
    <w:rsid w:val="00181646"/>
    <w:rsid w:val="00181667"/>
    <w:rsid w:val="00181CC5"/>
    <w:rsid w:val="001821B5"/>
    <w:rsid w:val="001822B4"/>
    <w:rsid w:val="001827F6"/>
    <w:rsid w:val="00182A6E"/>
    <w:rsid w:val="00182B97"/>
    <w:rsid w:val="00182E0B"/>
    <w:rsid w:val="00182F66"/>
    <w:rsid w:val="00183524"/>
    <w:rsid w:val="001838B4"/>
    <w:rsid w:val="00183E27"/>
    <w:rsid w:val="00184ADB"/>
    <w:rsid w:val="00184B8B"/>
    <w:rsid w:val="001853EB"/>
    <w:rsid w:val="001856F6"/>
    <w:rsid w:val="00185974"/>
    <w:rsid w:val="00185A1F"/>
    <w:rsid w:val="001865B7"/>
    <w:rsid w:val="00186836"/>
    <w:rsid w:val="00186A88"/>
    <w:rsid w:val="00187043"/>
    <w:rsid w:val="0018736C"/>
    <w:rsid w:val="001875B7"/>
    <w:rsid w:val="00187607"/>
    <w:rsid w:val="0019022B"/>
    <w:rsid w:val="001908AE"/>
    <w:rsid w:val="001909F9"/>
    <w:rsid w:val="00190CB1"/>
    <w:rsid w:val="00190E67"/>
    <w:rsid w:val="00190F10"/>
    <w:rsid w:val="0019164B"/>
    <w:rsid w:val="001919FC"/>
    <w:rsid w:val="00191DFB"/>
    <w:rsid w:val="00192783"/>
    <w:rsid w:val="0019296F"/>
    <w:rsid w:val="00192DE5"/>
    <w:rsid w:val="00193A53"/>
    <w:rsid w:val="00193DC8"/>
    <w:rsid w:val="00193F27"/>
    <w:rsid w:val="00193F90"/>
    <w:rsid w:val="00194054"/>
    <w:rsid w:val="001943C7"/>
    <w:rsid w:val="001949BE"/>
    <w:rsid w:val="001952EF"/>
    <w:rsid w:val="001956E0"/>
    <w:rsid w:val="001957A5"/>
    <w:rsid w:val="00195895"/>
    <w:rsid w:val="001958CB"/>
    <w:rsid w:val="00195961"/>
    <w:rsid w:val="001959FF"/>
    <w:rsid w:val="00195ADD"/>
    <w:rsid w:val="00195B1E"/>
    <w:rsid w:val="001964B0"/>
    <w:rsid w:val="00196BC1"/>
    <w:rsid w:val="00196D22"/>
    <w:rsid w:val="001A02FE"/>
    <w:rsid w:val="001A1221"/>
    <w:rsid w:val="001A14BF"/>
    <w:rsid w:val="001A14E7"/>
    <w:rsid w:val="001A151E"/>
    <w:rsid w:val="001A28B9"/>
    <w:rsid w:val="001A353A"/>
    <w:rsid w:val="001A3A6D"/>
    <w:rsid w:val="001A3DF2"/>
    <w:rsid w:val="001A4661"/>
    <w:rsid w:val="001A52BF"/>
    <w:rsid w:val="001A544C"/>
    <w:rsid w:val="001A5463"/>
    <w:rsid w:val="001A559E"/>
    <w:rsid w:val="001A6187"/>
    <w:rsid w:val="001A65C0"/>
    <w:rsid w:val="001A7D04"/>
    <w:rsid w:val="001B0130"/>
    <w:rsid w:val="001B0605"/>
    <w:rsid w:val="001B06A9"/>
    <w:rsid w:val="001B0763"/>
    <w:rsid w:val="001B08A3"/>
    <w:rsid w:val="001B100C"/>
    <w:rsid w:val="001B164A"/>
    <w:rsid w:val="001B1F37"/>
    <w:rsid w:val="001B23C7"/>
    <w:rsid w:val="001B2C9A"/>
    <w:rsid w:val="001B2D94"/>
    <w:rsid w:val="001B302D"/>
    <w:rsid w:val="001B33FE"/>
    <w:rsid w:val="001B3BD8"/>
    <w:rsid w:val="001B3D65"/>
    <w:rsid w:val="001B3EF1"/>
    <w:rsid w:val="001B44A0"/>
    <w:rsid w:val="001B4937"/>
    <w:rsid w:val="001B4F18"/>
    <w:rsid w:val="001B5142"/>
    <w:rsid w:val="001B53C2"/>
    <w:rsid w:val="001B5605"/>
    <w:rsid w:val="001B5AEA"/>
    <w:rsid w:val="001B5E4D"/>
    <w:rsid w:val="001B60DA"/>
    <w:rsid w:val="001B61D8"/>
    <w:rsid w:val="001B6B11"/>
    <w:rsid w:val="001B73B8"/>
    <w:rsid w:val="001B7646"/>
    <w:rsid w:val="001B79F7"/>
    <w:rsid w:val="001B7E2F"/>
    <w:rsid w:val="001C0078"/>
    <w:rsid w:val="001C04F2"/>
    <w:rsid w:val="001C0656"/>
    <w:rsid w:val="001C10C1"/>
    <w:rsid w:val="001C1C81"/>
    <w:rsid w:val="001C1CF8"/>
    <w:rsid w:val="001C21D1"/>
    <w:rsid w:val="001C227A"/>
    <w:rsid w:val="001C33B4"/>
    <w:rsid w:val="001C33BF"/>
    <w:rsid w:val="001C341A"/>
    <w:rsid w:val="001C39DC"/>
    <w:rsid w:val="001C3C94"/>
    <w:rsid w:val="001C4D29"/>
    <w:rsid w:val="001C4F73"/>
    <w:rsid w:val="001C5F8F"/>
    <w:rsid w:val="001C63F0"/>
    <w:rsid w:val="001C78AF"/>
    <w:rsid w:val="001C7CB6"/>
    <w:rsid w:val="001C7D46"/>
    <w:rsid w:val="001C7E70"/>
    <w:rsid w:val="001D0192"/>
    <w:rsid w:val="001D026D"/>
    <w:rsid w:val="001D0594"/>
    <w:rsid w:val="001D1002"/>
    <w:rsid w:val="001D160E"/>
    <w:rsid w:val="001D1913"/>
    <w:rsid w:val="001D2494"/>
    <w:rsid w:val="001D2AEF"/>
    <w:rsid w:val="001D2BEF"/>
    <w:rsid w:val="001D2D1C"/>
    <w:rsid w:val="001D2DCD"/>
    <w:rsid w:val="001D2E2E"/>
    <w:rsid w:val="001D2E58"/>
    <w:rsid w:val="001D34CF"/>
    <w:rsid w:val="001D35AC"/>
    <w:rsid w:val="001D45B2"/>
    <w:rsid w:val="001D5202"/>
    <w:rsid w:val="001D595F"/>
    <w:rsid w:val="001D5A71"/>
    <w:rsid w:val="001D5E18"/>
    <w:rsid w:val="001D60D4"/>
    <w:rsid w:val="001D6873"/>
    <w:rsid w:val="001D6BF2"/>
    <w:rsid w:val="001D6D9B"/>
    <w:rsid w:val="001D6F5A"/>
    <w:rsid w:val="001D70DA"/>
    <w:rsid w:val="001D70EF"/>
    <w:rsid w:val="001D76CF"/>
    <w:rsid w:val="001D771B"/>
    <w:rsid w:val="001D7867"/>
    <w:rsid w:val="001D7915"/>
    <w:rsid w:val="001E04E7"/>
    <w:rsid w:val="001E0CC3"/>
    <w:rsid w:val="001E0D00"/>
    <w:rsid w:val="001E1033"/>
    <w:rsid w:val="001E1204"/>
    <w:rsid w:val="001E1CE3"/>
    <w:rsid w:val="001E1D07"/>
    <w:rsid w:val="001E266A"/>
    <w:rsid w:val="001E29BF"/>
    <w:rsid w:val="001E3109"/>
    <w:rsid w:val="001E330D"/>
    <w:rsid w:val="001E3722"/>
    <w:rsid w:val="001E3B18"/>
    <w:rsid w:val="001E418C"/>
    <w:rsid w:val="001E4511"/>
    <w:rsid w:val="001E4AA6"/>
    <w:rsid w:val="001E4E45"/>
    <w:rsid w:val="001E5066"/>
    <w:rsid w:val="001E55CE"/>
    <w:rsid w:val="001E6112"/>
    <w:rsid w:val="001E6C62"/>
    <w:rsid w:val="001E6E48"/>
    <w:rsid w:val="001E71DF"/>
    <w:rsid w:val="001E7383"/>
    <w:rsid w:val="001E7767"/>
    <w:rsid w:val="001E77C5"/>
    <w:rsid w:val="001E7F2F"/>
    <w:rsid w:val="001F11CB"/>
    <w:rsid w:val="001F17B3"/>
    <w:rsid w:val="001F1BC0"/>
    <w:rsid w:val="001F1BE2"/>
    <w:rsid w:val="001F1FA4"/>
    <w:rsid w:val="001F2029"/>
    <w:rsid w:val="001F24BD"/>
    <w:rsid w:val="001F2AF1"/>
    <w:rsid w:val="001F2B21"/>
    <w:rsid w:val="001F304B"/>
    <w:rsid w:val="001F360B"/>
    <w:rsid w:val="001F3CBC"/>
    <w:rsid w:val="001F42B5"/>
    <w:rsid w:val="001F430A"/>
    <w:rsid w:val="001F48DB"/>
    <w:rsid w:val="001F4AB6"/>
    <w:rsid w:val="001F5485"/>
    <w:rsid w:val="001F5D84"/>
    <w:rsid w:val="001F673B"/>
    <w:rsid w:val="001F6A38"/>
    <w:rsid w:val="001F6B08"/>
    <w:rsid w:val="001F6B88"/>
    <w:rsid w:val="001F6E74"/>
    <w:rsid w:val="001F7041"/>
    <w:rsid w:val="001F7209"/>
    <w:rsid w:val="001F75B2"/>
    <w:rsid w:val="001F7D8F"/>
    <w:rsid w:val="001F7F00"/>
    <w:rsid w:val="00200987"/>
    <w:rsid w:val="00200B1A"/>
    <w:rsid w:val="00200E49"/>
    <w:rsid w:val="00201722"/>
    <w:rsid w:val="0020199F"/>
    <w:rsid w:val="00202958"/>
    <w:rsid w:val="00202A1D"/>
    <w:rsid w:val="00202C80"/>
    <w:rsid w:val="002035BA"/>
    <w:rsid w:val="002039EA"/>
    <w:rsid w:val="00204472"/>
    <w:rsid w:val="00204B16"/>
    <w:rsid w:val="00204E4A"/>
    <w:rsid w:val="0020553D"/>
    <w:rsid w:val="002061BF"/>
    <w:rsid w:val="002064B2"/>
    <w:rsid w:val="002064F8"/>
    <w:rsid w:val="00206564"/>
    <w:rsid w:val="00206638"/>
    <w:rsid w:val="002070BE"/>
    <w:rsid w:val="00207D03"/>
    <w:rsid w:val="00207F9B"/>
    <w:rsid w:val="002110A7"/>
    <w:rsid w:val="00211FEA"/>
    <w:rsid w:val="002120F8"/>
    <w:rsid w:val="0021231C"/>
    <w:rsid w:val="00212736"/>
    <w:rsid w:val="00212BF4"/>
    <w:rsid w:val="00212FE3"/>
    <w:rsid w:val="00213376"/>
    <w:rsid w:val="00213F05"/>
    <w:rsid w:val="0021418A"/>
    <w:rsid w:val="002146C1"/>
    <w:rsid w:val="002147CC"/>
    <w:rsid w:val="00215226"/>
    <w:rsid w:val="00215609"/>
    <w:rsid w:val="002160BB"/>
    <w:rsid w:val="002161DF"/>
    <w:rsid w:val="0021647D"/>
    <w:rsid w:val="00216E4B"/>
    <w:rsid w:val="002172FB"/>
    <w:rsid w:val="00217C68"/>
    <w:rsid w:val="00217CC1"/>
    <w:rsid w:val="0022020B"/>
    <w:rsid w:val="0022082A"/>
    <w:rsid w:val="00220E0E"/>
    <w:rsid w:val="00221641"/>
    <w:rsid w:val="00221ACE"/>
    <w:rsid w:val="00221B9E"/>
    <w:rsid w:val="00222331"/>
    <w:rsid w:val="00222C51"/>
    <w:rsid w:val="00222C95"/>
    <w:rsid w:val="00223006"/>
    <w:rsid w:val="00223176"/>
    <w:rsid w:val="00223267"/>
    <w:rsid w:val="00223539"/>
    <w:rsid w:val="00223722"/>
    <w:rsid w:val="00223855"/>
    <w:rsid w:val="00223A5A"/>
    <w:rsid w:val="00223C94"/>
    <w:rsid w:val="00223D54"/>
    <w:rsid w:val="00223EA2"/>
    <w:rsid w:val="002243AE"/>
    <w:rsid w:val="0022441E"/>
    <w:rsid w:val="00224882"/>
    <w:rsid w:val="00224991"/>
    <w:rsid w:val="002250D1"/>
    <w:rsid w:val="002250DF"/>
    <w:rsid w:val="0022544F"/>
    <w:rsid w:val="002255DA"/>
    <w:rsid w:val="00225DF2"/>
    <w:rsid w:val="0022622A"/>
    <w:rsid w:val="00226387"/>
    <w:rsid w:val="002265B5"/>
    <w:rsid w:val="00226B5C"/>
    <w:rsid w:val="00226F85"/>
    <w:rsid w:val="002273E2"/>
    <w:rsid w:val="00227513"/>
    <w:rsid w:val="002275A9"/>
    <w:rsid w:val="00230221"/>
    <w:rsid w:val="0023050D"/>
    <w:rsid w:val="00230710"/>
    <w:rsid w:val="00230721"/>
    <w:rsid w:val="0023133E"/>
    <w:rsid w:val="00231503"/>
    <w:rsid w:val="00231696"/>
    <w:rsid w:val="002318FF"/>
    <w:rsid w:val="00231D35"/>
    <w:rsid w:val="00232334"/>
    <w:rsid w:val="00232766"/>
    <w:rsid w:val="00233C60"/>
    <w:rsid w:val="00233DE1"/>
    <w:rsid w:val="002340A1"/>
    <w:rsid w:val="00234461"/>
    <w:rsid w:val="002344FF"/>
    <w:rsid w:val="002345CF"/>
    <w:rsid w:val="002347A0"/>
    <w:rsid w:val="00234C55"/>
    <w:rsid w:val="00234DDD"/>
    <w:rsid w:val="00234EDD"/>
    <w:rsid w:val="00235135"/>
    <w:rsid w:val="00235A6B"/>
    <w:rsid w:val="00236660"/>
    <w:rsid w:val="002367F8"/>
    <w:rsid w:val="00237030"/>
    <w:rsid w:val="002378A7"/>
    <w:rsid w:val="00237A4D"/>
    <w:rsid w:val="00240854"/>
    <w:rsid w:val="00240C55"/>
    <w:rsid w:val="00240DDD"/>
    <w:rsid w:val="00240E68"/>
    <w:rsid w:val="00241533"/>
    <w:rsid w:val="00241B88"/>
    <w:rsid w:val="00242A09"/>
    <w:rsid w:val="00242AAC"/>
    <w:rsid w:val="00243424"/>
    <w:rsid w:val="002437C0"/>
    <w:rsid w:val="00243A7D"/>
    <w:rsid w:val="00244211"/>
    <w:rsid w:val="002442C0"/>
    <w:rsid w:val="002448FF"/>
    <w:rsid w:val="00244A9A"/>
    <w:rsid w:val="00244BE4"/>
    <w:rsid w:val="002452AD"/>
    <w:rsid w:val="00245454"/>
    <w:rsid w:val="00245B38"/>
    <w:rsid w:val="00245BFA"/>
    <w:rsid w:val="00245C9F"/>
    <w:rsid w:val="0024641F"/>
    <w:rsid w:val="002466E2"/>
    <w:rsid w:val="00246E40"/>
    <w:rsid w:val="00246EC8"/>
    <w:rsid w:val="002476CD"/>
    <w:rsid w:val="00247C84"/>
    <w:rsid w:val="00247D40"/>
    <w:rsid w:val="00247EB0"/>
    <w:rsid w:val="002505B3"/>
    <w:rsid w:val="00250AEE"/>
    <w:rsid w:val="0025137C"/>
    <w:rsid w:val="002514BF"/>
    <w:rsid w:val="00251598"/>
    <w:rsid w:val="00251746"/>
    <w:rsid w:val="00251897"/>
    <w:rsid w:val="0025262F"/>
    <w:rsid w:val="00252F83"/>
    <w:rsid w:val="00253277"/>
    <w:rsid w:val="0025352D"/>
    <w:rsid w:val="002539B8"/>
    <w:rsid w:val="00254CBB"/>
    <w:rsid w:val="00254D0E"/>
    <w:rsid w:val="00255383"/>
    <w:rsid w:val="00257C7E"/>
    <w:rsid w:val="00257CEA"/>
    <w:rsid w:val="00257F2F"/>
    <w:rsid w:val="002607EF"/>
    <w:rsid w:val="00260A30"/>
    <w:rsid w:val="00260DEC"/>
    <w:rsid w:val="00260FD8"/>
    <w:rsid w:val="002611C4"/>
    <w:rsid w:val="002615E2"/>
    <w:rsid w:val="00261C27"/>
    <w:rsid w:val="0026266D"/>
    <w:rsid w:val="00262EFA"/>
    <w:rsid w:val="0026346B"/>
    <w:rsid w:val="002635D9"/>
    <w:rsid w:val="00263F36"/>
    <w:rsid w:val="00264007"/>
    <w:rsid w:val="0026417E"/>
    <w:rsid w:val="00264404"/>
    <w:rsid w:val="00264501"/>
    <w:rsid w:val="00264950"/>
    <w:rsid w:val="00264BA4"/>
    <w:rsid w:val="00264EEE"/>
    <w:rsid w:val="00265754"/>
    <w:rsid w:val="00265A8E"/>
    <w:rsid w:val="00265AC1"/>
    <w:rsid w:val="00266242"/>
    <w:rsid w:val="0026628E"/>
    <w:rsid w:val="002663A3"/>
    <w:rsid w:val="002666F3"/>
    <w:rsid w:val="00266813"/>
    <w:rsid w:val="00266F75"/>
    <w:rsid w:val="002671D9"/>
    <w:rsid w:val="00267353"/>
    <w:rsid w:val="00267411"/>
    <w:rsid w:val="00267687"/>
    <w:rsid w:val="00270131"/>
    <w:rsid w:val="00270701"/>
    <w:rsid w:val="002713C5"/>
    <w:rsid w:val="00271FD7"/>
    <w:rsid w:val="0027246F"/>
    <w:rsid w:val="00272CA9"/>
    <w:rsid w:val="00273212"/>
    <w:rsid w:val="00273454"/>
    <w:rsid w:val="00274159"/>
    <w:rsid w:val="0027417B"/>
    <w:rsid w:val="002742AA"/>
    <w:rsid w:val="00274371"/>
    <w:rsid w:val="00274AC8"/>
    <w:rsid w:val="00275895"/>
    <w:rsid w:val="00275906"/>
    <w:rsid w:val="00275AFE"/>
    <w:rsid w:val="002769AE"/>
    <w:rsid w:val="00276A51"/>
    <w:rsid w:val="00276B63"/>
    <w:rsid w:val="00276C7F"/>
    <w:rsid w:val="00280200"/>
    <w:rsid w:val="00280BD5"/>
    <w:rsid w:val="002816E3"/>
    <w:rsid w:val="002816E7"/>
    <w:rsid w:val="00281E17"/>
    <w:rsid w:val="00282159"/>
    <w:rsid w:val="002827BA"/>
    <w:rsid w:val="00282AFF"/>
    <w:rsid w:val="002836EF"/>
    <w:rsid w:val="00284165"/>
    <w:rsid w:val="00284442"/>
    <w:rsid w:val="002846BD"/>
    <w:rsid w:val="002846DA"/>
    <w:rsid w:val="00284C8A"/>
    <w:rsid w:val="002853C6"/>
    <w:rsid w:val="00285FBD"/>
    <w:rsid w:val="00286BD3"/>
    <w:rsid w:val="002872A1"/>
    <w:rsid w:val="002878CB"/>
    <w:rsid w:val="00287D04"/>
    <w:rsid w:val="00287D5B"/>
    <w:rsid w:val="00287DCF"/>
    <w:rsid w:val="0029045D"/>
    <w:rsid w:val="00290672"/>
    <w:rsid w:val="00290B70"/>
    <w:rsid w:val="00291184"/>
    <w:rsid w:val="00292431"/>
    <w:rsid w:val="00292443"/>
    <w:rsid w:val="002924BB"/>
    <w:rsid w:val="00292921"/>
    <w:rsid w:val="002936B5"/>
    <w:rsid w:val="0029440D"/>
    <w:rsid w:val="00294773"/>
    <w:rsid w:val="002947B8"/>
    <w:rsid w:val="002952FE"/>
    <w:rsid w:val="002956F1"/>
    <w:rsid w:val="00295E45"/>
    <w:rsid w:val="00296278"/>
    <w:rsid w:val="00296500"/>
    <w:rsid w:val="00296956"/>
    <w:rsid w:val="00296BCB"/>
    <w:rsid w:val="00296BD5"/>
    <w:rsid w:val="00297C0F"/>
    <w:rsid w:val="00297EA7"/>
    <w:rsid w:val="00297EAA"/>
    <w:rsid w:val="002A01B8"/>
    <w:rsid w:val="002A0204"/>
    <w:rsid w:val="002A05C1"/>
    <w:rsid w:val="002A0CF1"/>
    <w:rsid w:val="002A1649"/>
    <w:rsid w:val="002A2034"/>
    <w:rsid w:val="002A220C"/>
    <w:rsid w:val="002A298B"/>
    <w:rsid w:val="002A2E5C"/>
    <w:rsid w:val="002A35B7"/>
    <w:rsid w:val="002A3BEB"/>
    <w:rsid w:val="002A4B22"/>
    <w:rsid w:val="002A5242"/>
    <w:rsid w:val="002A5573"/>
    <w:rsid w:val="002A5F83"/>
    <w:rsid w:val="002A60A3"/>
    <w:rsid w:val="002A6678"/>
    <w:rsid w:val="002A6945"/>
    <w:rsid w:val="002A6977"/>
    <w:rsid w:val="002A6C02"/>
    <w:rsid w:val="002A704E"/>
    <w:rsid w:val="002A749B"/>
    <w:rsid w:val="002A75B9"/>
    <w:rsid w:val="002A7C69"/>
    <w:rsid w:val="002B0100"/>
    <w:rsid w:val="002B06E8"/>
    <w:rsid w:val="002B14C1"/>
    <w:rsid w:val="002B151A"/>
    <w:rsid w:val="002B1869"/>
    <w:rsid w:val="002B19B4"/>
    <w:rsid w:val="002B1A15"/>
    <w:rsid w:val="002B1DA7"/>
    <w:rsid w:val="002B2589"/>
    <w:rsid w:val="002B2776"/>
    <w:rsid w:val="002B2C2F"/>
    <w:rsid w:val="002B2D31"/>
    <w:rsid w:val="002B319C"/>
    <w:rsid w:val="002B383E"/>
    <w:rsid w:val="002B3BE1"/>
    <w:rsid w:val="002B44C0"/>
    <w:rsid w:val="002B44F4"/>
    <w:rsid w:val="002B4A0C"/>
    <w:rsid w:val="002B4EFA"/>
    <w:rsid w:val="002B5579"/>
    <w:rsid w:val="002B585C"/>
    <w:rsid w:val="002B5BF0"/>
    <w:rsid w:val="002B5F2A"/>
    <w:rsid w:val="002B6145"/>
    <w:rsid w:val="002B643C"/>
    <w:rsid w:val="002B644F"/>
    <w:rsid w:val="002B69C7"/>
    <w:rsid w:val="002B6DB4"/>
    <w:rsid w:val="002B6E56"/>
    <w:rsid w:val="002B7357"/>
    <w:rsid w:val="002B777C"/>
    <w:rsid w:val="002C0582"/>
    <w:rsid w:val="002C1429"/>
    <w:rsid w:val="002C1803"/>
    <w:rsid w:val="002C1B05"/>
    <w:rsid w:val="002C1B89"/>
    <w:rsid w:val="002C245F"/>
    <w:rsid w:val="002C30AA"/>
    <w:rsid w:val="002C314F"/>
    <w:rsid w:val="002C3365"/>
    <w:rsid w:val="002C3A34"/>
    <w:rsid w:val="002C3E4B"/>
    <w:rsid w:val="002C4123"/>
    <w:rsid w:val="002C44CD"/>
    <w:rsid w:val="002C4DFB"/>
    <w:rsid w:val="002C51CB"/>
    <w:rsid w:val="002C603C"/>
    <w:rsid w:val="002C6280"/>
    <w:rsid w:val="002C6854"/>
    <w:rsid w:val="002C68C2"/>
    <w:rsid w:val="002C6973"/>
    <w:rsid w:val="002C76B4"/>
    <w:rsid w:val="002C78E5"/>
    <w:rsid w:val="002C7B64"/>
    <w:rsid w:val="002C7F07"/>
    <w:rsid w:val="002D1E9F"/>
    <w:rsid w:val="002D2084"/>
    <w:rsid w:val="002D2478"/>
    <w:rsid w:val="002D24DA"/>
    <w:rsid w:val="002D2936"/>
    <w:rsid w:val="002D3993"/>
    <w:rsid w:val="002D4128"/>
    <w:rsid w:val="002D4235"/>
    <w:rsid w:val="002D493E"/>
    <w:rsid w:val="002D5049"/>
    <w:rsid w:val="002D52A4"/>
    <w:rsid w:val="002D54B5"/>
    <w:rsid w:val="002D54B8"/>
    <w:rsid w:val="002D78A5"/>
    <w:rsid w:val="002D7CBB"/>
    <w:rsid w:val="002D7D46"/>
    <w:rsid w:val="002D7E63"/>
    <w:rsid w:val="002E00A5"/>
    <w:rsid w:val="002E271E"/>
    <w:rsid w:val="002E2CBF"/>
    <w:rsid w:val="002E2DF0"/>
    <w:rsid w:val="002E2E32"/>
    <w:rsid w:val="002E304B"/>
    <w:rsid w:val="002E3063"/>
    <w:rsid w:val="002E3325"/>
    <w:rsid w:val="002E341C"/>
    <w:rsid w:val="002E366F"/>
    <w:rsid w:val="002E389B"/>
    <w:rsid w:val="002E4239"/>
    <w:rsid w:val="002E4F0F"/>
    <w:rsid w:val="002E4F98"/>
    <w:rsid w:val="002E53CA"/>
    <w:rsid w:val="002E5427"/>
    <w:rsid w:val="002E5472"/>
    <w:rsid w:val="002E561A"/>
    <w:rsid w:val="002E5742"/>
    <w:rsid w:val="002E57B1"/>
    <w:rsid w:val="002E5D10"/>
    <w:rsid w:val="002E621C"/>
    <w:rsid w:val="002E68CD"/>
    <w:rsid w:val="002E6CA2"/>
    <w:rsid w:val="002E7910"/>
    <w:rsid w:val="002F0280"/>
    <w:rsid w:val="002F041F"/>
    <w:rsid w:val="002F0A2D"/>
    <w:rsid w:val="002F0B8C"/>
    <w:rsid w:val="002F19BC"/>
    <w:rsid w:val="002F2970"/>
    <w:rsid w:val="002F2C38"/>
    <w:rsid w:val="002F2F28"/>
    <w:rsid w:val="002F2FA8"/>
    <w:rsid w:val="002F31E1"/>
    <w:rsid w:val="002F3EA2"/>
    <w:rsid w:val="002F452C"/>
    <w:rsid w:val="002F45E5"/>
    <w:rsid w:val="002F4B5B"/>
    <w:rsid w:val="002F4F7A"/>
    <w:rsid w:val="002F4FAE"/>
    <w:rsid w:val="002F4FE5"/>
    <w:rsid w:val="002F4FE6"/>
    <w:rsid w:val="002F5DE8"/>
    <w:rsid w:val="002F5F6A"/>
    <w:rsid w:val="002F684C"/>
    <w:rsid w:val="002F690B"/>
    <w:rsid w:val="002F6B1C"/>
    <w:rsid w:val="002F6E10"/>
    <w:rsid w:val="002F757C"/>
    <w:rsid w:val="002F7703"/>
    <w:rsid w:val="002F791D"/>
    <w:rsid w:val="002F7BA5"/>
    <w:rsid w:val="0030095C"/>
    <w:rsid w:val="00300ED7"/>
    <w:rsid w:val="0030108A"/>
    <w:rsid w:val="003012FD"/>
    <w:rsid w:val="003017FA"/>
    <w:rsid w:val="00301999"/>
    <w:rsid w:val="00301F50"/>
    <w:rsid w:val="0030269E"/>
    <w:rsid w:val="00302774"/>
    <w:rsid w:val="00302D84"/>
    <w:rsid w:val="003030B7"/>
    <w:rsid w:val="003034F3"/>
    <w:rsid w:val="00303524"/>
    <w:rsid w:val="0030394E"/>
    <w:rsid w:val="00303A08"/>
    <w:rsid w:val="00303B98"/>
    <w:rsid w:val="00303DC4"/>
    <w:rsid w:val="0030426B"/>
    <w:rsid w:val="00305298"/>
    <w:rsid w:val="00305475"/>
    <w:rsid w:val="00305913"/>
    <w:rsid w:val="003060AE"/>
    <w:rsid w:val="00306220"/>
    <w:rsid w:val="003062FC"/>
    <w:rsid w:val="00306583"/>
    <w:rsid w:val="0030665D"/>
    <w:rsid w:val="0030683C"/>
    <w:rsid w:val="003071CB"/>
    <w:rsid w:val="0030740D"/>
    <w:rsid w:val="0030779A"/>
    <w:rsid w:val="003079AB"/>
    <w:rsid w:val="00307CEC"/>
    <w:rsid w:val="00307EB4"/>
    <w:rsid w:val="00307F6E"/>
    <w:rsid w:val="0031009D"/>
    <w:rsid w:val="0031091B"/>
    <w:rsid w:val="003120FC"/>
    <w:rsid w:val="00312121"/>
    <w:rsid w:val="00312397"/>
    <w:rsid w:val="003126E7"/>
    <w:rsid w:val="003138C4"/>
    <w:rsid w:val="003139CF"/>
    <w:rsid w:val="00313F35"/>
    <w:rsid w:val="00314601"/>
    <w:rsid w:val="003148C1"/>
    <w:rsid w:val="00314B69"/>
    <w:rsid w:val="00314FB2"/>
    <w:rsid w:val="00315344"/>
    <w:rsid w:val="00315437"/>
    <w:rsid w:val="0031559D"/>
    <w:rsid w:val="00316557"/>
    <w:rsid w:val="00316B89"/>
    <w:rsid w:val="00316C98"/>
    <w:rsid w:val="00317016"/>
    <w:rsid w:val="003173C2"/>
    <w:rsid w:val="00317FAC"/>
    <w:rsid w:val="0032007E"/>
    <w:rsid w:val="00320B64"/>
    <w:rsid w:val="00320F36"/>
    <w:rsid w:val="0032108D"/>
    <w:rsid w:val="0032156A"/>
    <w:rsid w:val="003218AB"/>
    <w:rsid w:val="003218E3"/>
    <w:rsid w:val="00322CB7"/>
    <w:rsid w:val="003244B3"/>
    <w:rsid w:val="0032466B"/>
    <w:rsid w:val="00324799"/>
    <w:rsid w:val="0032496D"/>
    <w:rsid w:val="00324DDD"/>
    <w:rsid w:val="0032596A"/>
    <w:rsid w:val="00325AAA"/>
    <w:rsid w:val="00325CBF"/>
    <w:rsid w:val="00325D2A"/>
    <w:rsid w:val="00326428"/>
    <w:rsid w:val="00326604"/>
    <w:rsid w:val="00326E1B"/>
    <w:rsid w:val="00326FF8"/>
    <w:rsid w:val="003279AC"/>
    <w:rsid w:val="00327A80"/>
    <w:rsid w:val="00327D10"/>
    <w:rsid w:val="00330271"/>
    <w:rsid w:val="00330296"/>
    <w:rsid w:val="00330362"/>
    <w:rsid w:val="0033056E"/>
    <w:rsid w:val="00330719"/>
    <w:rsid w:val="0033109A"/>
    <w:rsid w:val="003312B5"/>
    <w:rsid w:val="00331B51"/>
    <w:rsid w:val="00331B5F"/>
    <w:rsid w:val="00331BB5"/>
    <w:rsid w:val="003325D6"/>
    <w:rsid w:val="00332613"/>
    <w:rsid w:val="00332DCB"/>
    <w:rsid w:val="00332E28"/>
    <w:rsid w:val="003331AE"/>
    <w:rsid w:val="0033323A"/>
    <w:rsid w:val="00333810"/>
    <w:rsid w:val="00333CBC"/>
    <w:rsid w:val="00334212"/>
    <w:rsid w:val="003342D8"/>
    <w:rsid w:val="0033433B"/>
    <w:rsid w:val="003347B4"/>
    <w:rsid w:val="00334FB1"/>
    <w:rsid w:val="0033579D"/>
    <w:rsid w:val="0033584B"/>
    <w:rsid w:val="00335C23"/>
    <w:rsid w:val="003360EB"/>
    <w:rsid w:val="003362F9"/>
    <w:rsid w:val="003370FB"/>
    <w:rsid w:val="003372D2"/>
    <w:rsid w:val="00337663"/>
    <w:rsid w:val="0034029D"/>
    <w:rsid w:val="00340930"/>
    <w:rsid w:val="00340F5E"/>
    <w:rsid w:val="0034102E"/>
    <w:rsid w:val="003411D1"/>
    <w:rsid w:val="00341B40"/>
    <w:rsid w:val="00341E4A"/>
    <w:rsid w:val="00341E59"/>
    <w:rsid w:val="00342042"/>
    <w:rsid w:val="00342449"/>
    <w:rsid w:val="00342612"/>
    <w:rsid w:val="003427F0"/>
    <w:rsid w:val="00343164"/>
    <w:rsid w:val="00343312"/>
    <w:rsid w:val="003435A1"/>
    <w:rsid w:val="0034383A"/>
    <w:rsid w:val="0034389E"/>
    <w:rsid w:val="00343A09"/>
    <w:rsid w:val="00343E46"/>
    <w:rsid w:val="00343F77"/>
    <w:rsid w:val="0034401D"/>
    <w:rsid w:val="003449A4"/>
    <w:rsid w:val="00344A5B"/>
    <w:rsid w:val="00345D81"/>
    <w:rsid w:val="00345E47"/>
    <w:rsid w:val="00346994"/>
    <w:rsid w:val="00346AD0"/>
    <w:rsid w:val="00346ED0"/>
    <w:rsid w:val="00346F87"/>
    <w:rsid w:val="00347687"/>
    <w:rsid w:val="003506CF"/>
    <w:rsid w:val="0035095E"/>
    <w:rsid w:val="00350A1C"/>
    <w:rsid w:val="00350B37"/>
    <w:rsid w:val="003510F4"/>
    <w:rsid w:val="00351169"/>
    <w:rsid w:val="00351BA4"/>
    <w:rsid w:val="00351F5C"/>
    <w:rsid w:val="00352B0D"/>
    <w:rsid w:val="00352BF9"/>
    <w:rsid w:val="00353117"/>
    <w:rsid w:val="00353573"/>
    <w:rsid w:val="00353BAA"/>
    <w:rsid w:val="003547E1"/>
    <w:rsid w:val="00355292"/>
    <w:rsid w:val="003554F2"/>
    <w:rsid w:val="003560E5"/>
    <w:rsid w:val="003564BC"/>
    <w:rsid w:val="003573B1"/>
    <w:rsid w:val="00357635"/>
    <w:rsid w:val="0036062A"/>
    <w:rsid w:val="00360BC8"/>
    <w:rsid w:val="00360E3B"/>
    <w:rsid w:val="00360E94"/>
    <w:rsid w:val="003613D1"/>
    <w:rsid w:val="0036143D"/>
    <w:rsid w:val="00361712"/>
    <w:rsid w:val="003617E5"/>
    <w:rsid w:val="003618AE"/>
    <w:rsid w:val="003618B1"/>
    <w:rsid w:val="00361CD3"/>
    <w:rsid w:val="00362569"/>
    <w:rsid w:val="0036290D"/>
    <w:rsid w:val="00362994"/>
    <w:rsid w:val="00362D60"/>
    <w:rsid w:val="00362EED"/>
    <w:rsid w:val="00362F24"/>
    <w:rsid w:val="0036311F"/>
    <w:rsid w:val="003632B9"/>
    <w:rsid w:val="00363775"/>
    <w:rsid w:val="003637CC"/>
    <w:rsid w:val="00363A0D"/>
    <w:rsid w:val="00363FA2"/>
    <w:rsid w:val="00364A17"/>
    <w:rsid w:val="00364B13"/>
    <w:rsid w:val="00364E0B"/>
    <w:rsid w:val="00364EBA"/>
    <w:rsid w:val="00364F73"/>
    <w:rsid w:val="0036530E"/>
    <w:rsid w:val="0036552B"/>
    <w:rsid w:val="0036594F"/>
    <w:rsid w:val="00365D29"/>
    <w:rsid w:val="00365E76"/>
    <w:rsid w:val="003677D7"/>
    <w:rsid w:val="003700CD"/>
    <w:rsid w:val="00370385"/>
    <w:rsid w:val="00370893"/>
    <w:rsid w:val="00370A50"/>
    <w:rsid w:val="00370CE1"/>
    <w:rsid w:val="00370F3D"/>
    <w:rsid w:val="00370F66"/>
    <w:rsid w:val="00371144"/>
    <w:rsid w:val="00371377"/>
    <w:rsid w:val="003716AA"/>
    <w:rsid w:val="003717E5"/>
    <w:rsid w:val="00371A75"/>
    <w:rsid w:val="00371F24"/>
    <w:rsid w:val="00372093"/>
    <w:rsid w:val="0037232D"/>
    <w:rsid w:val="00372629"/>
    <w:rsid w:val="00372849"/>
    <w:rsid w:val="00373D34"/>
    <w:rsid w:val="00373E83"/>
    <w:rsid w:val="0037412E"/>
    <w:rsid w:val="003749B2"/>
    <w:rsid w:val="003755C6"/>
    <w:rsid w:val="00375D26"/>
    <w:rsid w:val="00375DE0"/>
    <w:rsid w:val="0037624C"/>
    <w:rsid w:val="00376A02"/>
    <w:rsid w:val="00376D9E"/>
    <w:rsid w:val="00376F85"/>
    <w:rsid w:val="00377023"/>
    <w:rsid w:val="00377423"/>
    <w:rsid w:val="003777A9"/>
    <w:rsid w:val="00380131"/>
    <w:rsid w:val="003801D8"/>
    <w:rsid w:val="00380465"/>
    <w:rsid w:val="00381175"/>
    <w:rsid w:val="0038174F"/>
    <w:rsid w:val="00381A73"/>
    <w:rsid w:val="00381E47"/>
    <w:rsid w:val="003820DB"/>
    <w:rsid w:val="0038213D"/>
    <w:rsid w:val="00382153"/>
    <w:rsid w:val="00382309"/>
    <w:rsid w:val="003823CB"/>
    <w:rsid w:val="00382C2C"/>
    <w:rsid w:val="00382C69"/>
    <w:rsid w:val="0038305D"/>
    <w:rsid w:val="0038389B"/>
    <w:rsid w:val="00383DBF"/>
    <w:rsid w:val="00383F83"/>
    <w:rsid w:val="003851F3"/>
    <w:rsid w:val="00385355"/>
    <w:rsid w:val="003855DC"/>
    <w:rsid w:val="003859C7"/>
    <w:rsid w:val="0038631C"/>
    <w:rsid w:val="003868A8"/>
    <w:rsid w:val="00386A2B"/>
    <w:rsid w:val="00386C9B"/>
    <w:rsid w:val="00386FF7"/>
    <w:rsid w:val="00387B2D"/>
    <w:rsid w:val="00387E25"/>
    <w:rsid w:val="0039090B"/>
    <w:rsid w:val="00390E50"/>
    <w:rsid w:val="003913CE"/>
    <w:rsid w:val="00391828"/>
    <w:rsid w:val="003919CF"/>
    <w:rsid w:val="00391B97"/>
    <w:rsid w:val="00391D79"/>
    <w:rsid w:val="00392159"/>
    <w:rsid w:val="00392663"/>
    <w:rsid w:val="00392E8A"/>
    <w:rsid w:val="00393C10"/>
    <w:rsid w:val="003942AE"/>
    <w:rsid w:val="00394763"/>
    <w:rsid w:val="003950B2"/>
    <w:rsid w:val="00395463"/>
    <w:rsid w:val="003957EC"/>
    <w:rsid w:val="003958AE"/>
    <w:rsid w:val="0039596F"/>
    <w:rsid w:val="00395FB8"/>
    <w:rsid w:val="0039651C"/>
    <w:rsid w:val="003966E0"/>
    <w:rsid w:val="00396AA4"/>
    <w:rsid w:val="0039708E"/>
    <w:rsid w:val="00397154"/>
    <w:rsid w:val="003975A4"/>
    <w:rsid w:val="0039769A"/>
    <w:rsid w:val="00397B78"/>
    <w:rsid w:val="003A142D"/>
    <w:rsid w:val="003A1A5B"/>
    <w:rsid w:val="003A1D3A"/>
    <w:rsid w:val="003A1ED6"/>
    <w:rsid w:val="003A1FB2"/>
    <w:rsid w:val="003A226B"/>
    <w:rsid w:val="003A2371"/>
    <w:rsid w:val="003A270B"/>
    <w:rsid w:val="003A2F1C"/>
    <w:rsid w:val="003A2FC5"/>
    <w:rsid w:val="003A3BD6"/>
    <w:rsid w:val="003A3D55"/>
    <w:rsid w:val="003A3DE8"/>
    <w:rsid w:val="003A40F8"/>
    <w:rsid w:val="003A4471"/>
    <w:rsid w:val="003A452A"/>
    <w:rsid w:val="003A4A75"/>
    <w:rsid w:val="003A4B6C"/>
    <w:rsid w:val="003A4B6D"/>
    <w:rsid w:val="003A4D82"/>
    <w:rsid w:val="003A5AE6"/>
    <w:rsid w:val="003A674B"/>
    <w:rsid w:val="003A68CC"/>
    <w:rsid w:val="003A6B4D"/>
    <w:rsid w:val="003A7908"/>
    <w:rsid w:val="003A7A46"/>
    <w:rsid w:val="003A7A6F"/>
    <w:rsid w:val="003B008A"/>
    <w:rsid w:val="003B0638"/>
    <w:rsid w:val="003B0D4E"/>
    <w:rsid w:val="003B1599"/>
    <w:rsid w:val="003B222D"/>
    <w:rsid w:val="003B236A"/>
    <w:rsid w:val="003B23C7"/>
    <w:rsid w:val="003B2F3E"/>
    <w:rsid w:val="003B39B0"/>
    <w:rsid w:val="003B3BF6"/>
    <w:rsid w:val="003B3CCA"/>
    <w:rsid w:val="003B44DF"/>
    <w:rsid w:val="003B4702"/>
    <w:rsid w:val="003B48BD"/>
    <w:rsid w:val="003B4DCB"/>
    <w:rsid w:val="003B4EB2"/>
    <w:rsid w:val="003B4F2E"/>
    <w:rsid w:val="003B5280"/>
    <w:rsid w:val="003B6E01"/>
    <w:rsid w:val="003B6FFE"/>
    <w:rsid w:val="003B748C"/>
    <w:rsid w:val="003C0806"/>
    <w:rsid w:val="003C0B6F"/>
    <w:rsid w:val="003C1567"/>
    <w:rsid w:val="003C190C"/>
    <w:rsid w:val="003C1BC0"/>
    <w:rsid w:val="003C1D37"/>
    <w:rsid w:val="003C2275"/>
    <w:rsid w:val="003C2C93"/>
    <w:rsid w:val="003C322B"/>
    <w:rsid w:val="003C330A"/>
    <w:rsid w:val="003C35A0"/>
    <w:rsid w:val="003C3871"/>
    <w:rsid w:val="003C4018"/>
    <w:rsid w:val="003C4096"/>
    <w:rsid w:val="003C4959"/>
    <w:rsid w:val="003C4CD5"/>
    <w:rsid w:val="003C4E3A"/>
    <w:rsid w:val="003C515C"/>
    <w:rsid w:val="003C5420"/>
    <w:rsid w:val="003C561D"/>
    <w:rsid w:val="003C5676"/>
    <w:rsid w:val="003C6222"/>
    <w:rsid w:val="003C65F1"/>
    <w:rsid w:val="003C696C"/>
    <w:rsid w:val="003C6A25"/>
    <w:rsid w:val="003C6A93"/>
    <w:rsid w:val="003C6EDA"/>
    <w:rsid w:val="003C7046"/>
    <w:rsid w:val="003C7146"/>
    <w:rsid w:val="003C7AD7"/>
    <w:rsid w:val="003C7D60"/>
    <w:rsid w:val="003D0147"/>
    <w:rsid w:val="003D0B63"/>
    <w:rsid w:val="003D0CA0"/>
    <w:rsid w:val="003D139F"/>
    <w:rsid w:val="003D19EF"/>
    <w:rsid w:val="003D1A93"/>
    <w:rsid w:val="003D1CD4"/>
    <w:rsid w:val="003D23BA"/>
    <w:rsid w:val="003D24C7"/>
    <w:rsid w:val="003D29EC"/>
    <w:rsid w:val="003D349F"/>
    <w:rsid w:val="003D3DD1"/>
    <w:rsid w:val="003D51E7"/>
    <w:rsid w:val="003D59C6"/>
    <w:rsid w:val="003D6337"/>
    <w:rsid w:val="003D6350"/>
    <w:rsid w:val="003D65F0"/>
    <w:rsid w:val="003D66D0"/>
    <w:rsid w:val="003D6970"/>
    <w:rsid w:val="003D6AC0"/>
    <w:rsid w:val="003D6FA2"/>
    <w:rsid w:val="003D70AE"/>
    <w:rsid w:val="003D72A9"/>
    <w:rsid w:val="003D78D2"/>
    <w:rsid w:val="003D7A72"/>
    <w:rsid w:val="003E03F8"/>
    <w:rsid w:val="003E07A7"/>
    <w:rsid w:val="003E0E5B"/>
    <w:rsid w:val="003E121F"/>
    <w:rsid w:val="003E1B41"/>
    <w:rsid w:val="003E1BBD"/>
    <w:rsid w:val="003E1D15"/>
    <w:rsid w:val="003E2105"/>
    <w:rsid w:val="003E362D"/>
    <w:rsid w:val="003E36DC"/>
    <w:rsid w:val="003E3A04"/>
    <w:rsid w:val="003E3A55"/>
    <w:rsid w:val="003E3BCE"/>
    <w:rsid w:val="003E3C54"/>
    <w:rsid w:val="003E402F"/>
    <w:rsid w:val="003E4063"/>
    <w:rsid w:val="003E40A2"/>
    <w:rsid w:val="003E49C2"/>
    <w:rsid w:val="003E52CE"/>
    <w:rsid w:val="003E757F"/>
    <w:rsid w:val="003E76E7"/>
    <w:rsid w:val="003E7D44"/>
    <w:rsid w:val="003E7DAE"/>
    <w:rsid w:val="003F0C51"/>
    <w:rsid w:val="003F0EFC"/>
    <w:rsid w:val="003F2444"/>
    <w:rsid w:val="003F260C"/>
    <w:rsid w:val="003F391A"/>
    <w:rsid w:val="003F416D"/>
    <w:rsid w:val="003F41E5"/>
    <w:rsid w:val="003F4A4A"/>
    <w:rsid w:val="003F4CE6"/>
    <w:rsid w:val="003F5191"/>
    <w:rsid w:val="003F531A"/>
    <w:rsid w:val="003F53D9"/>
    <w:rsid w:val="003F66B3"/>
    <w:rsid w:val="003F711B"/>
    <w:rsid w:val="003F75A3"/>
    <w:rsid w:val="003F7636"/>
    <w:rsid w:val="003F7847"/>
    <w:rsid w:val="003F7A1B"/>
    <w:rsid w:val="003F7ACF"/>
    <w:rsid w:val="003F7BC7"/>
    <w:rsid w:val="003F7F56"/>
    <w:rsid w:val="004001EE"/>
    <w:rsid w:val="004004FA"/>
    <w:rsid w:val="00400CDF"/>
    <w:rsid w:val="00401196"/>
    <w:rsid w:val="0040151C"/>
    <w:rsid w:val="004019EF"/>
    <w:rsid w:val="00401B76"/>
    <w:rsid w:val="00402034"/>
    <w:rsid w:val="00402660"/>
    <w:rsid w:val="004032DA"/>
    <w:rsid w:val="004036FB"/>
    <w:rsid w:val="004037EC"/>
    <w:rsid w:val="00403F0A"/>
    <w:rsid w:val="004041F7"/>
    <w:rsid w:val="00405027"/>
    <w:rsid w:val="00405BC7"/>
    <w:rsid w:val="00405E5E"/>
    <w:rsid w:val="00405F1D"/>
    <w:rsid w:val="004066C7"/>
    <w:rsid w:val="00406853"/>
    <w:rsid w:val="0040685D"/>
    <w:rsid w:val="0040694E"/>
    <w:rsid w:val="00406C33"/>
    <w:rsid w:val="00406F7E"/>
    <w:rsid w:val="00407810"/>
    <w:rsid w:val="00407B56"/>
    <w:rsid w:val="00407C9F"/>
    <w:rsid w:val="0041129D"/>
    <w:rsid w:val="004113D7"/>
    <w:rsid w:val="00411A88"/>
    <w:rsid w:val="00412119"/>
    <w:rsid w:val="004131FB"/>
    <w:rsid w:val="00413291"/>
    <w:rsid w:val="004132A7"/>
    <w:rsid w:val="004133C3"/>
    <w:rsid w:val="0041398B"/>
    <w:rsid w:val="00414056"/>
    <w:rsid w:val="004146CA"/>
    <w:rsid w:val="004146D5"/>
    <w:rsid w:val="00414708"/>
    <w:rsid w:val="00414A10"/>
    <w:rsid w:val="00414ACA"/>
    <w:rsid w:val="00415150"/>
    <w:rsid w:val="0041557A"/>
    <w:rsid w:val="004158D7"/>
    <w:rsid w:val="00415C7E"/>
    <w:rsid w:val="004173E3"/>
    <w:rsid w:val="004175DB"/>
    <w:rsid w:val="004178D2"/>
    <w:rsid w:val="00417960"/>
    <w:rsid w:val="00417B95"/>
    <w:rsid w:val="00417D96"/>
    <w:rsid w:val="00417DD3"/>
    <w:rsid w:val="00417F17"/>
    <w:rsid w:val="00420B0D"/>
    <w:rsid w:val="00420E3A"/>
    <w:rsid w:val="0042234A"/>
    <w:rsid w:val="0042284E"/>
    <w:rsid w:val="00423766"/>
    <w:rsid w:val="00423D95"/>
    <w:rsid w:val="00424013"/>
    <w:rsid w:val="004248BD"/>
    <w:rsid w:val="00424C8E"/>
    <w:rsid w:val="00424F7A"/>
    <w:rsid w:val="00425090"/>
    <w:rsid w:val="004250B0"/>
    <w:rsid w:val="00425641"/>
    <w:rsid w:val="00425690"/>
    <w:rsid w:val="00425BEF"/>
    <w:rsid w:val="00425D60"/>
    <w:rsid w:val="00426452"/>
    <w:rsid w:val="004271C8"/>
    <w:rsid w:val="00427A42"/>
    <w:rsid w:val="00430898"/>
    <w:rsid w:val="0043111B"/>
    <w:rsid w:val="0043134D"/>
    <w:rsid w:val="004318EC"/>
    <w:rsid w:val="004319BB"/>
    <w:rsid w:val="00431B7F"/>
    <w:rsid w:val="00432831"/>
    <w:rsid w:val="00432CF8"/>
    <w:rsid w:val="00433392"/>
    <w:rsid w:val="00433B0E"/>
    <w:rsid w:val="00433CDA"/>
    <w:rsid w:val="00433EA1"/>
    <w:rsid w:val="00433F64"/>
    <w:rsid w:val="004341E2"/>
    <w:rsid w:val="004347C8"/>
    <w:rsid w:val="0043584F"/>
    <w:rsid w:val="00435A8F"/>
    <w:rsid w:val="00435CB7"/>
    <w:rsid w:val="004362B6"/>
    <w:rsid w:val="00436611"/>
    <w:rsid w:val="00436828"/>
    <w:rsid w:val="00436D54"/>
    <w:rsid w:val="00436F1D"/>
    <w:rsid w:val="004374EE"/>
    <w:rsid w:val="004375BF"/>
    <w:rsid w:val="00437BD4"/>
    <w:rsid w:val="00437D67"/>
    <w:rsid w:val="0044019E"/>
    <w:rsid w:val="00440839"/>
    <w:rsid w:val="00440B08"/>
    <w:rsid w:val="00440DD4"/>
    <w:rsid w:val="00441AC7"/>
    <w:rsid w:val="00442C80"/>
    <w:rsid w:val="00442CEB"/>
    <w:rsid w:val="004432D4"/>
    <w:rsid w:val="004435B0"/>
    <w:rsid w:val="0044374D"/>
    <w:rsid w:val="00443C4F"/>
    <w:rsid w:val="00443CBE"/>
    <w:rsid w:val="00443E10"/>
    <w:rsid w:val="0044479F"/>
    <w:rsid w:val="00444DD4"/>
    <w:rsid w:val="00444F1E"/>
    <w:rsid w:val="00444FCD"/>
    <w:rsid w:val="004451B5"/>
    <w:rsid w:val="00445FA4"/>
    <w:rsid w:val="00446584"/>
    <w:rsid w:val="00446EC0"/>
    <w:rsid w:val="00447038"/>
    <w:rsid w:val="004475B3"/>
    <w:rsid w:val="00447CB7"/>
    <w:rsid w:val="004505C2"/>
    <w:rsid w:val="00450944"/>
    <w:rsid w:val="00450D1D"/>
    <w:rsid w:val="0045208A"/>
    <w:rsid w:val="004525D8"/>
    <w:rsid w:val="004533CD"/>
    <w:rsid w:val="00454591"/>
    <w:rsid w:val="00454B23"/>
    <w:rsid w:val="00454ECA"/>
    <w:rsid w:val="00455469"/>
    <w:rsid w:val="0045577F"/>
    <w:rsid w:val="00455A05"/>
    <w:rsid w:val="0045658E"/>
    <w:rsid w:val="00457998"/>
    <w:rsid w:val="00457C00"/>
    <w:rsid w:val="00457C05"/>
    <w:rsid w:val="00457CF4"/>
    <w:rsid w:val="004603E3"/>
    <w:rsid w:val="0046091A"/>
    <w:rsid w:val="00460C51"/>
    <w:rsid w:val="00460D63"/>
    <w:rsid w:val="004612EA"/>
    <w:rsid w:val="00461379"/>
    <w:rsid w:val="00461448"/>
    <w:rsid w:val="004616CC"/>
    <w:rsid w:val="00461991"/>
    <w:rsid w:val="00461AE7"/>
    <w:rsid w:val="00461EFB"/>
    <w:rsid w:val="004621DF"/>
    <w:rsid w:val="00462F2A"/>
    <w:rsid w:val="00463768"/>
    <w:rsid w:val="00463C8D"/>
    <w:rsid w:val="00464041"/>
    <w:rsid w:val="00464084"/>
    <w:rsid w:val="004642C4"/>
    <w:rsid w:val="004642CC"/>
    <w:rsid w:val="00464569"/>
    <w:rsid w:val="0046483F"/>
    <w:rsid w:val="004648C9"/>
    <w:rsid w:val="0046568B"/>
    <w:rsid w:val="00465C24"/>
    <w:rsid w:val="004661A2"/>
    <w:rsid w:val="00466EED"/>
    <w:rsid w:val="00467E23"/>
    <w:rsid w:val="00467F41"/>
    <w:rsid w:val="004707FD"/>
    <w:rsid w:val="004708C3"/>
    <w:rsid w:val="004708E0"/>
    <w:rsid w:val="00470C09"/>
    <w:rsid w:val="00470EA9"/>
    <w:rsid w:val="00471168"/>
    <w:rsid w:val="00471DB4"/>
    <w:rsid w:val="00471F4F"/>
    <w:rsid w:val="00472900"/>
    <w:rsid w:val="00472BFF"/>
    <w:rsid w:val="004730D9"/>
    <w:rsid w:val="004731D7"/>
    <w:rsid w:val="00473366"/>
    <w:rsid w:val="00473C06"/>
    <w:rsid w:val="00473E92"/>
    <w:rsid w:val="00473EFE"/>
    <w:rsid w:val="00474011"/>
    <w:rsid w:val="004747D3"/>
    <w:rsid w:val="0047480F"/>
    <w:rsid w:val="00475CD0"/>
    <w:rsid w:val="004761A3"/>
    <w:rsid w:val="0047664B"/>
    <w:rsid w:val="004768D5"/>
    <w:rsid w:val="004768D8"/>
    <w:rsid w:val="004769EB"/>
    <w:rsid w:val="00476AEE"/>
    <w:rsid w:val="00476F84"/>
    <w:rsid w:val="004771E9"/>
    <w:rsid w:val="004772AF"/>
    <w:rsid w:val="00480016"/>
    <w:rsid w:val="004802AB"/>
    <w:rsid w:val="0048076A"/>
    <w:rsid w:val="00480A31"/>
    <w:rsid w:val="0048196B"/>
    <w:rsid w:val="00481A9C"/>
    <w:rsid w:val="00481EF7"/>
    <w:rsid w:val="00481F19"/>
    <w:rsid w:val="00482513"/>
    <w:rsid w:val="00483229"/>
    <w:rsid w:val="0048395F"/>
    <w:rsid w:val="00483C58"/>
    <w:rsid w:val="00483FF9"/>
    <w:rsid w:val="00484A8B"/>
    <w:rsid w:val="00484B70"/>
    <w:rsid w:val="00484FB7"/>
    <w:rsid w:val="004853A5"/>
    <w:rsid w:val="004853C6"/>
    <w:rsid w:val="0048544F"/>
    <w:rsid w:val="00486084"/>
    <w:rsid w:val="004867C5"/>
    <w:rsid w:val="00486ABF"/>
    <w:rsid w:val="004871EE"/>
    <w:rsid w:val="00487AA5"/>
    <w:rsid w:val="00491047"/>
    <w:rsid w:val="00491967"/>
    <w:rsid w:val="00491A32"/>
    <w:rsid w:val="00491FFA"/>
    <w:rsid w:val="004926B4"/>
    <w:rsid w:val="00493C1E"/>
    <w:rsid w:val="00493CD6"/>
    <w:rsid w:val="00493F61"/>
    <w:rsid w:val="004941C6"/>
    <w:rsid w:val="004941E7"/>
    <w:rsid w:val="00494541"/>
    <w:rsid w:val="004949EF"/>
    <w:rsid w:val="00495539"/>
    <w:rsid w:val="00495C23"/>
    <w:rsid w:val="004960A3"/>
    <w:rsid w:val="004962D7"/>
    <w:rsid w:val="00496672"/>
    <w:rsid w:val="00496729"/>
    <w:rsid w:val="00496BC6"/>
    <w:rsid w:val="0049790F"/>
    <w:rsid w:val="004A02CC"/>
    <w:rsid w:val="004A06E6"/>
    <w:rsid w:val="004A0D87"/>
    <w:rsid w:val="004A1725"/>
    <w:rsid w:val="004A19C3"/>
    <w:rsid w:val="004A1ADE"/>
    <w:rsid w:val="004A1BE6"/>
    <w:rsid w:val="004A1C24"/>
    <w:rsid w:val="004A1F69"/>
    <w:rsid w:val="004A1FCA"/>
    <w:rsid w:val="004A20AF"/>
    <w:rsid w:val="004A229A"/>
    <w:rsid w:val="004A268C"/>
    <w:rsid w:val="004A2A6E"/>
    <w:rsid w:val="004A2CA3"/>
    <w:rsid w:val="004A2D2E"/>
    <w:rsid w:val="004A2DFC"/>
    <w:rsid w:val="004A2E7A"/>
    <w:rsid w:val="004A331F"/>
    <w:rsid w:val="004A3336"/>
    <w:rsid w:val="004A3DAE"/>
    <w:rsid w:val="004A3E76"/>
    <w:rsid w:val="004A4139"/>
    <w:rsid w:val="004A45B8"/>
    <w:rsid w:val="004A4721"/>
    <w:rsid w:val="004A4791"/>
    <w:rsid w:val="004A4D40"/>
    <w:rsid w:val="004A4EC4"/>
    <w:rsid w:val="004A5901"/>
    <w:rsid w:val="004A592A"/>
    <w:rsid w:val="004A5A13"/>
    <w:rsid w:val="004A63EA"/>
    <w:rsid w:val="004B0286"/>
    <w:rsid w:val="004B05AA"/>
    <w:rsid w:val="004B0E7B"/>
    <w:rsid w:val="004B1482"/>
    <w:rsid w:val="004B16EF"/>
    <w:rsid w:val="004B189F"/>
    <w:rsid w:val="004B2123"/>
    <w:rsid w:val="004B2290"/>
    <w:rsid w:val="004B23F1"/>
    <w:rsid w:val="004B2569"/>
    <w:rsid w:val="004B2AF1"/>
    <w:rsid w:val="004B2E1F"/>
    <w:rsid w:val="004B3B90"/>
    <w:rsid w:val="004B4662"/>
    <w:rsid w:val="004B4967"/>
    <w:rsid w:val="004B5566"/>
    <w:rsid w:val="004B5644"/>
    <w:rsid w:val="004B58EF"/>
    <w:rsid w:val="004B5D60"/>
    <w:rsid w:val="004B6423"/>
    <w:rsid w:val="004B655E"/>
    <w:rsid w:val="004B69F2"/>
    <w:rsid w:val="004B7AF0"/>
    <w:rsid w:val="004B7F0A"/>
    <w:rsid w:val="004C015B"/>
    <w:rsid w:val="004C027A"/>
    <w:rsid w:val="004C0372"/>
    <w:rsid w:val="004C04EF"/>
    <w:rsid w:val="004C1153"/>
    <w:rsid w:val="004C1AAB"/>
    <w:rsid w:val="004C201F"/>
    <w:rsid w:val="004C2168"/>
    <w:rsid w:val="004C2E24"/>
    <w:rsid w:val="004C3E0A"/>
    <w:rsid w:val="004C4439"/>
    <w:rsid w:val="004C466B"/>
    <w:rsid w:val="004C5196"/>
    <w:rsid w:val="004C54E2"/>
    <w:rsid w:val="004C55BD"/>
    <w:rsid w:val="004C57F9"/>
    <w:rsid w:val="004C5D77"/>
    <w:rsid w:val="004C5E5E"/>
    <w:rsid w:val="004C6D83"/>
    <w:rsid w:val="004C6E1D"/>
    <w:rsid w:val="004C7029"/>
    <w:rsid w:val="004C7155"/>
    <w:rsid w:val="004C7403"/>
    <w:rsid w:val="004C7591"/>
    <w:rsid w:val="004C76B6"/>
    <w:rsid w:val="004C76E0"/>
    <w:rsid w:val="004C775C"/>
    <w:rsid w:val="004C795A"/>
    <w:rsid w:val="004C7A15"/>
    <w:rsid w:val="004C7AB6"/>
    <w:rsid w:val="004C7BB0"/>
    <w:rsid w:val="004C7ECD"/>
    <w:rsid w:val="004D03B6"/>
    <w:rsid w:val="004D0DBE"/>
    <w:rsid w:val="004D0F63"/>
    <w:rsid w:val="004D16D6"/>
    <w:rsid w:val="004D18B7"/>
    <w:rsid w:val="004D19CE"/>
    <w:rsid w:val="004D1B37"/>
    <w:rsid w:val="004D1BDF"/>
    <w:rsid w:val="004D21BE"/>
    <w:rsid w:val="004D2238"/>
    <w:rsid w:val="004D262F"/>
    <w:rsid w:val="004D276C"/>
    <w:rsid w:val="004D2F6B"/>
    <w:rsid w:val="004D34D6"/>
    <w:rsid w:val="004D4078"/>
    <w:rsid w:val="004D44C2"/>
    <w:rsid w:val="004D454C"/>
    <w:rsid w:val="004D4B4F"/>
    <w:rsid w:val="004D51D4"/>
    <w:rsid w:val="004D593F"/>
    <w:rsid w:val="004D5A87"/>
    <w:rsid w:val="004D5C99"/>
    <w:rsid w:val="004D61D7"/>
    <w:rsid w:val="004D70BC"/>
    <w:rsid w:val="004D7B24"/>
    <w:rsid w:val="004D7C3C"/>
    <w:rsid w:val="004D7E3F"/>
    <w:rsid w:val="004E03CB"/>
    <w:rsid w:val="004E045E"/>
    <w:rsid w:val="004E066D"/>
    <w:rsid w:val="004E0C52"/>
    <w:rsid w:val="004E0E4C"/>
    <w:rsid w:val="004E1913"/>
    <w:rsid w:val="004E2314"/>
    <w:rsid w:val="004E2392"/>
    <w:rsid w:val="004E2691"/>
    <w:rsid w:val="004E2DB2"/>
    <w:rsid w:val="004E3246"/>
    <w:rsid w:val="004E324C"/>
    <w:rsid w:val="004E3637"/>
    <w:rsid w:val="004E38A3"/>
    <w:rsid w:val="004E3A6C"/>
    <w:rsid w:val="004E4167"/>
    <w:rsid w:val="004E416B"/>
    <w:rsid w:val="004E45F6"/>
    <w:rsid w:val="004E46B6"/>
    <w:rsid w:val="004E4C3B"/>
    <w:rsid w:val="004E53D7"/>
    <w:rsid w:val="004E5A6B"/>
    <w:rsid w:val="004E5DA9"/>
    <w:rsid w:val="004E5E97"/>
    <w:rsid w:val="004E5F06"/>
    <w:rsid w:val="004E6324"/>
    <w:rsid w:val="004E66B3"/>
    <w:rsid w:val="004E6DDF"/>
    <w:rsid w:val="004E70BA"/>
    <w:rsid w:val="004E7457"/>
    <w:rsid w:val="004F00FE"/>
    <w:rsid w:val="004F07ED"/>
    <w:rsid w:val="004F0F09"/>
    <w:rsid w:val="004F0F2B"/>
    <w:rsid w:val="004F11D3"/>
    <w:rsid w:val="004F11DC"/>
    <w:rsid w:val="004F141F"/>
    <w:rsid w:val="004F1560"/>
    <w:rsid w:val="004F15F7"/>
    <w:rsid w:val="004F1B26"/>
    <w:rsid w:val="004F1C22"/>
    <w:rsid w:val="004F1F9B"/>
    <w:rsid w:val="004F21E6"/>
    <w:rsid w:val="004F23BE"/>
    <w:rsid w:val="004F2C30"/>
    <w:rsid w:val="004F2D6A"/>
    <w:rsid w:val="004F3E6D"/>
    <w:rsid w:val="004F3FF4"/>
    <w:rsid w:val="004F4EF5"/>
    <w:rsid w:val="004F5070"/>
    <w:rsid w:val="004F5151"/>
    <w:rsid w:val="004F51E4"/>
    <w:rsid w:val="004F5896"/>
    <w:rsid w:val="004F66E8"/>
    <w:rsid w:val="004F68E9"/>
    <w:rsid w:val="004F6C71"/>
    <w:rsid w:val="004F6EDD"/>
    <w:rsid w:val="004F72BC"/>
    <w:rsid w:val="004F72DC"/>
    <w:rsid w:val="00501015"/>
    <w:rsid w:val="00501255"/>
    <w:rsid w:val="005014AC"/>
    <w:rsid w:val="005019BB"/>
    <w:rsid w:val="00501B6F"/>
    <w:rsid w:val="00501C43"/>
    <w:rsid w:val="005022B1"/>
    <w:rsid w:val="00502498"/>
    <w:rsid w:val="00502511"/>
    <w:rsid w:val="005027A4"/>
    <w:rsid w:val="00502EBA"/>
    <w:rsid w:val="00503195"/>
    <w:rsid w:val="0050327F"/>
    <w:rsid w:val="00503777"/>
    <w:rsid w:val="005037ED"/>
    <w:rsid w:val="005041EB"/>
    <w:rsid w:val="0050436E"/>
    <w:rsid w:val="00504773"/>
    <w:rsid w:val="00504D5F"/>
    <w:rsid w:val="00504EF8"/>
    <w:rsid w:val="00505187"/>
    <w:rsid w:val="005051EA"/>
    <w:rsid w:val="005053AF"/>
    <w:rsid w:val="00505AE8"/>
    <w:rsid w:val="00505B5D"/>
    <w:rsid w:val="00506536"/>
    <w:rsid w:val="0050667F"/>
    <w:rsid w:val="00506BA0"/>
    <w:rsid w:val="005071C5"/>
    <w:rsid w:val="00507B68"/>
    <w:rsid w:val="00510485"/>
    <w:rsid w:val="005105D4"/>
    <w:rsid w:val="00510B7B"/>
    <w:rsid w:val="00510EC0"/>
    <w:rsid w:val="0051120A"/>
    <w:rsid w:val="0051135A"/>
    <w:rsid w:val="005119C9"/>
    <w:rsid w:val="00511B1A"/>
    <w:rsid w:val="00511B4C"/>
    <w:rsid w:val="00511D0B"/>
    <w:rsid w:val="00512209"/>
    <w:rsid w:val="00512317"/>
    <w:rsid w:val="005126AC"/>
    <w:rsid w:val="00512736"/>
    <w:rsid w:val="00512885"/>
    <w:rsid w:val="00512BC7"/>
    <w:rsid w:val="005131E6"/>
    <w:rsid w:val="0051353D"/>
    <w:rsid w:val="005137EC"/>
    <w:rsid w:val="005143FA"/>
    <w:rsid w:val="005144D9"/>
    <w:rsid w:val="00514722"/>
    <w:rsid w:val="00514839"/>
    <w:rsid w:val="00514AC2"/>
    <w:rsid w:val="005151C8"/>
    <w:rsid w:val="005155E3"/>
    <w:rsid w:val="00515BC0"/>
    <w:rsid w:val="00515C57"/>
    <w:rsid w:val="00516673"/>
    <w:rsid w:val="00516898"/>
    <w:rsid w:val="005179A1"/>
    <w:rsid w:val="00520352"/>
    <w:rsid w:val="00520922"/>
    <w:rsid w:val="00521062"/>
    <w:rsid w:val="0052188D"/>
    <w:rsid w:val="0052199D"/>
    <w:rsid w:val="00521BBA"/>
    <w:rsid w:val="00522108"/>
    <w:rsid w:val="0052212E"/>
    <w:rsid w:val="00522510"/>
    <w:rsid w:val="0052260C"/>
    <w:rsid w:val="005227A9"/>
    <w:rsid w:val="005235B8"/>
    <w:rsid w:val="00523F52"/>
    <w:rsid w:val="00524871"/>
    <w:rsid w:val="00524A92"/>
    <w:rsid w:val="00525021"/>
    <w:rsid w:val="005250CA"/>
    <w:rsid w:val="005257B1"/>
    <w:rsid w:val="00525EDA"/>
    <w:rsid w:val="00525FFF"/>
    <w:rsid w:val="00527279"/>
    <w:rsid w:val="005275FD"/>
    <w:rsid w:val="00527722"/>
    <w:rsid w:val="0052789B"/>
    <w:rsid w:val="00527962"/>
    <w:rsid w:val="0053097D"/>
    <w:rsid w:val="005316FA"/>
    <w:rsid w:val="0053187E"/>
    <w:rsid w:val="005318C0"/>
    <w:rsid w:val="00532485"/>
    <w:rsid w:val="005331F6"/>
    <w:rsid w:val="0053491D"/>
    <w:rsid w:val="00534A0D"/>
    <w:rsid w:val="00534DF5"/>
    <w:rsid w:val="00534E66"/>
    <w:rsid w:val="0053514E"/>
    <w:rsid w:val="00535520"/>
    <w:rsid w:val="00535837"/>
    <w:rsid w:val="005361E4"/>
    <w:rsid w:val="005363CD"/>
    <w:rsid w:val="0053670E"/>
    <w:rsid w:val="00536F86"/>
    <w:rsid w:val="0053711E"/>
    <w:rsid w:val="0054007D"/>
    <w:rsid w:val="0054024D"/>
    <w:rsid w:val="005402BB"/>
    <w:rsid w:val="005406B0"/>
    <w:rsid w:val="00540DD0"/>
    <w:rsid w:val="00541796"/>
    <w:rsid w:val="005417AA"/>
    <w:rsid w:val="005418A6"/>
    <w:rsid w:val="00542333"/>
    <w:rsid w:val="00542561"/>
    <w:rsid w:val="00542F68"/>
    <w:rsid w:val="005432CE"/>
    <w:rsid w:val="0054336B"/>
    <w:rsid w:val="00543A74"/>
    <w:rsid w:val="00543FD1"/>
    <w:rsid w:val="00544C6D"/>
    <w:rsid w:val="00544D6C"/>
    <w:rsid w:val="00545D52"/>
    <w:rsid w:val="0054633D"/>
    <w:rsid w:val="00546569"/>
    <w:rsid w:val="00546946"/>
    <w:rsid w:val="00546A03"/>
    <w:rsid w:val="00546BA3"/>
    <w:rsid w:val="00546F9C"/>
    <w:rsid w:val="00547AB8"/>
    <w:rsid w:val="00550738"/>
    <w:rsid w:val="00550C22"/>
    <w:rsid w:val="00551120"/>
    <w:rsid w:val="00551693"/>
    <w:rsid w:val="00551ACC"/>
    <w:rsid w:val="0055246A"/>
    <w:rsid w:val="00552F1B"/>
    <w:rsid w:val="00552F8A"/>
    <w:rsid w:val="005531B4"/>
    <w:rsid w:val="00553B2D"/>
    <w:rsid w:val="00553C4E"/>
    <w:rsid w:val="00553C8C"/>
    <w:rsid w:val="00554282"/>
    <w:rsid w:val="0055431C"/>
    <w:rsid w:val="00555AD3"/>
    <w:rsid w:val="00555B0A"/>
    <w:rsid w:val="00556D20"/>
    <w:rsid w:val="00556D2F"/>
    <w:rsid w:val="00557436"/>
    <w:rsid w:val="005576CD"/>
    <w:rsid w:val="005576DF"/>
    <w:rsid w:val="00557791"/>
    <w:rsid w:val="00557AD6"/>
    <w:rsid w:val="00557C26"/>
    <w:rsid w:val="00557FDE"/>
    <w:rsid w:val="005601CE"/>
    <w:rsid w:val="00560317"/>
    <w:rsid w:val="005604F5"/>
    <w:rsid w:val="00560555"/>
    <w:rsid w:val="00560868"/>
    <w:rsid w:val="00560943"/>
    <w:rsid w:val="005612A9"/>
    <w:rsid w:val="00561D7B"/>
    <w:rsid w:val="0056203C"/>
    <w:rsid w:val="005620E4"/>
    <w:rsid w:val="005621C0"/>
    <w:rsid w:val="00562785"/>
    <w:rsid w:val="00562CCC"/>
    <w:rsid w:val="00562E24"/>
    <w:rsid w:val="00562F54"/>
    <w:rsid w:val="00563574"/>
    <w:rsid w:val="00563B94"/>
    <w:rsid w:val="00563BB4"/>
    <w:rsid w:val="00563EFE"/>
    <w:rsid w:val="00563FED"/>
    <w:rsid w:val="00564237"/>
    <w:rsid w:val="00564D45"/>
    <w:rsid w:val="00564EF7"/>
    <w:rsid w:val="005653F7"/>
    <w:rsid w:val="00565A62"/>
    <w:rsid w:val="00565B77"/>
    <w:rsid w:val="00566146"/>
    <w:rsid w:val="00566FD2"/>
    <w:rsid w:val="005677F6"/>
    <w:rsid w:val="00567CE3"/>
    <w:rsid w:val="00567D7C"/>
    <w:rsid w:val="00570D9F"/>
    <w:rsid w:val="00571349"/>
    <w:rsid w:val="005719AB"/>
    <w:rsid w:val="00571B21"/>
    <w:rsid w:val="00572479"/>
    <w:rsid w:val="0057302B"/>
    <w:rsid w:val="005737FF"/>
    <w:rsid w:val="00573C3B"/>
    <w:rsid w:val="00573C3D"/>
    <w:rsid w:val="00574A23"/>
    <w:rsid w:val="00574A31"/>
    <w:rsid w:val="005757DE"/>
    <w:rsid w:val="005762B5"/>
    <w:rsid w:val="00576535"/>
    <w:rsid w:val="00576768"/>
    <w:rsid w:val="0057767C"/>
    <w:rsid w:val="00577F4E"/>
    <w:rsid w:val="0058068E"/>
    <w:rsid w:val="0058108C"/>
    <w:rsid w:val="005810D5"/>
    <w:rsid w:val="00581D77"/>
    <w:rsid w:val="00582043"/>
    <w:rsid w:val="005821E2"/>
    <w:rsid w:val="005822BE"/>
    <w:rsid w:val="00582499"/>
    <w:rsid w:val="00582AC3"/>
    <w:rsid w:val="00582AE6"/>
    <w:rsid w:val="005839D6"/>
    <w:rsid w:val="00584606"/>
    <w:rsid w:val="00584748"/>
    <w:rsid w:val="00584D4E"/>
    <w:rsid w:val="0058537F"/>
    <w:rsid w:val="00585831"/>
    <w:rsid w:val="00585917"/>
    <w:rsid w:val="00585C82"/>
    <w:rsid w:val="00585F64"/>
    <w:rsid w:val="00586F89"/>
    <w:rsid w:val="0058781C"/>
    <w:rsid w:val="00587DAF"/>
    <w:rsid w:val="00590A31"/>
    <w:rsid w:val="00591159"/>
    <w:rsid w:val="00591583"/>
    <w:rsid w:val="005917CE"/>
    <w:rsid w:val="00591AB1"/>
    <w:rsid w:val="00591EA5"/>
    <w:rsid w:val="00591EC2"/>
    <w:rsid w:val="00591FD7"/>
    <w:rsid w:val="0059214B"/>
    <w:rsid w:val="00592B7F"/>
    <w:rsid w:val="00592CD8"/>
    <w:rsid w:val="00592DCF"/>
    <w:rsid w:val="00593117"/>
    <w:rsid w:val="00593535"/>
    <w:rsid w:val="0059383F"/>
    <w:rsid w:val="005939DC"/>
    <w:rsid w:val="00593E6B"/>
    <w:rsid w:val="0059441B"/>
    <w:rsid w:val="005947B0"/>
    <w:rsid w:val="005947CF"/>
    <w:rsid w:val="00594A96"/>
    <w:rsid w:val="00594DE1"/>
    <w:rsid w:val="00594F3B"/>
    <w:rsid w:val="00595390"/>
    <w:rsid w:val="00595600"/>
    <w:rsid w:val="00595735"/>
    <w:rsid w:val="00595869"/>
    <w:rsid w:val="00595EFF"/>
    <w:rsid w:val="00595FC9"/>
    <w:rsid w:val="00595FD1"/>
    <w:rsid w:val="0059639F"/>
    <w:rsid w:val="005967AA"/>
    <w:rsid w:val="005967E1"/>
    <w:rsid w:val="00597547"/>
    <w:rsid w:val="00597717"/>
    <w:rsid w:val="00597B19"/>
    <w:rsid w:val="005A0104"/>
    <w:rsid w:val="005A047A"/>
    <w:rsid w:val="005A096B"/>
    <w:rsid w:val="005A0EC9"/>
    <w:rsid w:val="005A15CB"/>
    <w:rsid w:val="005A16BD"/>
    <w:rsid w:val="005A24F7"/>
    <w:rsid w:val="005A290B"/>
    <w:rsid w:val="005A307B"/>
    <w:rsid w:val="005A31B8"/>
    <w:rsid w:val="005A32C5"/>
    <w:rsid w:val="005A33B4"/>
    <w:rsid w:val="005A4498"/>
    <w:rsid w:val="005A4CB6"/>
    <w:rsid w:val="005A5095"/>
    <w:rsid w:val="005A52F6"/>
    <w:rsid w:val="005A601C"/>
    <w:rsid w:val="005A61AD"/>
    <w:rsid w:val="005A72F3"/>
    <w:rsid w:val="005A7A1A"/>
    <w:rsid w:val="005B0429"/>
    <w:rsid w:val="005B0D4F"/>
    <w:rsid w:val="005B0FE2"/>
    <w:rsid w:val="005B1A20"/>
    <w:rsid w:val="005B1B3F"/>
    <w:rsid w:val="005B2054"/>
    <w:rsid w:val="005B3111"/>
    <w:rsid w:val="005B335A"/>
    <w:rsid w:val="005B3614"/>
    <w:rsid w:val="005B4133"/>
    <w:rsid w:val="005B44E6"/>
    <w:rsid w:val="005B53A9"/>
    <w:rsid w:val="005B5B17"/>
    <w:rsid w:val="005B5FB6"/>
    <w:rsid w:val="005B633A"/>
    <w:rsid w:val="005B68F8"/>
    <w:rsid w:val="005B796D"/>
    <w:rsid w:val="005B7A92"/>
    <w:rsid w:val="005B7EC3"/>
    <w:rsid w:val="005C04ED"/>
    <w:rsid w:val="005C05CB"/>
    <w:rsid w:val="005C0777"/>
    <w:rsid w:val="005C0944"/>
    <w:rsid w:val="005C0A5A"/>
    <w:rsid w:val="005C0BF5"/>
    <w:rsid w:val="005C1DB3"/>
    <w:rsid w:val="005C21DA"/>
    <w:rsid w:val="005C2568"/>
    <w:rsid w:val="005C2AB1"/>
    <w:rsid w:val="005C327E"/>
    <w:rsid w:val="005C34E0"/>
    <w:rsid w:val="005C35BC"/>
    <w:rsid w:val="005C3644"/>
    <w:rsid w:val="005C386E"/>
    <w:rsid w:val="005C3E5A"/>
    <w:rsid w:val="005C5552"/>
    <w:rsid w:val="005C67CE"/>
    <w:rsid w:val="005C692F"/>
    <w:rsid w:val="005C6CFB"/>
    <w:rsid w:val="005C6D8E"/>
    <w:rsid w:val="005C6DFE"/>
    <w:rsid w:val="005C7008"/>
    <w:rsid w:val="005C78C2"/>
    <w:rsid w:val="005C7950"/>
    <w:rsid w:val="005D03E4"/>
    <w:rsid w:val="005D0A3F"/>
    <w:rsid w:val="005D0A92"/>
    <w:rsid w:val="005D134D"/>
    <w:rsid w:val="005D327C"/>
    <w:rsid w:val="005D37A1"/>
    <w:rsid w:val="005D3C6C"/>
    <w:rsid w:val="005D3E28"/>
    <w:rsid w:val="005D4299"/>
    <w:rsid w:val="005D429F"/>
    <w:rsid w:val="005D439F"/>
    <w:rsid w:val="005D52B2"/>
    <w:rsid w:val="005D5449"/>
    <w:rsid w:val="005D583D"/>
    <w:rsid w:val="005D597F"/>
    <w:rsid w:val="005D6171"/>
    <w:rsid w:val="005D62CB"/>
    <w:rsid w:val="005D65E7"/>
    <w:rsid w:val="005D6EC8"/>
    <w:rsid w:val="005D7010"/>
    <w:rsid w:val="005D7645"/>
    <w:rsid w:val="005D7C9A"/>
    <w:rsid w:val="005E037C"/>
    <w:rsid w:val="005E0497"/>
    <w:rsid w:val="005E0A4B"/>
    <w:rsid w:val="005E113F"/>
    <w:rsid w:val="005E119B"/>
    <w:rsid w:val="005E14A6"/>
    <w:rsid w:val="005E15F1"/>
    <w:rsid w:val="005E1B77"/>
    <w:rsid w:val="005E1BF8"/>
    <w:rsid w:val="005E1EEA"/>
    <w:rsid w:val="005E20E1"/>
    <w:rsid w:val="005E21CE"/>
    <w:rsid w:val="005E23E5"/>
    <w:rsid w:val="005E24ED"/>
    <w:rsid w:val="005E2758"/>
    <w:rsid w:val="005E2A3E"/>
    <w:rsid w:val="005E2B47"/>
    <w:rsid w:val="005E2C19"/>
    <w:rsid w:val="005E2CC1"/>
    <w:rsid w:val="005E2E50"/>
    <w:rsid w:val="005E2FD2"/>
    <w:rsid w:val="005E364C"/>
    <w:rsid w:val="005E3753"/>
    <w:rsid w:val="005E3AE9"/>
    <w:rsid w:val="005E3E6D"/>
    <w:rsid w:val="005E3EA3"/>
    <w:rsid w:val="005E3F55"/>
    <w:rsid w:val="005E40C6"/>
    <w:rsid w:val="005E4A71"/>
    <w:rsid w:val="005E513F"/>
    <w:rsid w:val="005E5322"/>
    <w:rsid w:val="005E55C0"/>
    <w:rsid w:val="005E6BE9"/>
    <w:rsid w:val="005E6FE1"/>
    <w:rsid w:val="005E7413"/>
    <w:rsid w:val="005F0145"/>
    <w:rsid w:val="005F03AD"/>
    <w:rsid w:val="005F0893"/>
    <w:rsid w:val="005F1170"/>
    <w:rsid w:val="005F1EE0"/>
    <w:rsid w:val="005F25B7"/>
    <w:rsid w:val="005F2675"/>
    <w:rsid w:val="005F29EC"/>
    <w:rsid w:val="005F2B42"/>
    <w:rsid w:val="005F2C72"/>
    <w:rsid w:val="005F3120"/>
    <w:rsid w:val="005F35D2"/>
    <w:rsid w:val="005F4D93"/>
    <w:rsid w:val="005F510A"/>
    <w:rsid w:val="005F5A93"/>
    <w:rsid w:val="005F5C4D"/>
    <w:rsid w:val="005F633F"/>
    <w:rsid w:val="005F634D"/>
    <w:rsid w:val="005F6439"/>
    <w:rsid w:val="005F64BE"/>
    <w:rsid w:val="005F6CFD"/>
    <w:rsid w:val="005F72E7"/>
    <w:rsid w:val="005F7D87"/>
    <w:rsid w:val="006002D3"/>
    <w:rsid w:val="0060043C"/>
    <w:rsid w:val="006005AE"/>
    <w:rsid w:val="0060078C"/>
    <w:rsid w:val="0060162D"/>
    <w:rsid w:val="00601F4E"/>
    <w:rsid w:val="006029C0"/>
    <w:rsid w:val="00602DC0"/>
    <w:rsid w:val="006037AD"/>
    <w:rsid w:val="0060398C"/>
    <w:rsid w:val="006041CD"/>
    <w:rsid w:val="00604397"/>
    <w:rsid w:val="00604BBE"/>
    <w:rsid w:val="0060510C"/>
    <w:rsid w:val="006055CB"/>
    <w:rsid w:val="00605686"/>
    <w:rsid w:val="00606412"/>
    <w:rsid w:val="006069DD"/>
    <w:rsid w:val="00607631"/>
    <w:rsid w:val="00607CBF"/>
    <w:rsid w:val="00607D10"/>
    <w:rsid w:val="00607EEA"/>
    <w:rsid w:val="006100C2"/>
    <w:rsid w:val="0061019B"/>
    <w:rsid w:val="006101C1"/>
    <w:rsid w:val="0061034F"/>
    <w:rsid w:val="0061073B"/>
    <w:rsid w:val="00610922"/>
    <w:rsid w:val="006109B9"/>
    <w:rsid w:val="00610F9B"/>
    <w:rsid w:val="006117E5"/>
    <w:rsid w:val="0061202B"/>
    <w:rsid w:val="006127D7"/>
    <w:rsid w:val="00612A2A"/>
    <w:rsid w:val="00612DF1"/>
    <w:rsid w:val="00612E4A"/>
    <w:rsid w:val="006132D5"/>
    <w:rsid w:val="006134C0"/>
    <w:rsid w:val="0061394C"/>
    <w:rsid w:val="00613A29"/>
    <w:rsid w:val="00613C58"/>
    <w:rsid w:val="00614089"/>
    <w:rsid w:val="006142DA"/>
    <w:rsid w:val="00614884"/>
    <w:rsid w:val="00614C21"/>
    <w:rsid w:val="00614CB3"/>
    <w:rsid w:val="00614E88"/>
    <w:rsid w:val="006164D0"/>
    <w:rsid w:val="006167CB"/>
    <w:rsid w:val="006167F4"/>
    <w:rsid w:val="00616805"/>
    <w:rsid w:val="00616B27"/>
    <w:rsid w:val="0061733A"/>
    <w:rsid w:val="006175F2"/>
    <w:rsid w:val="00617783"/>
    <w:rsid w:val="00617916"/>
    <w:rsid w:val="00620B24"/>
    <w:rsid w:val="00620C37"/>
    <w:rsid w:val="00621103"/>
    <w:rsid w:val="0062116D"/>
    <w:rsid w:val="006211DE"/>
    <w:rsid w:val="00621670"/>
    <w:rsid w:val="006217A9"/>
    <w:rsid w:val="00621C98"/>
    <w:rsid w:val="00621F77"/>
    <w:rsid w:val="006223B4"/>
    <w:rsid w:val="0062299C"/>
    <w:rsid w:val="00622C59"/>
    <w:rsid w:val="00623BDC"/>
    <w:rsid w:val="00623D70"/>
    <w:rsid w:val="00623E22"/>
    <w:rsid w:val="00623EB6"/>
    <w:rsid w:val="00623F3E"/>
    <w:rsid w:val="0062577D"/>
    <w:rsid w:val="006257CC"/>
    <w:rsid w:val="00625857"/>
    <w:rsid w:val="006258F2"/>
    <w:rsid w:val="00625AA8"/>
    <w:rsid w:val="00625EFC"/>
    <w:rsid w:val="0062680F"/>
    <w:rsid w:val="00627517"/>
    <w:rsid w:val="00630174"/>
    <w:rsid w:val="0063038A"/>
    <w:rsid w:val="00630599"/>
    <w:rsid w:val="006306D2"/>
    <w:rsid w:val="00630DE8"/>
    <w:rsid w:val="00630EE2"/>
    <w:rsid w:val="006315B5"/>
    <w:rsid w:val="0063194D"/>
    <w:rsid w:val="00632223"/>
    <w:rsid w:val="00632686"/>
    <w:rsid w:val="00632848"/>
    <w:rsid w:val="00632D9C"/>
    <w:rsid w:val="00633288"/>
    <w:rsid w:val="00633D1A"/>
    <w:rsid w:val="00633E10"/>
    <w:rsid w:val="00633FEB"/>
    <w:rsid w:val="00634195"/>
    <w:rsid w:val="00634691"/>
    <w:rsid w:val="00634809"/>
    <w:rsid w:val="00634B1A"/>
    <w:rsid w:val="00634DCC"/>
    <w:rsid w:val="0063524B"/>
    <w:rsid w:val="006352CA"/>
    <w:rsid w:val="00635B5D"/>
    <w:rsid w:val="00635D5B"/>
    <w:rsid w:val="0063602A"/>
    <w:rsid w:val="0063623E"/>
    <w:rsid w:val="006362E6"/>
    <w:rsid w:val="006367EE"/>
    <w:rsid w:val="00636A46"/>
    <w:rsid w:val="00636BBB"/>
    <w:rsid w:val="00636D17"/>
    <w:rsid w:val="00637252"/>
    <w:rsid w:val="0063737C"/>
    <w:rsid w:val="00637476"/>
    <w:rsid w:val="00637715"/>
    <w:rsid w:val="00637B5F"/>
    <w:rsid w:val="00637C93"/>
    <w:rsid w:val="006403B1"/>
    <w:rsid w:val="00640610"/>
    <w:rsid w:val="0064064B"/>
    <w:rsid w:val="0064073C"/>
    <w:rsid w:val="00641381"/>
    <w:rsid w:val="00641AD7"/>
    <w:rsid w:val="00641FDF"/>
    <w:rsid w:val="006420D8"/>
    <w:rsid w:val="006426A3"/>
    <w:rsid w:val="00642820"/>
    <w:rsid w:val="0064295E"/>
    <w:rsid w:val="00642B22"/>
    <w:rsid w:val="00642CB6"/>
    <w:rsid w:val="00642D5C"/>
    <w:rsid w:val="00642F7E"/>
    <w:rsid w:val="0064349D"/>
    <w:rsid w:val="00643555"/>
    <w:rsid w:val="00643AC9"/>
    <w:rsid w:val="006445D8"/>
    <w:rsid w:val="00644729"/>
    <w:rsid w:val="0064505A"/>
    <w:rsid w:val="0064552E"/>
    <w:rsid w:val="00645A7A"/>
    <w:rsid w:val="00645B1E"/>
    <w:rsid w:val="00645C15"/>
    <w:rsid w:val="00645C60"/>
    <w:rsid w:val="00646371"/>
    <w:rsid w:val="00646C34"/>
    <w:rsid w:val="00646D9D"/>
    <w:rsid w:val="0065042B"/>
    <w:rsid w:val="0065072B"/>
    <w:rsid w:val="00650796"/>
    <w:rsid w:val="00651403"/>
    <w:rsid w:val="00652021"/>
    <w:rsid w:val="006521AA"/>
    <w:rsid w:val="0065247E"/>
    <w:rsid w:val="006525CA"/>
    <w:rsid w:val="006526F9"/>
    <w:rsid w:val="00652E14"/>
    <w:rsid w:val="00652EC1"/>
    <w:rsid w:val="00653C78"/>
    <w:rsid w:val="00653CF7"/>
    <w:rsid w:val="00653CFC"/>
    <w:rsid w:val="0065428A"/>
    <w:rsid w:val="0065485F"/>
    <w:rsid w:val="00654D08"/>
    <w:rsid w:val="00654ECA"/>
    <w:rsid w:val="006551EA"/>
    <w:rsid w:val="006555F1"/>
    <w:rsid w:val="00655DDD"/>
    <w:rsid w:val="00656A70"/>
    <w:rsid w:val="00656B01"/>
    <w:rsid w:val="00656CB1"/>
    <w:rsid w:val="00656E5B"/>
    <w:rsid w:val="00656EA1"/>
    <w:rsid w:val="00657417"/>
    <w:rsid w:val="00657423"/>
    <w:rsid w:val="00657A15"/>
    <w:rsid w:val="00657D8A"/>
    <w:rsid w:val="00660526"/>
    <w:rsid w:val="0066055F"/>
    <w:rsid w:val="006605D7"/>
    <w:rsid w:val="0066060C"/>
    <w:rsid w:val="006607CF"/>
    <w:rsid w:val="006611B1"/>
    <w:rsid w:val="00661597"/>
    <w:rsid w:val="00661F66"/>
    <w:rsid w:val="006621D5"/>
    <w:rsid w:val="006623D4"/>
    <w:rsid w:val="00662C25"/>
    <w:rsid w:val="0066313F"/>
    <w:rsid w:val="006633F5"/>
    <w:rsid w:val="0066351F"/>
    <w:rsid w:val="00663646"/>
    <w:rsid w:val="00663D25"/>
    <w:rsid w:val="00663FC5"/>
    <w:rsid w:val="00664228"/>
    <w:rsid w:val="00664508"/>
    <w:rsid w:val="00664540"/>
    <w:rsid w:val="00664AF0"/>
    <w:rsid w:val="00664E48"/>
    <w:rsid w:val="0066546B"/>
    <w:rsid w:val="00665582"/>
    <w:rsid w:val="00665CE5"/>
    <w:rsid w:val="00665E1A"/>
    <w:rsid w:val="006667FD"/>
    <w:rsid w:val="00666BB4"/>
    <w:rsid w:val="006673B1"/>
    <w:rsid w:val="006674EF"/>
    <w:rsid w:val="0066751B"/>
    <w:rsid w:val="00667635"/>
    <w:rsid w:val="00667646"/>
    <w:rsid w:val="006677E3"/>
    <w:rsid w:val="00667FB0"/>
    <w:rsid w:val="00670EB7"/>
    <w:rsid w:val="00671516"/>
    <w:rsid w:val="00671663"/>
    <w:rsid w:val="00671885"/>
    <w:rsid w:val="00671B40"/>
    <w:rsid w:val="00671BF2"/>
    <w:rsid w:val="00671CFF"/>
    <w:rsid w:val="00672579"/>
    <w:rsid w:val="00672691"/>
    <w:rsid w:val="0067298D"/>
    <w:rsid w:val="00672D42"/>
    <w:rsid w:val="00672FD5"/>
    <w:rsid w:val="00673380"/>
    <w:rsid w:val="0067386F"/>
    <w:rsid w:val="00673A12"/>
    <w:rsid w:val="00673FCC"/>
    <w:rsid w:val="006748B2"/>
    <w:rsid w:val="00674CEF"/>
    <w:rsid w:val="0067525E"/>
    <w:rsid w:val="0067542B"/>
    <w:rsid w:val="00675617"/>
    <w:rsid w:val="006757BE"/>
    <w:rsid w:val="00675B27"/>
    <w:rsid w:val="00675E1D"/>
    <w:rsid w:val="0067630B"/>
    <w:rsid w:val="00676813"/>
    <w:rsid w:val="00676F8B"/>
    <w:rsid w:val="00677203"/>
    <w:rsid w:val="00677332"/>
    <w:rsid w:val="00677A67"/>
    <w:rsid w:val="00677CB5"/>
    <w:rsid w:val="00677CBD"/>
    <w:rsid w:val="00677CCE"/>
    <w:rsid w:val="006807B8"/>
    <w:rsid w:val="006809D7"/>
    <w:rsid w:val="0068128C"/>
    <w:rsid w:val="00681803"/>
    <w:rsid w:val="006818AF"/>
    <w:rsid w:val="00681C7E"/>
    <w:rsid w:val="0068205B"/>
    <w:rsid w:val="006821AC"/>
    <w:rsid w:val="006822E4"/>
    <w:rsid w:val="0068233B"/>
    <w:rsid w:val="00682E79"/>
    <w:rsid w:val="00682E7B"/>
    <w:rsid w:val="006830CE"/>
    <w:rsid w:val="00683571"/>
    <w:rsid w:val="00683BB0"/>
    <w:rsid w:val="00683F93"/>
    <w:rsid w:val="00684212"/>
    <w:rsid w:val="006845CF"/>
    <w:rsid w:val="0068460D"/>
    <w:rsid w:val="00684864"/>
    <w:rsid w:val="00684B4D"/>
    <w:rsid w:val="0068608B"/>
    <w:rsid w:val="006862DD"/>
    <w:rsid w:val="006865B3"/>
    <w:rsid w:val="00686735"/>
    <w:rsid w:val="0068729E"/>
    <w:rsid w:val="006874A1"/>
    <w:rsid w:val="00687860"/>
    <w:rsid w:val="0068797C"/>
    <w:rsid w:val="00687B96"/>
    <w:rsid w:val="00687DDD"/>
    <w:rsid w:val="00690892"/>
    <w:rsid w:val="0069092C"/>
    <w:rsid w:val="00690C3F"/>
    <w:rsid w:val="00690D55"/>
    <w:rsid w:val="00691463"/>
    <w:rsid w:val="00691480"/>
    <w:rsid w:val="006915BE"/>
    <w:rsid w:val="006919F3"/>
    <w:rsid w:val="00691AB4"/>
    <w:rsid w:val="00691C06"/>
    <w:rsid w:val="006920D4"/>
    <w:rsid w:val="0069234E"/>
    <w:rsid w:val="006924DF"/>
    <w:rsid w:val="006925D9"/>
    <w:rsid w:val="00692B9F"/>
    <w:rsid w:val="00692E72"/>
    <w:rsid w:val="0069301E"/>
    <w:rsid w:val="00693191"/>
    <w:rsid w:val="00693725"/>
    <w:rsid w:val="0069376F"/>
    <w:rsid w:val="006938DD"/>
    <w:rsid w:val="00693ABC"/>
    <w:rsid w:val="00693F1B"/>
    <w:rsid w:val="006946B6"/>
    <w:rsid w:val="00694FFF"/>
    <w:rsid w:val="006951B7"/>
    <w:rsid w:val="00695905"/>
    <w:rsid w:val="00695C06"/>
    <w:rsid w:val="00696152"/>
    <w:rsid w:val="006964C6"/>
    <w:rsid w:val="00696C21"/>
    <w:rsid w:val="00696C62"/>
    <w:rsid w:val="006977BF"/>
    <w:rsid w:val="0069799F"/>
    <w:rsid w:val="00697CB7"/>
    <w:rsid w:val="006A011B"/>
    <w:rsid w:val="006A0149"/>
    <w:rsid w:val="006A0169"/>
    <w:rsid w:val="006A01AE"/>
    <w:rsid w:val="006A021F"/>
    <w:rsid w:val="006A08AB"/>
    <w:rsid w:val="006A0F82"/>
    <w:rsid w:val="006A1182"/>
    <w:rsid w:val="006A1635"/>
    <w:rsid w:val="006A1AE4"/>
    <w:rsid w:val="006A2A9F"/>
    <w:rsid w:val="006A2CAA"/>
    <w:rsid w:val="006A2EB7"/>
    <w:rsid w:val="006A31EB"/>
    <w:rsid w:val="006A3243"/>
    <w:rsid w:val="006A3D38"/>
    <w:rsid w:val="006A466C"/>
    <w:rsid w:val="006A4986"/>
    <w:rsid w:val="006A4ADD"/>
    <w:rsid w:val="006A52A4"/>
    <w:rsid w:val="006A5C69"/>
    <w:rsid w:val="006A5D8B"/>
    <w:rsid w:val="006A64F2"/>
    <w:rsid w:val="006A6B49"/>
    <w:rsid w:val="006A735C"/>
    <w:rsid w:val="006A74B2"/>
    <w:rsid w:val="006B007F"/>
    <w:rsid w:val="006B0637"/>
    <w:rsid w:val="006B194F"/>
    <w:rsid w:val="006B1CDF"/>
    <w:rsid w:val="006B1D1E"/>
    <w:rsid w:val="006B1DAF"/>
    <w:rsid w:val="006B2019"/>
    <w:rsid w:val="006B20C5"/>
    <w:rsid w:val="006B26DB"/>
    <w:rsid w:val="006B2758"/>
    <w:rsid w:val="006B2EB8"/>
    <w:rsid w:val="006B2FD1"/>
    <w:rsid w:val="006B30EB"/>
    <w:rsid w:val="006B37F2"/>
    <w:rsid w:val="006B3821"/>
    <w:rsid w:val="006B3910"/>
    <w:rsid w:val="006B3C52"/>
    <w:rsid w:val="006B44EE"/>
    <w:rsid w:val="006B46F3"/>
    <w:rsid w:val="006B5302"/>
    <w:rsid w:val="006B5402"/>
    <w:rsid w:val="006B5818"/>
    <w:rsid w:val="006B5B01"/>
    <w:rsid w:val="006B5BD9"/>
    <w:rsid w:val="006B5C94"/>
    <w:rsid w:val="006B6367"/>
    <w:rsid w:val="006B6793"/>
    <w:rsid w:val="006B74FB"/>
    <w:rsid w:val="006B7DCC"/>
    <w:rsid w:val="006C078C"/>
    <w:rsid w:val="006C07DE"/>
    <w:rsid w:val="006C09B9"/>
    <w:rsid w:val="006C0B0A"/>
    <w:rsid w:val="006C1648"/>
    <w:rsid w:val="006C1E2E"/>
    <w:rsid w:val="006C21F2"/>
    <w:rsid w:val="006C294C"/>
    <w:rsid w:val="006C2BC9"/>
    <w:rsid w:val="006C3587"/>
    <w:rsid w:val="006C39B2"/>
    <w:rsid w:val="006C4931"/>
    <w:rsid w:val="006C5796"/>
    <w:rsid w:val="006C595D"/>
    <w:rsid w:val="006C5C6F"/>
    <w:rsid w:val="006C5DAC"/>
    <w:rsid w:val="006C6860"/>
    <w:rsid w:val="006C6AA6"/>
    <w:rsid w:val="006C6D44"/>
    <w:rsid w:val="006C78E3"/>
    <w:rsid w:val="006C7F91"/>
    <w:rsid w:val="006D0495"/>
    <w:rsid w:val="006D0760"/>
    <w:rsid w:val="006D180C"/>
    <w:rsid w:val="006D1CFD"/>
    <w:rsid w:val="006D1F33"/>
    <w:rsid w:val="006D2131"/>
    <w:rsid w:val="006D249B"/>
    <w:rsid w:val="006D25EB"/>
    <w:rsid w:val="006D26BC"/>
    <w:rsid w:val="006D2764"/>
    <w:rsid w:val="006D29A9"/>
    <w:rsid w:val="006D2A71"/>
    <w:rsid w:val="006D36F9"/>
    <w:rsid w:val="006D396A"/>
    <w:rsid w:val="006D3C4C"/>
    <w:rsid w:val="006D3ED4"/>
    <w:rsid w:val="006D4016"/>
    <w:rsid w:val="006D42D7"/>
    <w:rsid w:val="006D4D67"/>
    <w:rsid w:val="006D4DF9"/>
    <w:rsid w:val="006D4F89"/>
    <w:rsid w:val="006D5827"/>
    <w:rsid w:val="006D5829"/>
    <w:rsid w:val="006D597E"/>
    <w:rsid w:val="006D59D5"/>
    <w:rsid w:val="006D5C7A"/>
    <w:rsid w:val="006D636E"/>
    <w:rsid w:val="006D663D"/>
    <w:rsid w:val="006D692C"/>
    <w:rsid w:val="006D6C32"/>
    <w:rsid w:val="006D6F57"/>
    <w:rsid w:val="006D6FD2"/>
    <w:rsid w:val="006D7BD0"/>
    <w:rsid w:val="006E005E"/>
    <w:rsid w:val="006E024E"/>
    <w:rsid w:val="006E0501"/>
    <w:rsid w:val="006E08DF"/>
    <w:rsid w:val="006E0E17"/>
    <w:rsid w:val="006E1158"/>
    <w:rsid w:val="006E14FC"/>
    <w:rsid w:val="006E17DC"/>
    <w:rsid w:val="006E1E15"/>
    <w:rsid w:val="006E2011"/>
    <w:rsid w:val="006E20D5"/>
    <w:rsid w:val="006E23CB"/>
    <w:rsid w:val="006E293C"/>
    <w:rsid w:val="006E2D9C"/>
    <w:rsid w:val="006E3221"/>
    <w:rsid w:val="006E34D9"/>
    <w:rsid w:val="006E408C"/>
    <w:rsid w:val="006E4417"/>
    <w:rsid w:val="006E4C27"/>
    <w:rsid w:val="006E54E2"/>
    <w:rsid w:val="006E5FFF"/>
    <w:rsid w:val="006E60BF"/>
    <w:rsid w:val="006E6625"/>
    <w:rsid w:val="006E69FA"/>
    <w:rsid w:val="006E6A66"/>
    <w:rsid w:val="006E6BAA"/>
    <w:rsid w:val="006E6EDB"/>
    <w:rsid w:val="006E7C16"/>
    <w:rsid w:val="006E7E56"/>
    <w:rsid w:val="006F0546"/>
    <w:rsid w:val="006F0B30"/>
    <w:rsid w:val="006F1C51"/>
    <w:rsid w:val="006F1F22"/>
    <w:rsid w:val="006F23F6"/>
    <w:rsid w:val="006F278C"/>
    <w:rsid w:val="006F2CAB"/>
    <w:rsid w:val="006F2F6B"/>
    <w:rsid w:val="006F376A"/>
    <w:rsid w:val="006F39C8"/>
    <w:rsid w:val="006F3F88"/>
    <w:rsid w:val="006F44FB"/>
    <w:rsid w:val="006F4B0C"/>
    <w:rsid w:val="006F507C"/>
    <w:rsid w:val="006F5159"/>
    <w:rsid w:val="006F5465"/>
    <w:rsid w:val="006F5696"/>
    <w:rsid w:val="006F5FC7"/>
    <w:rsid w:val="006F61CD"/>
    <w:rsid w:val="006F65BF"/>
    <w:rsid w:val="006F661F"/>
    <w:rsid w:val="006F76C3"/>
    <w:rsid w:val="006F79D0"/>
    <w:rsid w:val="00700151"/>
    <w:rsid w:val="007001AA"/>
    <w:rsid w:val="00700542"/>
    <w:rsid w:val="00701181"/>
    <w:rsid w:val="00701B9D"/>
    <w:rsid w:val="007025CB"/>
    <w:rsid w:val="007028C2"/>
    <w:rsid w:val="00702EA7"/>
    <w:rsid w:val="0070307D"/>
    <w:rsid w:val="007037AD"/>
    <w:rsid w:val="00703F2C"/>
    <w:rsid w:val="00704251"/>
    <w:rsid w:val="00704EE5"/>
    <w:rsid w:val="00705398"/>
    <w:rsid w:val="00705454"/>
    <w:rsid w:val="00705AA1"/>
    <w:rsid w:val="007064D0"/>
    <w:rsid w:val="00706530"/>
    <w:rsid w:val="00706F5A"/>
    <w:rsid w:val="00707D20"/>
    <w:rsid w:val="00707F2C"/>
    <w:rsid w:val="007107F9"/>
    <w:rsid w:val="00710A86"/>
    <w:rsid w:val="00710CA2"/>
    <w:rsid w:val="00710F20"/>
    <w:rsid w:val="00711524"/>
    <w:rsid w:val="007115B2"/>
    <w:rsid w:val="00711611"/>
    <w:rsid w:val="00711755"/>
    <w:rsid w:val="00711A12"/>
    <w:rsid w:val="00711C4A"/>
    <w:rsid w:val="00711F91"/>
    <w:rsid w:val="00712A8E"/>
    <w:rsid w:val="00712E85"/>
    <w:rsid w:val="0071314C"/>
    <w:rsid w:val="007138F9"/>
    <w:rsid w:val="00713945"/>
    <w:rsid w:val="00714234"/>
    <w:rsid w:val="00714711"/>
    <w:rsid w:val="00715079"/>
    <w:rsid w:val="00715272"/>
    <w:rsid w:val="007152B9"/>
    <w:rsid w:val="00716279"/>
    <w:rsid w:val="0071630E"/>
    <w:rsid w:val="00716365"/>
    <w:rsid w:val="00717AB9"/>
    <w:rsid w:val="00717C84"/>
    <w:rsid w:val="007203F5"/>
    <w:rsid w:val="00720A6C"/>
    <w:rsid w:val="00720ECB"/>
    <w:rsid w:val="00720FD4"/>
    <w:rsid w:val="00721381"/>
    <w:rsid w:val="0072139F"/>
    <w:rsid w:val="007217B4"/>
    <w:rsid w:val="00721F0E"/>
    <w:rsid w:val="00722013"/>
    <w:rsid w:val="00722838"/>
    <w:rsid w:val="00722A80"/>
    <w:rsid w:val="00722C0D"/>
    <w:rsid w:val="00723254"/>
    <w:rsid w:val="00723363"/>
    <w:rsid w:val="0072398A"/>
    <w:rsid w:val="00723E0A"/>
    <w:rsid w:val="00724486"/>
    <w:rsid w:val="00725787"/>
    <w:rsid w:val="00725DBF"/>
    <w:rsid w:val="00725E37"/>
    <w:rsid w:val="00727830"/>
    <w:rsid w:val="00730504"/>
    <w:rsid w:val="007306B3"/>
    <w:rsid w:val="00730AF2"/>
    <w:rsid w:val="007311A6"/>
    <w:rsid w:val="007313C8"/>
    <w:rsid w:val="007319E7"/>
    <w:rsid w:val="00731D4B"/>
    <w:rsid w:val="00731EB6"/>
    <w:rsid w:val="00731F5A"/>
    <w:rsid w:val="007324BD"/>
    <w:rsid w:val="00732682"/>
    <w:rsid w:val="00732C71"/>
    <w:rsid w:val="00733310"/>
    <w:rsid w:val="00733428"/>
    <w:rsid w:val="007336F2"/>
    <w:rsid w:val="00733C23"/>
    <w:rsid w:val="00733D36"/>
    <w:rsid w:val="0073412A"/>
    <w:rsid w:val="00734D2B"/>
    <w:rsid w:val="00735133"/>
    <w:rsid w:val="007351BB"/>
    <w:rsid w:val="0073586E"/>
    <w:rsid w:val="00735B3E"/>
    <w:rsid w:val="00735E9A"/>
    <w:rsid w:val="007364E2"/>
    <w:rsid w:val="00736504"/>
    <w:rsid w:val="00736639"/>
    <w:rsid w:val="007366AF"/>
    <w:rsid w:val="00737F28"/>
    <w:rsid w:val="00737FBF"/>
    <w:rsid w:val="00740139"/>
    <w:rsid w:val="00740276"/>
    <w:rsid w:val="00740862"/>
    <w:rsid w:val="007409BE"/>
    <w:rsid w:val="0074129E"/>
    <w:rsid w:val="00741473"/>
    <w:rsid w:val="00741961"/>
    <w:rsid w:val="00741E0C"/>
    <w:rsid w:val="007420AD"/>
    <w:rsid w:val="00742610"/>
    <w:rsid w:val="00742D5D"/>
    <w:rsid w:val="00743598"/>
    <w:rsid w:val="00743700"/>
    <w:rsid w:val="00743C89"/>
    <w:rsid w:val="00743DB7"/>
    <w:rsid w:val="00744A54"/>
    <w:rsid w:val="0074503A"/>
    <w:rsid w:val="007455D7"/>
    <w:rsid w:val="007457BA"/>
    <w:rsid w:val="00745CAB"/>
    <w:rsid w:val="007460B9"/>
    <w:rsid w:val="007462A5"/>
    <w:rsid w:val="00746EDB"/>
    <w:rsid w:val="00747B0E"/>
    <w:rsid w:val="00747C96"/>
    <w:rsid w:val="00750400"/>
    <w:rsid w:val="00750C36"/>
    <w:rsid w:val="00750C5D"/>
    <w:rsid w:val="00751060"/>
    <w:rsid w:val="00751806"/>
    <w:rsid w:val="00751F9D"/>
    <w:rsid w:val="0075280D"/>
    <w:rsid w:val="00752F50"/>
    <w:rsid w:val="007531D8"/>
    <w:rsid w:val="00753342"/>
    <w:rsid w:val="0075352B"/>
    <w:rsid w:val="00753975"/>
    <w:rsid w:val="0075411F"/>
    <w:rsid w:val="00754534"/>
    <w:rsid w:val="007545AF"/>
    <w:rsid w:val="00754A51"/>
    <w:rsid w:val="007551FB"/>
    <w:rsid w:val="0075532B"/>
    <w:rsid w:val="0075581A"/>
    <w:rsid w:val="00755B32"/>
    <w:rsid w:val="00756008"/>
    <w:rsid w:val="007561FF"/>
    <w:rsid w:val="007563F7"/>
    <w:rsid w:val="00756478"/>
    <w:rsid w:val="007567C6"/>
    <w:rsid w:val="00756830"/>
    <w:rsid w:val="007568E9"/>
    <w:rsid w:val="00757516"/>
    <w:rsid w:val="00757974"/>
    <w:rsid w:val="00757C41"/>
    <w:rsid w:val="007600BC"/>
    <w:rsid w:val="007602DA"/>
    <w:rsid w:val="00760B68"/>
    <w:rsid w:val="00760D7B"/>
    <w:rsid w:val="007618F2"/>
    <w:rsid w:val="007619FD"/>
    <w:rsid w:val="0076298D"/>
    <w:rsid w:val="00762A90"/>
    <w:rsid w:val="00762F8D"/>
    <w:rsid w:val="007636CA"/>
    <w:rsid w:val="00764245"/>
    <w:rsid w:val="007654CA"/>
    <w:rsid w:val="00765A1D"/>
    <w:rsid w:val="00765FBC"/>
    <w:rsid w:val="007660DE"/>
    <w:rsid w:val="00766274"/>
    <w:rsid w:val="00766905"/>
    <w:rsid w:val="007676F1"/>
    <w:rsid w:val="00767A42"/>
    <w:rsid w:val="00770960"/>
    <w:rsid w:val="00770E53"/>
    <w:rsid w:val="007710FE"/>
    <w:rsid w:val="0077150D"/>
    <w:rsid w:val="007717EC"/>
    <w:rsid w:val="00771D94"/>
    <w:rsid w:val="00772975"/>
    <w:rsid w:val="007736A9"/>
    <w:rsid w:val="00773C95"/>
    <w:rsid w:val="00773FDB"/>
    <w:rsid w:val="00774B86"/>
    <w:rsid w:val="00774E0F"/>
    <w:rsid w:val="00775004"/>
    <w:rsid w:val="007755DF"/>
    <w:rsid w:val="00775955"/>
    <w:rsid w:val="007759B4"/>
    <w:rsid w:val="00775D4A"/>
    <w:rsid w:val="00776277"/>
    <w:rsid w:val="00776372"/>
    <w:rsid w:val="0077654D"/>
    <w:rsid w:val="00776709"/>
    <w:rsid w:val="00776835"/>
    <w:rsid w:val="007769A8"/>
    <w:rsid w:val="00776CF5"/>
    <w:rsid w:val="00776F1B"/>
    <w:rsid w:val="0077730A"/>
    <w:rsid w:val="007804C2"/>
    <w:rsid w:val="00780CE6"/>
    <w:rsid w:val="00780E58"/>
    <w:rsid w:val="00780F1C"/>
    <w:rsid w:val="00781050"/>
    <w:rsid w:val="00781652"/>
    <w:rsid w:val="007818A0"/>
    <w:rsid w:val="007820DE"/>
    <w:rsid w:val="007822AA"/>
    <w:rsid w:val="00782526"/>
    <w:rsid w:val="00782DBE"/>
    <w:rsid w:val="00783032"/>
    <w:rsid w:val="007830C8"/>
    <w:rsid w:val="00783139"/>
    <w:rsid w:val="0078344A"/>
    <w:rsid w:val="00783454"/>
    <w:rsid w:val="00783EBA"/>
    <w:rsid w:val="00783EF0"/>
    <w:rsid w:val="00784370"/>
    <w:rsid w:val="0078438F"/>
    <w:rsid w:val="00784775"/>
    <w:rsid w:val="00784F84"/>
    <w:rsid w:val="0078559A"/>
    <w:rsid w:val="00785EDA"/>
    <w:rsid w:val="0078645C"/>
    <w:rsid w:val="00786DFB"/>
    <w:rsid w:val="00786F73"/>
    <w:rsid w:val="00787315"/>
    <w:rsid w:val="00787340"/>
    <w:rsid w:val="00787477"/>
    <w:rsid w:val="00787A2B"/>
    <w:rsid w:val="00790175"/>
    <w:rsid w:val="0079104E"/>
    <w:rsid w:val="00791564"/>
    <w:rsid w:val="00791D78"/>
    <w:rsid w:val="007923E2"/>
    <w:rsid w:val="00792720"/>
    <w:rsid w:val="00792858"/>
    <w:rsid w:val="007929D2"/>
    <w:rsid w:val="00792EDC"/>
    <w:rsid w:val="00793217"/>
    <w:rsid w:val="00793288"/>
    <w:rsid w:val="007935C5"/>
    <w:rsid w:val="00793902"/>
    <w:rsid w:val="00793B6D"/>
    <w:rsid w:val="00793D0F"/>
    <w:rsid w:val="0079451B"/>
    <w:rsid w:val="007947A3"/>
    <w:rsid w:val="00794C14"/>
    <w:rsid w:val="00794ECA"/>
    <w:rsid w:val="00795D91"/>
    <w:rsid w:val="00795F40"/>
    <w:rsid w:val="007962DC"/>
    <w:rsid w:val="007963D4"/>
    <w:rsid w:val="00796EA7"/>
    <w:rsid w:val="007A050C"/>
    <w:rsid w:val="007A0669"/>
    <w:rsid w:val="007A1112"/>
    <w:rsid w:val="007A2BE8"/>
    <w:rsid w:val="007A313A"/>
    <w:rsid w:val="007A3220"/>
    <w:rsid w:val="007A3646"/>
    <w:rsid w:val="007A3A48"/>
    <w:rsid w:val="007A3CB0"/>
    <w:rsid w:val="007A4112"/>
    <w:rsid w:val="007A41C1"/>
    <w:rsid w:val="007A4CC7"/>
    <w:rsid w:val="007A4CE7"/>
    <w:rsid w:val="007A4F25"/>
    <w:rsid w:val="007A57DA"/>
    <w:rsid w:val="007A58FA"/>
    <w:rsid w:val="007A5D0E"/>
    <w:rsid w:val="007A5F2B"/>
    <w:rsid w:val="007A6106"/>
    <w:rsid w:val="007A64CD"/>
    <w:rsid w:val="007A68D0"/>
    <w:rsid w:val="007A6EB1"/>
    <w:rsid w:val="007A6F9F"/>
    <w:rsid w:val="007A7BEB"/>
    <w:rsid w:val="007A7E9A"/>
    <w:rsid w:val="007B00B8"/>
    <w:rsid w:val="007B0163"/>
    <w:rsid w:val="007B03BE"/>
    <w:rsid w:val="007B0684"/>
    <w:rsid w:val="007B0F99"/>
    <w:rsid w:val="007B12D6"/>
    <w:rsid w:val="007B1D95"/>
    <w:rsid w:val="007B203A"/>
    <w:rsid w:val="007B20D0"/>
    <w:rsid w:val="007B21A5"/>
    <w:rsid w:val="007B2905"/>
    <w:rsid w:val="007B2DFE"/>
    <w:rsid w:val="007B39A5"/>
    <w:rsid w:val="007B4471"/>
    <w:rsid w:val="007B4D4C"/>
    <w:rsid w:val="007B4FAA"/>
    <w:rsid w:val="007B5086"/>
    <w:rsid w:val="007B5AD6"/>
    <w:rsid w:val="007B5F19"/>
    <w:rsid w:val="007B6424"/>
    <w:rsid w:val="007B6834"/>
    <w:rsid w:val="007B6BB3"/>
    <w:rsid w:val="007B6D99"/>
    <w:rsid w:val="007B7134"/>
    <w:rsid w:val="007B75DB"/>
    <w:rsid w:val="007B7645"/>
    <w:rsid w:val="007B79FE"/>
    <w:rsid w:val="007B7CA9"/>
    <w:rsid w:val="007B7E37"/>
    <w:rsid w:val="007C172B"/>
    <w:rsid w:val="007C21DB"/>
    <w:rsid w:val="007C26C7"/>
    <w:rsid w:val="007C275B"/>
    <w:rsid w:val="007C348B"/>
    <w:rsid w:val="007C3A66"/>
    <w:rsid w:val="007C3E61"/>
    <w:rsid w:val="007C438E"/>
    <w:rsid w:val="007C49C6"/>
    <w:rsid w:val="007C4E5B"/>
    <w:rsid w:val="007C5004"/>
    <w:rsid w:val="007C5183"/>
    <w:rsid w:val="007C54F4"/>
    <w:rsid w:val="007C68B9"/>
    <w:rsid w:val="007C771A"/>
    <w:rsid w:val="007C7F2B"/>
    <w:rsid w:val="007C7FF1"/>
    <w:rsid w:val="007D0114"/>
    <w:rsid w:val="007D11E2"/>
    <w:rsid w:val="007D1D54"/>
    <w:rsid w:val="007D2480"/>
    <w:rsid w:val="007D2702"/>
    <w:rsid w:val="007D275A"/>
    <w:rsid w:val="007D2948"/>
    <w:rsid w:val="007D31F6"/>
    <w:rsid w:val="007D3213"/>
    <w:rsid w:val="007D3615"/>
    <w:rsid w:val="007D36B7"/>
    <w:rsid w:val="007D399C"/>
    <w:rsid w:val="007D4E29"/>
    <w:rsid w:val="007D542A"/>
    <w:rsid w:val="007D551C"/>
    <w:rsid w:val="007D5AD5"/>
    <w:rsid w:val="007D66A6"/>
    <w:rsid w:val="007D671C"/>
    <w:rsid w:val="007D676C"/>
    <w:rsid w:val="007D7089"/>
    <w:rsid w:val="007D77C4"/>
    <w:rsid w:val="007D7BE2"/>
    <w:rsid w:val="007D7E92"/>
    <w:rsid w:val="007E09EF"/>
    <w:rsid w:val="007E1454"/>
    <w:rsid w:val="007E15B3"/>
    <w:rsid w:val="007E176B"/>
    <w:rsid w:val="007E1826"/>
    <w:rsid w:val="007E1A73"/>
    <w:rsid w:val="007E1A91"/>
    <w:rsid w:val="007E1B1D"/>
    <w:rsid w:val="007E2325"/>
    <w:rsid w:val="007E2421"/>
    <w:rsid w:val="007E249B"/>
    <w:rsid w:val="007E2D28"/>
    <w:rsid w:val="007E2E02"/>
    <w:rsid w:val="007E3605"/>
    <w:rsid w:val="007E3E54"/>
    <w:rsid w:val="007E4942"/>
    <w:rsid w:val="007E4C5A"/>
    <w:rsid w:val="007E505A"/>
    <w:rsid w:val="007E5229"/>
    <w:rsid w:val="007E52CE"/>
    <w:rsid w:val="007E5803"/>
    <w:rsid w:val="007E5E7D"/>
    <w:rsid w:val="007E6B65"/>
    <w:rsid w:val="007E7A0B"/>
    <w:rsid w:val="007E7C5C"/>
    <w:rsid w:val="007F0C9B"/>
    <w:rsid w:val="007F1255"/>
    <w:rsid w:val="007F1297"/>
    <w:rsid w:val="007F2044"/>
    <w:rsid w:val="007F2071"/>
    <w:rsid w:val="007F22A3"/>
    <w:rsid w:val="007F234B"/>
    <w:rsid w:val="007F2B3D"/>
    <w:rsid w:val="007F332F"/>
    <w:rsid w:val="007F3620"/>
    <w:rsid w:val="007F40DE"/>
    <w:rsid w:val="007F41FA"/>
    <w:rsid w:val="007F436E"/>
    <w:rsid w:val="007F59E0"/>
    <w:rsid w:val="007F5D9B"/>
    <w:rsid w:val="007F5EB8"/>
    <w:rsid w:val="007F6B82"/>
    <w:rsid w:val="007F7118"/>
    <w:rsid w:val="007F7E20"/>
    <w:rsid w:val="00800938"/>
    <w:rsid w:val="0080136E"/>
    <w:rsid w:val="00801D08"/>
    <w:rsid w:val="00802225"/>
    <w:rsid w:val="00803068"/>
    <w:rsid w:val="00803246"/>
    <w:rsid w:val="00803664"/>
    <w:rsid w:val="0080373B"/>
    <w:rsid w:val="00803C22"/>
    <w:rsid w:val="00803CF3"/>
    <w:rsid w:val="00804252"/>
    <w:rsid w:val="008043CA"/>
    <w:rsid w:val="008043E5"/>
    <w:rsid w:val="00805092"/>
    <w:rsid w:val="008051A8"/>
    <w:rsid w:val="00805BD3"/>
    <w:rsid w:val="00806A64"/>
    <w:rsid w:val="00806B3B"/>
    <w:rsid w:val="0080738F"/>
    <w:rsid w:val="008076FD"/>
    <w:rsid w:val="008079E8"/>
    <w:rsid w:val="00810223"/>
    <w:rsid w:val="00810580"/>
    <w:rsid w:val="008116FA"/>
    <w:rsid w:val="00811787"/>
    <w:rsid w:val="00811879"/>
    <w:rsid w:val="00811FD0"/>
    <w:rsid w:val="00813C17"/>
    <w:rsid w:val="00813FEA"/>
    <w:rsid w:val="008142A8"/>
    <w:rsid w:val="0081440E"/>
    <w:rsid w:val="00814698"/>
    <w:rsid w:val="00814D7E"/>
    <w:rsid w:val="008153A3"/>
    <w:rsid w:val="00815A07"/>
    <w:rsid w:val="00815ABB"/>
    <w:rsid w:val="00815B68"/>
    <w:rsid w:val="00815FA0"/>
    <w:rsid w:val="00816728"/>
    <w:rsid w:val="0081692A"/>
    <w:rsid w:val="00816A91"/>
    <w:rsid w:val="0081703D"/>
    <w:rsid w:val="0081717C"/>
    <w:rsid w:val="0081734A"/>
    <w:rsid w:val="00817A62"/>
    <w:rsid w:val="00817EE0"/>
    <w:rsid w:val="00817FCF"/>
    <w:rsid w:val="008219CF"/>
    <w:rsid w:val="00822009"/>
    <w:rsid w:val="00822F38"/>
    <w:rsid w:val="00823183"/>
    <w:rsid w:val="008231CE"/>
    <w:rsid w:val="008236DB"/>
    <w:rsid w:val="00823BE3"/>
    <w:rsid w:val="00824006"/>
    <w:rsid w:val="0082404B"/>
    <w:rsid w:val="00824E6F"/>
    <w:rsid w:val="008253CD"/>
    <w:rsid w:val="008255EF"/>
    <w:rsid w:val="008258C9"/>
    <w:rsid w:val="00825AEA"/>
    <w:rsid w:val="008262EC"/>
    <w:rsid w:val="0082656A"/>
    <w:rsid w:val="00826B07"/>
    <w:rsid w:val="00826C26"/>
    <w:rsid w:val="00826FCB"/>
    <w:rsid w:val="00827245"/>
    <w:rsid w:val="00827960"/>
    <w:rsid w:val="00827F5A"/>
    <w:rsid w:val="00830144"/>
    <w:rsid w:val="00830773"/>
    <w:rsid w:val="008309DB"/>
    <w:rsid w:val="00830C43"/>
    <w:rsid w:val="00830D86"/>
    <w:rsid w:val="008316DE"/>
    <w:rsid w:val="00831C74"/>
    <w:rsid w:val="0083253A"/>
    <w:rsid w:val="008326CE"/>
    <w:rsid w:val="00832A41"/>
    <w:rsid w:val="00832E84"/>
    <w:rsid w:val="008332F9"/>
    <w:rsid w:val="00833BB3"/>
    <w:rsid w:val="0083468E"/>
    <w:rsid w:val="008348BC"/>
    <w:rsid w:val="0083491D"/>
    <w:rsid w:val="00834F5A"/>
    <w:rsid w:val="0083501E"/>
    <w:rsid w:val="008350EC"/>
    <w:rsid w:val="00835A48"/>
    <w:rsid w:val="00835E3A"/>
    <w:rsid w:val="00835EE9"/>
    <w:rsid w:val="00835F1C"/>
    <w:rsid w:val="008365DE"/>
    <w:rsid w:val="00836899"/>
    <w:rsid w:val="00836BC5"/>
    <w:rsid w:val="00836F91"/>
    <w:rsid w:val="00837829"/>
    <w:rsid w:val="008404AB"/>
    <w:rsid w:val="00840FE3"/>
    <w:rsid w:val="00841D54"/>
    <w:rsid w:val="00842BDC"/>
    <w:rsid w:val="008435E7"/>
    <w:rsid w:val="008442C9"/>
    <w:rsid w:val="008447E1"/>
    <w:rsid w:val="00844E5E"/>
    <w:rsid w:val="008459FE"/>
    <w:rsid w:val="00845F3B"/>
    <w:rsid w:val="00847164"/>
    <w:rsid w:val="00847461"/>
    <w:rsid w:val="00847B4C"/>
    <w:rsid w:val="0085075D"/>
    <w:rsid w:val="00850835"/>
    <w:rsid w:val="00850F66"/>
    <w:rsid w:val="008519EC"/>
    <w:rsid w:val="00851A7D"/>
    <w:rsid w:val="00851C32"/>
    <w:rsid w:val="00851EC8"/>
    <w:rsid w:val="0085211D"/>
    <w:rsid w:val="008523CE"/>
    <w:rsid w:val="008524AE"/>
    <w:rsid w:val="00853161"/>
    <w:rsid w:val="008535A3"/>
    <w:rsid w:val="00853FB3"/>
    <w:rsid w:val="0085413E"/>
    <w:rsid w:val="00854B6E"/>
    <w:rsid w:val="00854CF8"/>
    <w:rsid w:val="00854FE8"/>
    <w:rsid w:val="00855062"/>
    <w:rsid w:val="00855121"/>
    <w:rsid w:val="008551B1"/>
    <w:rsid w:val="0085591E"/>
    <w:rsid w:val="00855C2F"/>
    <w:rsid w:val="00855F51"/>
    <w:rsid w:val="00856436"/>
    <w:rsid w:val="008566CB"/>
    <w:rsid w:val="0085699C"/>
    <w:rsid w:val="008569B1"/>
    <w:rsid w:val="008569F3"/>
    <w:rsid w:val="00856CEB"/>
    <w:rsid w:val="0085715F"/>
    <w:rsid w:val="008573B8"/>
    <w:rsid w:val="008575DC"/>
    <w:rsid w:val="008575DF"/>
    <w:rsid w:val="00857904"/>
    <w:rsid w:val="00857BBD"/>
    <w:rsid w:val="00857D84"/>
    <w:rsid w:val="00860169"/>
    <w:rsid w:val="008607A7"/>
    <w:rsid w:val="00861042"/>
    <w:rsid w:val="00861382"/>
    <w:rsid w:val="00861A1C"/>
    <w:rsid w:val="0086228C"/>
    <w:rsid w:val="00862362"/>
    <w:rsid w:val="0086242F"/>
    <w:rsid w:val="00863329"/>
    <w:rsid w:val="00863A97"/>
    <w:rsid w:val="00863FE9"/>
    <w:rsid w:val="008648A1"/>
    <w:rsid w:val="00864A25"/>
    <w:rsid w:val="00865DB6"/>
    <w:rsid w:val="00865E5A"/>
    <w:rsid w:val="00865EEA"/>
    <w:rsid w:val="00866483"/>
    <w:rsid w:val="00867A24"/>
    <w:rsid w:val="00867C60"/>
    <w:rsid w:val="00867CF3"/>
    <w:rsid w:val="008703C9"/>
    <w:rsid w:val="008706B3"/>
    <w:rsid w:val="00870ADD"/>
    <w:rsid w:val="00870DF9"/>
    <w:rsid w:val="0087215E"/>
    <w:rsid w:val="0087238A"/>
    <w:rsid w:val="00872905"/>
    <w:rsid w:val="00872E94"/>
    <w:rsid w:val="00873262"/>
    <w:rsid w:val="008737B2"/>
    <w:rsid w:val="00874118"/>
    <w:rsid w:val="00874447"/>
    <w:rsid w:val="00874720"/>
    <w:rsid w:val="00874952"/>
    <w:rsid w:val="008749D2"/>
    <w:rsid w:val="00874E05"/>
    <w:rsid w:val="00874F34"/>
    <w:rsid w:val="00875289"/>
    <w:rsid w:val="0087581F"/>
    <w:rsid w:val="00875DB3"/>
    <w:rsid w:val="00877900"/>
    <w:rsid w:val="00877A86"/>
    <w:rsid w:val="00877C4B"/>
    <w:rsid w:val="00877FFB"/>
    <w:rsid w:val="00880623"/>
    <w:rsid w:val="00881EC4"/>
    <w:rsid w:val="00882053"/>
    <w:rsid w:val="00882540"/>
    <w:rsid w:val="00882E96"/>
    <w:rsid w:val="00883A04"/>
    <w:rsid w:val="00883BD2"/>
    <w:rsid w:val="00883EB6"/>
    <w:rsid w:val="00884108"/>
    <w:rsid w:val="00884347"/>
    <w:rsid w:val="0088469C"/>
    <w:rsid w:val="00884DE7"/>
    <w:rsid w:val="00884EE4"/>
    <w:rsid w:val="00884FA8"/>
    <w:rsid w:val="00885008"/>
    <w:rsid w:val="0088548D"/>
    <w:rsid w:val="00886D0F"/>
    <w:rsid w:val="00887261"/>
    <w:rsid w:val="008873F8"/>
    <w:rsid w:val="00887B8A"/>
    <w:rsid w:val="00887C2F"/>
    <w:rsid w:val="008902D0"/>
    <w:rsid w:val="0089094B"/>
    <w:rsid w:val="00890CC5"/>
    <w:rsid w:val="00891034"/>
    <w:rsid w:val="00891369"/>
    <w:rsid w:val="00892CF8"/>
    <w:rsid w:val="008931AD"/>
    <w:rsid w:val="00893775"/>
    <w:rsid w:val="00893AD2"/>
    <w:rsid w:val="008945FA"/>
    <w:rsid w:val="008947E5"/>
    <w:rsid w:val="00895430"/>
    <w:rsid w:val="008954F4"/>
    <w:rsid w:val="008958D5"/>
    <w:rsid w:val="0089597D"/>
    <w:rsid w:val="00895F5C"/>
    <w:rsid w:val="00896129"/>
    <w:rsid w:val="0089624B"/>
    <w:rsid w:val="0089646C"/>
    <w:rsid w:val="00896561"/>
    <w:rsid w:val="00896947"/>
    <w:rsid w:val="00896A96"/>
    <w:rsid w:val="00897120"/>
    <w:rsid w:val="00897B10"/>
    <w:rsid w:val="00897B36"/>
    <w:rsid w:val="00897BD1"/>
    <w:rsid w:val="00897EFE"/>
    <w:rsid w:val="008A0C57"/>
    <w:rsid w:val="008A0E47"/>
    <w:rsid w:val="008A0E75"/>
    <w:rsid w:val="008A0FF3"/>
    <w:rsid w:val="008A1BBC"/>
    <w:rsid w:val="008A1C70"/>
    <w:rsid w:val="008A23CF"/>
    <w:rsid w:val="008A29FB"/>
    <w:rsid w:val="008A302B"/>
    <w:rsid w:val="008A3306"/>
    <w:rsid w:val="008A3713"/>
    <w:rsid w:val="008A3791"/>
    <w:rsid w:val="008A3EBE"/>
    <w:rsid w:val="008A3FE0"/>
    <w:rsid w:val="008A40C6"/>
    <w:rsid w:val="008A4314"/>
    <w:rsid w:val="008A48F2"/>
    <w:rsid w:val="008A4E10"/>
    <w:rsid w:val="008A4E61"/>
    <w:rsid w:val="008A5F83"/>
    <w:rsid w:val="008A60F0"/>
    <w:rsid w:val="008A6362"/>
    <w:rsid w:val="008A692C"/>
    <w:rsid w:val="008A6DC6"/>
    <w:rsid w:val="008A74F0"/>
    <w:rsid w:val="008B06C7"/>
    <w:rsid w:val="008B0A7F"/>
    <w:rsid w:val="008B1FEA"/>
    <w:rsid w:val="008B231A"/>
    <w:rsid w:val="008B24ED"/>
    <w:rsid w:val="008B2632"/>
    <w:rsid w:val="008B2727"/>
    <w:rsid w:val="008B2D10"/>
    <w:rsid w:val="008B2D39"/>
    <w:rsid w:val="008B2E0D"/>
    <w:rsid w:val="008B3079"/>
    <w:rsid w:val="008B456C"/>
    <w:rsid w:val="008B4711"/>
    <w:rsid w:val="008B4E14"/>
    <w:rsid w:val="008B52F2"/>
    <w:rsid w:val="008B575E"/>
    <w:rsid w:val="008B5BA4"/>
    <w:rsid w:val="008B5CD7"/>
    <w:rsid w:val="008B661E"/>
    <w:rsid w:val="008B66D6"/>
    <w:rsid w:val="008B6AE4"/>
    <w:rsid w:val="008B6D81"/>
    <w:rsid w:val="008B6DCB"/>
    <w:rsid w:val="008B6E7A"/>
    <w:rsid w:val="008B7014"/>
    <w:rsid w:val="008B7F7C"/>
    <w:rsid w:val="008C0262"/>
    <w:rsid w:val="008C1055"/>
    <w:rsid w:val="008C120A"/>
    <w:rsid w:val="008C1358"/>
    <w:rsid w:val="008C18C3"/>
    <w:rsid w:val="008C1BEB"/>
    <w:rsid w:val="008C1EE0"/>
    <w:rsid w:val="008C26A7"/>
    <w:rsid w:val="008C3AD4"/>
    <w:rsid w:val="008C3C01"/>
    <w:rsid w:val="008C3D83"/>
    <w:rsid w:val="008C3FF1"/>
    <w:rsid w:val="008C427D"/>
    <w:rsid w:val="008C4902"/>
    <w:rsid w:val="008C4E0D"/>
    <w:rsid w:val="008C4E96"/>
    <w:rsid w:val="008C50F9"/>
    <w:rsid w:val="008C562B"/>
    <w:rsid w:val="008C5734"/>
    <w:rsid w:val="008C5985"/>
    <w:rsid w:val="008C6EDB"/>
    <w:rsid w:val="008C73F8"/>
    <w:rsid w:val="008C759E"/>
    <w:rsid w:val="008C7C28"/>
    <w:rsid w:val="008D053C"/>
    <w:rsid w:val="008D0C84"/>
    <w:rsid w:val="008D26CF"/>
    <w:rsid w:val="008D3520"/>
    <w:rsid w:val="008D3544"/>
    <w:rsid w:val="008D3FE7"/>
    <w:rsid w:val="008D4C22"/>
    <w:rsid w:val="008D4CC1"/>
    <w:rsid w:val="008D5649"/>
    <w:rsid w:val="008D5D75"/>
    <w:rsid w:val="008D63A0"/>
    <w:rsid w:val="008D65A7"/>
    <w:rsid w:val="008D68AF"/>
    <w:rsid w:val="008D6DE7"/>
    <w:rsid w:val="008D7D0B"/>
    <w:rsid w:val="008E002F"/>
    <w:rsid w:val="008E0031"/>
    <w:rsid w:val="008E0172"/>
    <w:rsid w:val="008E0A34"/>
    <w:rsid w:val="008E0F10"/>
    <w:rsid w:val="008E1161"/>
    <w:rsid w:val="008E11AE"/>
    <w:rsid w:val="008E1970"/>
    <w:rsid w:val="008E1BC7"/>
    <w:rsid w:val="008E1CD6"/>
    <w:rsid w:val="008E2152"/>
    <w:rsid w:val="008E25FF"/>
    <w:rsid w:val="008E2BAA"/>
    <w:rsid w:val="008E2F2D"/>
    <w:rsid w:val="008E3716"/>
    <w:rsid w:val="008E3E47"/>
    <w:rsid w:val="008E41FC"/>
    <w:rsid w:val="008E47D3"/>
    <w:rsid w:val="008E47D8"/>
    <w:rsid w:val="008E4DFD"/>
    <w:rsid w:val="008E5567"/>
    <w:rsid w:val="008E600E"/>
    <w:rsid w:val="008E6056"/>
    <w:rsid w:val="008E61A4"/>
    <w:rsid w:val="008E62A8"/>
    <w:rsid w:val="008E64B6"/>
    <w:rsid w:val="008E74C6"/>
    <w:rsid w:val="008E7546"/>
    <w:rsid w:val="008E7E20"/>
    <w:rsid w:val="008E7EB6"/>
    <w:rsid w:val="008F01D4"/>
    <w:rsid w:val="008F0349"/>
    <w:rsid w:val="008F0398"/>
    <w:rsid w:val="008F07F6"/>
    <w:rsid w:val="008F0926"/>
    <w:rsid w:val="008F0B0A"/>
    <w:rsid w:val="008F1800"/>
    <w:rsid w:val="008F1929"/>
    <w:rsid w:val="008F1C43"/>
    <w:rsid w:val="008F1EA2"/>
    <w:rsid w:val="008F29BB"/>
    <w:rsid w:val="008F353B"/>
    <w:rsid w:val="008F39C4"/>
    <w:rsid w:val="008F3DAB"/>
    <w:rsid w:val="008F3E16"/>
    <w:rsid w:val="008F4284"/>
    <w:rsid w:val="008F42C4"/>
    <w:rsid w:val="008F45CA"/>
    <w:rsid w:val="008F4783"/>
    <w:rsid w:val="008F4808"/>
    <w:rsid w:val="008F4B36"/>
    <w:rsid w:val="008F4C7C"/>
    <w:rsid w:val="008F4EDF"/>
    <w:rsid w:val="008F5460"/>
    <w:rsid w:val="008F5D6D"/>
    <w:rsid w:val="008F6DC1"/>
    <w:rsid w:val="008F73D9"/>
    <w:rsid w:val="00900159"/>
    <w:rsid w:val="009002CB"/>
    <w:rsid w:val="009009AD"/>
    <w:rsid w:val="00900E27"/>
    <w:rsid w:val="00900E4D"/>
    <w:rsid w:val="0090174A"/>
    <w:rsid w:val="00901A31"/>
    <w:rsid w:val="00902063"/>
    <w:rsid w:val="00902434"/>
    <w:rsid w:val="00902673"/>
    <w:rsid w:val="00902E41"/>
    <w:rsid w:val="00903027"/>
    <w:rsid w:val="009037A1"/>
    <w:rsid w:val="00903C69"/>
    <w:rsid w:val="009048B5"/>
    <w:rsid w:val="009053E9"/>
    <w:rsid w:val="00905EC2"/>
    <w:rsid w:val="009060F7"/>
    <w:rsid w:val="00906160"/>
    <w:rsid w:val="009063D3"/>
    <w:rsid w:val="00906BE7"/>
    <w:rsid w:val="00906DDF"/>
    <w:rsid w:val="00910AFE"/>
    <w:rsid w:val="00910DF3"/>
    <w:rsid w:val="00910E60"/>
    <w:rsid w:val="00911039"/>
    <w:rsid w:val="00911E30"/>
    <w:rsid w:val="00911E62"/>
    <w:rsid w:val="009124F4"/>
    <w:rsid w:val="00912B0A"/>
    <w:rsid w:val="00913BAF"/>
    <w:rsid w:val="00913F52"/>
    <w:rsid w:val="00913F90"/>
    <w:rsid w:val="009140F8"/>
    <w:rsid w:val="009141B7"/>
    <w:rsid w:val="009141F1"/>
    <w:rsid w:val="0091451B"/>
    <w:rsid w:val="00914636"/>
    <w:rsid w:val="00915A5A"/>
    <w:rsid w:val="00915BDC"/>
    <w:rsid w:val="00915DA3"/>
    <w:rsid w:val="00916782"/>
    <w:rsid w:val="009169B4"/>
    <w:rsid w:val="00916E55"/>
    <w:rsid w:val="00916F4C"/>
    <w:rsid w:val="00917317"/>
    <w:rsid w:val="0091754D"/>
    <w:rsid w:val="00917756"/>
    <w:rsid w:val="00917E72"/>
    <w:rsid w:val="009206E0"/>
    <w:rsid w:val="00920FCE"/>
    <w:rsid w:val="00921212"/>
    <w:rsid w:val="00921894"/>
    <w:rsid w:val="009219EA"/>
    <w:rsid w:val="00921DE8"/>
    <w:rsid w:val="00922514"/>
    <w:rsid w:val="0092272F"/>
    <w:rsid w:val="00922F5F"/>
    <w:rsid w:val="009231EF"/>
    <w:rsid w:val="00925115"/>
    <w:rsid w:val="00925933"/>
    <w:rsid w:val="00925AEB"/>
    <w:rsid w:val="00926428"/>
    <w:rsid w:val="009265E2"/>
    <w:rsid w:val="00926AF9"/>
    <w:rsid w:val="00927102"/>
    <w:rsid w:val="009276D7"/>
    <w:rsid w:val="00927C14"/>
    <w:rsid w:val="00930986"/>
    <w:rsid w:val="00930AF3"/>
    <w:rsid w:val="009312A6"/>
    <w:rsid w:val="009312DB"/>
    <w:rsid w:val="00931778"/>
    <w:rsid w:val="00931987"/>
    <w:rsid w:val="00931E11"/>
    <w:rsid w:val="00931EA1"/>
    <w:rsid w:val="00931F0A"/>
    <w:rsid w:val="009325F2"/>
    <w:rsid w:val="00932BF6"/>
    <w:rsid w:val="00932FC8"/>
    <w:rsid w:val="00933522"/>
    <w:rsid w:val="009336CF"/>
    <w:rsid w:val="00933C69"/>
    <w:rsid w:val="0093401B"/>
    <w:rsid w:val="0093405F"/>
    <w:rsid w:val="00934F27"/>
    <w:rsid w:val="0093521B"/>
    <w:rsid w:val="00935578"/>
    <w:rsid w:val="009355C7"/>
    <w:rsid w:val="00936A90"/>
    <w:rsid w:val="00936CCF"/>
    <w:rsid w:val="00936DA6"/>
    <w:rsid w:val="00937765"/>
    <w:rsid w:val="0093785C"/>
    <w:rsid w:val="00937C78"/>
    <w:rsid w:val="00937E0F"/>
    <w:rsid w:val="00937E6B"/>
    <w:rsid w:val="00940394"/>
    <w:rsid w:val="00941034"/>
    <w:rsid w:val="00941038"/>
    <w:rsid w:val="00941891"/>
    <w:rsid w:val="00942097"/>
    <w:rsid w:val="0094212F"/>
    <w:rsid w:val="00942CFB"/>
    <w:rsid w:val="00942F09"/>
    <w:rsid w:val="00942F52"/>
    <w:rsid w:val="009432EB"/>
    <w:rsid w:val="00943AF0"/>
    <w:rsid w:val="009445FA"/>
    <w:rsid w:val="0094479E"/>
    <w:rsid w:val="00944827"/>
    <w:rsid w:val="00944D35"/>
    <w:rsid w:val="00944E56"/>
    <w:rsid w:val="009458CB"/>
    <w:rsid w:val="00945CC6"/>
    <w:rsid w:val="00945E64"/>
    <w:rsid w:val="00946448"/>
    <w:rsid w:val="009469CD"/>
    <w:rsid w:val="00946B7B"/>
    <w:rsid w:val="00946D0C"/>
    <w:rsid w:val="0094700D"/>
    <w:rsid w:val="0094729D"/>
    <w:rsid w:val="009479AD"/>
    <w:rsid w:val="0095060F"/>
    <w:rsid w:val="00950C90"/>
    <w:rsid w:val="009515A2"/>
    <w:rsid w:val="00951D93"/>
    <w:rsid w:val="009520F2"/>
    <w:rsid w:val="00952355"/>
    <w:rsid w:val="009528D1"/>
    <w:rsid w:val="00952A27"/>
    <w:rsid w:val="00952E2B"/>
    <w:rsid w:val="00953896"/>
    <w:rsid w:val="00954833"/>
    <w:rsid w:val="00954DC3"/>
    <w:rsid w:val="00954F11"/>
    <w:rsid w:val="0095533B"/>
    <w:rsid w:val="009553A6"/>
    <w:rsid w:val="00955580"/>
    <w:rsid w:val="0095568F"/>
    <w:rsid w:val="00955AEE"/>
    <w:rsid w:val="00956B40"/>
    <w:rsid w:val="00956CB3"/>
    <w:rsid w:val="009570EC"/>
    <w:rsid w:val="00957497"/>
    <w:rsid w:val="00957A72"/>
    <w:rsid w:val="00957D9A"/>
    <w:rsid w:val="00960274"/>
    <w:rsid w:val="009603A1"/>
    <w:rsid w:val="009604FF"/>
    <w:rsid w:val="00960761"/>
    <w:rsid w:val="009615B4"/>
    <w:rsid w:val="00961B55"/>
    <w:rsid w:val="00961D8A"/>
    <w:rsid w:val="00961EDA"/>
    <w:rsid w:val="009620B2"/>
    <w:rsid w:val="0096295A"/>
    <w:rsid w:val="009638B0"/>
    <w:rsid w:val="00963A4F"/>
    <w:rsid w:val="00963B1A"/>
    <w:rsid w:val="009643C5"/>
    <w:rsid w:val="0096445B"/>
    <w:rsid w:val="009645BF"/>
    <w:rsid w:val="009645C6"/>
    <w:rsid w:val="00964741"/>
    <w:rsid w:val="00964897"/>
    <w:rsid w:val="00964EEB"/>
    <w:rsid w:val="00965B7D"/>
    <w:rsid w:val="0096639A"/>
    <w:rsid w:val="009663F0"/>
    <w:rsid w:val="0096652C"/>
    <w:rsid w:val="00966880"/>
    <w:rsid w:val="009668CF"/>
    <w:rsid w:val="00966A81"/>
    <w:rsid w:val="009674E9"/>
    <w:rsid w:val="00967740"/>
    <w:rsid w:val="00967CDF"/>
    <w:rsid w:val="00967E31"/>
    <w:rsid w:val="0097064B"/>
    <w:rsid w:val="00971652"/>
    <w:rsid w:val="00971C1A"/>
    <w:rsid w:val="00972061"/>
    <w:rsid w:val="00972B3E"/>
    <w:rsid w:val="00972B48"/>
    <w:rsid w:val="00972FF8"/>
    <w:rsid w:val="00973126"/>
    <w:rsid w:val="00974ADF"/>
    <w:rsid w:val="00974EC1"/>
    <w:rsid w:val="009750A3"/>
    <w:rsid w:val="009757D7"/>
    <w:rsid w:val="00975BE6"/>
    <w:rsid w:val="00975C15"/>
    <w:rsid w:val="00975C8C"/>
    <w:rsid w:val="00975FD5"/>
    <w:rsid w:val="009776F6"/>
    <w:rsid w:val="009777C3"/>
    <w:rsid w:val="00980107"/>
    <w:rsid w:val="00980539"/>
    <w:rsid w:val="009808F0"/>
    <w:rsid w:val="00980AEB"/>
    <w:rsid w:val="00981BE7"/>
    <w:rsid w:val="00981F73"/>
    <w:rsid w:val="00982313"/>
    <w:rsid w:val="00982932"/>
    <w:rsid w:val="00983989"/>
    <w:rsid w:val="00983C49"/>
    <w:rsid w:val="00983D64"/>
    <w:rsid w:val="00983D68"/>
    <w:rsid w:val="00983D94"/>
    <w:rsid w:val="00983E39"/>
    <w:rsid w:val="00983EA7"/>
    <w:rsid w:val="00984744"/>
    <w:rsid w:val="009847D0"/>
    <w:rsid w:val="009848BC"/>
    <w:rsid w:val="00985607"/>
    <w:rsid w:val="00985802"/>
    <w:rsid w:val="00985AD7"/>
    <w:rsid w:val="00985C06"/>
    <w:rsid w:val="0098602A"/>
    <w:rsid w:val="0098608C"/>
    <w:rsid w:val="009863E7"/>
    <w:rsid w:val="009869F2"/>
    <w:rsid w:val="00986C21"/>
    <w:rsid w:val="00987124"/>
    <w:rsid w:val="00987AC9"/>
    <w:rsid w:val="00987BC1"/>
    <w:rsid w:val="00987EA3"/>
    <w:rsid w:val="00987FC7"/>
    <w:rsid w:val="00990262"/>
    <w:rsid w:val="009906E7"/>
    <w:rsid w:val="00990C07"/>
    <w:rsid w:val="00990E63"/>
    <w:rsid w:val="00991553"/>
    <w:rsid w:val="0099261B"/>
    <w:rsid w:val="00992C03"/>
    <w:rsid w:val="009930D4"/>
    <w:rsid w:val="00993151"/>
    <w:rsid w:val="00993392"/>
    <w:rsid w:val="009936EB"/>
    <w:rsid w:val="0099384A"/>
    <w:rsid w:val="00993872"/>
    <w:rsid w:val="0099440C"/>
    <w:rsid w:val="009944A3"/>
    <w:rsid w:val="009944A8"/>
    <w:rsid w:val="00994A2A"/>
    <w:rsid w:val="00994A67"/>
    <w:rsid w:val="00994AEC"/>
    <w:rsid w:val="00994D60"/>
    <w:rsid w:val="0099523B"/>
    <w:rsid w:val="00995574"/>
    <w:rsid w:val="00995640"/>
    <w:rsid w:val="00996026"/>
    <w:rsid w:val="00996818"/>
    <w:rsid w:val="00997850"/>
    <w:rsid w:val="00997A0E"/>
    <w:rsid w:val="00997FEA"/>
    <w:rsid w:val="009A01E7"/>
    <w:rsid w:val="009A0E1D"/>
    <w:rsid w:val="009A0F01"/>
    <w:rsid w:val="009A14C0"/>
    <w:rsid w:val="009A1717"/>
    <w:rsid w:val="009A19E4"/>
    <w:rsid w:val="009A1F5A"/>
    <w:rsid w:val="009A2674"/>
    <w:rsid w:val="009A2EB6"/>
    <w:rsid w:val="009A2EFC"/>
    <w:rsid w:val="009A3554"/>
    <w:rsid w:val="009A3582"/>
    <w:rsid w:val="009A35E7"/>
    <w:rsid w:val="009A3810"/>
    <w:rsid w:val="009A40C6"/>
    <w:rsid w:val="009A5721"/>
    <w:rsid w:val="009A6027"/>
    <w:rsid w:val="009A6075"/>
    <w:rsid w:val="009A6D13"/>
    <w:rsid w:val="009A7A42"/>
    <w:rsid w:val="009A7E33"/>
    <w:rsid w:val="009A7E80"/>
    <w:rsid w:val="009B0698"/>
    <w:rsid w:val="009B07F5"/>
    <w:rsid w:val="009B0B19"/>
    <w:rsid w:val="009B0CC7"/>
    <w:rsid w:val="009B12D5"/>
    <w:rsid w:val="009B13F2"/>
    <w:rsid w:val="009B1A4F"/>
    <w:rsid w:val="009B203E"/>
    <w:rsid w:val="009B20F5"/>
    <w:rsid w:val="009B2453"/>
    <w:rsid w:val="009B2587"/>
    <w:rsid w:val="009B31E3"/>
    <w:rsid w:val="009B366C"/>
    <w:rsid w:val="009B3C91"/>
    <w:rsid w:val="009B40B0"/>
    <w:rsid w:val="009B41AF"/>
    <w:rsid w:val="009B428D"/>
    <w:rsid w:val="009B434A"/>
    <w:rsid w:val="009B4437"/>
    <w:rsid w:val="009B45DE"/>
    <w:rsid w:val="009B46C5"/>
    <w:rsid w:val="009B4F01"/>
    <w:rsid w:val="009B5813"/>
    <w:rsid w:val="009B5D2D"/>
    <w:rsid w:val="009B6038"/>
    <w:rsid w:val="009B6418"/>
    <w:rsid w:val="009B66CF"/>
    <w:rsid w:val="009B672B"/>
    <w:rsid w:val="009B69B6"/>
    <w:rsid w:val="009B69E7"/>
    <w:rsid w:val="009B69F6"/>
    <w:rsid w:val="009B6B88"/>
    <w:rsid w:val="009B7ABE"/>
    <w:rsid w:val="009B7E6E"/>
    <w:rsid w:val="009C07AE"/>
    <w:rsid w:val="009C0875"/>
    <w:rsid w:val="009C1069"/>
    <w:rsid w:val="009C14E7"/>
    <w:rsid w:val="009C14FC"/>
    <w:rsid w:val="009C1737"/>
    <w:rsid w:val="009C23AF"/>
    <w:rsid w:val="009C2693"/>
    <w:rsid w:val="009C2740"/>
    <w:rsid w:val="009C2E3E"/>
    <w:rsid w:val="009C36FC"/>
    <w:rsid w:val="009C39F9"/>
    <w:rsid w:val="009C3A56"/>
    <w:rsid w:val="009C3AE9"/>
    <w:rsid w:val="009C3F42"/>
    <w:rsid w:val="009C432A"/>
    <w:rsid w:val="009C44C5"/>
    <w:rsid w:val="009C4562"/>
    <w:rsid w:val="009C4786"/>
    <w:rsid w:val="009C50DD"/>
    <w:rsid w:val="009C51F1"/>
    <w:rsid w:val="009C52B2"/>
    <w:rsid w:val="009C555C"/>
    <w:rsid w:val="009C55C3"/>
    <w:rsid w:val="009C5973"/>
    <w:rsid w:val="009C5A8E"/>
    <w:rsid w:val="009C5C1A"/>
    <w:rsid w:val="009C5F54"/>
    <w:rsid w:val="009C63EE"/>
    <w:rsid w:val="009C6590"/>
    <w:rsid w:val="009C7779"/>
    <w:rsid w:val="009C7B43"/>
    <w:rsid w:val="009C7C13"/>
    <w:rsid w:val="009C7C6A"/>
    <w:rsid w:val="009D01A4"/>
    <w:rsid w:val="009D040E"/>
    <w:rsid w:val="009D063C"/>
    <w:rsid w:val="009D0877"/>
    <w:rsid w:val="009D1107"/>
    <w:rsid w:val="009D18D3"/>
    <w:rsid w:val="009D2136"/>
    <w:rsid w:val="009D2660"/>
    <w:rsid w:val="009D27F3"/>
    <w:rsid w:val="009D28C8"/>
    <w:rsid w:val="009D2EF1"/>
    <w:rsid w:val="009D2FD0"/>
    <w:rsid w:val="009D3520"/>
    <w:rsid w:val="009D3EB5"/>
    <w:rsid w:val="009D3FB1"/>
    <w:rsid w:val="009D4C2F"/>
    <w:rsid w:val="009D55E4"/>
    <w:rsid w:val="009D5613"/>
    <w:rsid w:val="009D5A8F"/>
    <w:rsid w:val="009D5E32"/>
    <w:rsid w:val="009D68AE"/>
    <w:rsid w:val="009D728C"/>
    <w:rsid w:val="009E01E4"/>
    <w:rsid w:val="009E06F3"/>
    <w:rsid w:val="009E0A4E"/>
    <w:rsid w:val="009E0A9A"/>
    <w:rsid w:val="009E0E22"/>
    <w:rsid w:val="009E1447"/>
    <w:rsid w:val="009E150D"/>
    <w:rsid w:val="009E15B7"/>
    <w:rsid w:val="009E184C"/>
    <w:rsid w:val="009E1CFD"/>
    <w:rsid w:val="009E1E60"/>
    <w:rsid w:val="009E1EAD"/>
    <w:rsid w:val="009E21ED"/>
    <w:rsid w:val="009E2439"/>
    <w:rsid w:val="009E2D02"/>
    <w:rsid w:val="009E3382"/>
    <w:rsid w:val="009E3409"/>
    <w:rsid w:val="009E4297"/>
    <w:rsid w:val="009E4870"/>
    <w:rsid w:val="009E4F99"/>
    <w:rsid w:val="009E6024"/>
    <w:rsid w:val="009E60D0"/>
    <w:rsid w:val="009E61F5"/>
    <w:rsid w:val="009E645F"/>
    <w:rsid w:val="009E704B"/>
    <w:rsid w:val="009E7329"/>
    <w:rsid w:val="009E7465"/>
    <w:rsid w:val="009E79AA"/>
    <w:rsid w:val="009F0356"/>
    <w:rsid w:val="009F0372"/>
    <w:rsid w:val="009F03B0"/>
    <w:rsid w:val="009F1281"/>
    <w:rsid w:val="009F12F1"/>
    <w:rsid w:val="009F15A5"/>
    <w:rsid w:val="009F23D9"/>
    <w:rsid w:val="009F2840"/>
    <w:rsid w:val="009F2BE0"/>
    <w:rsid w:val="009F40E5"/>
    <w:rsid w:val="009F4278"/>
    <w:rsid w:val="009F48E5"/>
    <w:rsid w:val="009F6117"/>
    <w:rsid w:val="009F6250"/>
    <w:rsid w:val="009F6BCC"/>
    <w:rsid w:val="009F6CB2"/>
    <w:rsid w:val="009F6EEA"/>
    <w:rsid w:val="009F70DA"/>
    <w:rsid w:val="009F7486"/>
    <w:rsid w:val="009F7524"/>
    <w:rsid w:val="009F76A7"/>
    <w:rsid w:val="00A00134"/>
    <w:rsid w:val="00A00188"/>
    <w:rsid w:val="00A0045B"/>
    <w:rsid w:val="00A00567"/>
    <w:rsid w:val="00A00E8D"/>
    <w:rsid w:val="00A00EF9"/>
    <w:rsid w:val="00A02095"/>
    <w:rsid w:val="00A02154"/>
    <w:rsid w:val="00A02349"/>
    <w:rsid w:val="00A02A84"/>
    <w:rsid w:val="00A03A3C"/>
    <w:rsid w:val="00A03E70"/>
    <w:rsid w:val="00A0437B"/>
    <w:rsid w:val="00A04BE9"/>
    <w:rsid w:val="00A050F5"/>
    <w:rsid w:val="00A055DE"/>
    <w:rsid w:val="00A0588B"/>
    <w:rsid w:val="00A067F4"/>
    <w:rsid w:val="00A0694A"/>
    <w:rsid w:val="00A069F6"/>
    <w:rsid w:val="00A0701D"/>
    <w:rsid w:val="00A07198"/>
    <w:rsid w:val="00A074DD"/>
    <w:rsid w:val="00A07603"/>
    <w:rsid w:val="00A07673"/>
    <w:rsid w:val="00A0768F"/>
    <w:rsid w:val="00A1046E"/>
    <w:rsid w:val="00A10795"/>
    <w:rsid w:val="00A10D71"/>
    <w:rsid w:val="00A1137F"/>
    <w:rsid w:val="00A11DD9"/>
    <w:rsid w:val="00A12062"/>
    <w:rsid w:val="00A122C7"/>
    <w:rsid w:val="00A12A1C"/>
    <w:rsid w:val="00A13B03"/>
    <w:rsid w:val="00A13B8C"/>
    <w:rsid w:val="00A14349"/>
    <w:rsid w:val="00A14535"/>
    <w:rsid w:val="00A14D06"/>
    <w:rsid w:val="00A1553C"/>
    <w:rsid w:val="00A15AB7"/>
    <w:rsid w:val="00A15B01"/>
    <w:rsid w:val="00A16185"/>
    <w:rsid w:val="00A16551"/>
    <w:rsid w:val="00A16AB8"/>
    <w:rsid w:val="00A17E1C"/>
    <w:rsid w:val="00A20203"/>
    <w:rsid w:val="00A20928"/>
    <w:rsid w:val="00A21303"/>
    <w:rsid w:val="00A21311"/>
    <w:rsid w:val="00A214F1"/>
    <w:rsid w:val="00A2195C"/>
    <w:rsid w:val="00A21AED"/>
    <w:rsid w:val="00A21AEE"/>
    <w:rsid w:val="00A21F4C"/>
    <w:rsid w:val="00A21F4E"/>
    <w:rsid w:val="00A23488"/>
    <w:rsid w:val="00A238B4"/>
    <w:rsid w:val="00A23A3B"/>
    <w:rsid w:val="00A23EDF"/>
    <w:rsid w:val="00A23F06"/>
    <w:rsid w:val="00A24D9E"/>
    <w:rsid w:val="00A250E4"/>
    <w:rsid w:val="00A25126"/>
    <w:rsid w:val="00A258E9"/>
    <w:rsid w:val="00A25A0C"/>
    <w:rsid w:val="00A25EA5"/>
    <w:rsid w:val="00A26B64"/>
    <w:rsid w:val="00A26CC9"/>
    <w:rsid w:val="00A26E9B"/>
    <w:rsid w:val="00A27207"/>
    <w:rsid w:val="00A27565"/>
    <w:rsid w:val="00A277BC"/>
    <w:rsid w:val="00A30004"/>
    <w:rsid w:val="00A3083A"/>
    <w:rsid w:val="00A30A2C"/>
    <w:rsid w:val="00A30A81"/>
    <w:rsid w:val="00A31239"/>
    <w:rsid w:val="00A312DD"/>
    <w:rsid w:val="00A3158C"/>
    <w:rsid w:val="00A315E3"/>
    <w:rsid w:val="00A31614"/>
    <w:rsid w:val="00A31EA2"/>
    <w:rsid w:val="00A32619"/>
    <w:rsid w:val="00A3288A"/>
    <w:rsid w:val="00A32A92"/>
    <w:rsid w:val="00A32AB4"/>
    <w:rsid w:val="00A33122"/>
    <w:rsid w:val="00A333EF"/>
    <w:rsid w:val="00A335EC"/>
    <w:rsid w:val="00A33B1D"/>
    <w:rsid w:val="00A33D56"/>
    <w:rsid w:val="00A34892"/>
    <w:rsid w:val="00A34CDA"/>
    <w:rsid w:val="00A34E90"/>
    <w:rsid w:val="00A3532B"/>
    <w:rsid w:val="00A35FFA"/>
    <w:rsid w:val="00A36504"/>
    <w:rsid w:val="00A3673B"/>
    <w:rsid w:val="00A36C98"/>
    <w:rsid w:val="00A36F64"/>
    <w:rsid w:val="00A37271"/>
    <w:rsid w:val="00A37434"/>
    <w:rsid w:val="00A378B8"/>
    <w:rsid w:val="00A40598"/>
    <w:rsid w:val="00A4122B"/>
    <w:rsid w:val="00A4131A"/>
    <w:rsid w:val="00A41491"/>
    <w:rsid w:val="00A414D8"/>
    <w:rsid w:val="00A41AC0"/>
    <w:rsid w:val="00A41E02"/>
    <w:rsid w:val="00A41E69"/>
    <w:rsid w:val="00A42B66"/>
    <w:rsid w:val="00A42D5F"/>
    <w:rsid w:val="00A43243"/>
    <w:rsid w:val="00A43A2F"/>
    <w:rsid w:val="00A4442D"/>
    <w:rsid w:val="00A44F4C"/>
    <w:rsid w:val="00A44FDA"/>
    <w:rsid w:val="00A4563D"/>
    <w:rsid w:val="00A45E0F"/>
    <w:rsid w:val="00A460A4"/>
    <w:rsid w:val="00A46304"/>
    <w:rsid w:val="00A468C8"/>
    <w:rsid w:val="00A47362"/>
    <w:rsid w:val="00A473E6"/>
    <w:rsid w:val="00A474BE"/>
    <w:rsid w:val="00A4754D"/>
    <w:rsid w:val="00A479B6"/>
    <w:rsid w:val="00A47A7B"/>
    <w:rsid w:val="00A502D5"/>
    <w:rsid w:val="00A508BA"/>
    <w:rsid w:val="00A50D3E"/>
    <w:rsid w:val="00A51219"/>
    <w:rsid w:val="00A5169F"/>
    <w:rsid w:val="00A516AB"/>
    <w:rsid w:val="00A51E19"/>
    <w:rsid w:val="00A52641"/>
    <w:rsid w:val="00A52C22"/>
    <w:rsid w:val="00A5334D"/>
    <w:rsid w:val="00A5376E"/>
    <w:rsid w:val="00A5396D"/>
    <w:rsid w:val="00A549D2"/>
    <w:rsid w:val="00A54B8C"/>
    <w:rsid w:val="00A54BF9"/>
    <w:rsid w:val="00A54C7C"/>
    <w:rsid w:val="00A554E2"/>
    <w:rsid w:val="00A55DA1"/>
    <w:rsid w:val="00A569F9"/>
    <w:rsid w:val="00A56B84"/>
    <w:rsid w:val="00A56CDF"/>
    <w:rsid w:val="00A56F87"/>
    <w:rsid w:val="00A6035D"/>
    <w:rsid w:val="00A6038E"/>
    <w:rsid w:val="00A60B3E"/>
    <w:rsid w:val="00A60DDA"/>
    <w:rsid w:val="00A61F2C"/>
    <w:rsid w:val="00A61FE6"/>
    <w:rsid w:val="00A62095"/>
    <w:rsid w:val="00A6224C"/>
    <w:rsid w:val="00A62308"/>
    <w:rsid w:val="00A62397"/>
    <w:rsid w:val="00A62746"/>
    <w:rsid w:val="00A62832"/>
    <w:rsid w:val="00A630F9"/>
    <w:rsid w:val="00A63430"/>
    <w:rsid w:val="00A6356B"/>
    <w:rsid w:val="00A6362E"/>
    <w:rsid w:val="00A638FB"/>
    <w:rsid w:val="00A63EB5"/>
    <w:rsid w:val="00A64351"/>
    <w:rsid w:val="00A6503D"/>
    <w:rsid w:val="00A65111"/>
    <w:rsid w:val="00A65729"/>
    <w:rsid w:val="00A65B21"/>
    <w:rsid w:val="00A6642C"/>
    <w:rsid w:val="00A66957"/>
    <w:rsid w:val="00A6731E"/>
    <w:rsid w:val="00A6789D"/>
    <w:rsid w:val="00A67948"/>
    <w:rsid w:val="00A6796A"/>
    <w:rsid w:val="00A70673"/>
    <w:rsid w:val="00A70818"/>
    <w:rsid w:val="00A7107D"/>
    <w:rsid w:val="00A7139C"/>
    <w:rsid w:val="00A71BA0"/>
    <w:rsid w:val="00A71CAA"/>
    <w:rsid w:val="00A71ED1"/>
    <w:rsid w:val="00A73839"/>
    <w:rsid w:val="00A73C79"/>
    <w:rsid w:val="00A73FD8"/>
    <w:rsid w:val="00A742E9"/>
    <w:rsid w:val="00A745A1"/>
    <w:rsid w:val="00A74D0F"/>
    <w:rsid w:val="00A751F5"/>
    <w:rsid w:val="00A758D0"/>
    <w:rsid w:val="00A75AB9"/>
    <w:rsid w:val="00A75C44"/>
    <w:rsid w:val="00A7606C"/>
    <w:rsid w:val="00A76124"/>
    <w:rsid w:val="00A7659C"/>
    <w:rsid w:val="00A769A2"/>
    <w:rsid w:val="00A76B7B"/>
    <w:rsid w:val="00A77898"/>
    <w:rsid w:val="00A77904"/>
    <w:rsid w:val="00A77F5B"/>
    <w:rsid w:val="00A800AC"/>
    <w:rsid w:val="00A801DF"/>
    <w:rsid w:val="00A80385"/>
    <w:rsid w:val="00A8094F"/>
    <w:rsid w:val="00A80C7F"/>
    <w:rsid w:val="00A80FBE"/>
    <w:rsid w:val="00A81B72"/>
    <w:rsid w:val="00A8248E"/>
    <w:rsid w:val="00A82969"/>
    <w:rsid w:val="00A82CD1"/>
    <w:rsid w:val="00A82F98"/>
    <w:rsid w:val="00A83722"/>
    <w:rsid w:val="00A83850"/>
    <w:rsid w:val="00A838FD"/>
    <w:rsid w:val="00A83B4B"/>
    <w:rsid w:val="00A83FF4"/>
    <w:rsid w:val="00A842B0"/>
    <w:rsid w:val="00A84636"/>
    <w:rsid w:val="00A8482D"/>
    <w:rsid w:val="00A849CD"/>
    <w:rsid w:val="00A84B57"/>
    <w:rsid w:val="00A84E39"/>
    <w:rsid w:val="00A84E95"/>
    <w:rsid w:val="00A85128"/>
    <w:rsid w:val="00A852FC"/>
    <w:rsid w:val="00A856B8"/>
    <w:rsid w:val="00A85D61"/>
    <w:rsid w:val="00A865B3"/>
    <w:rsid w:val="00A8670B"/>
    <w:rsid w:val="00A86710"/>
    <w:rsid w:val="00A8708A"/>
    <w:rsid w:val="00A8754F"/>
    <w:rsid w:val="00A87CCA"/>
    <w:rsid w:val="00A905F6"/>
    <w:rsid w:val="00A9099B"/>
    <w:rsid w:val="00A90E13"/>
    <w:rsid w:val="00A91125"/>
    <w:rsid w:val="00A911FA"/>
    <w:rsid w:val="00A91490"/>
    <w:rsid w:val="00A9179D"/>
    <w:rsid w:val="00A919D8"/>
    <w:rsid w:val="00A92B3B"/>
    <w:rsid w:val="00A92BE9"/>
    <w:rsid w:val="00A92D91"/>
    <w:rsid w:val="00A932EB"/>
    <w:rsid w:val="00A93304"/>
    <w:rsid w:val="00A9335E"/>
    <w:rsid w:val="00A934D9"/>
    <w:rsid w:val="00A938DD"/>
    <w:rsid w:val="00A93F00"/>
    <w:rsid w:val="00A94487"/>
    <w:rsid w:val="00A94683"/>
    <w:rsid w:val="00A9470B"/>
    <w:rsid w:val="00A947E4"/>
    <w:rsid w:val="00A94CE9"/>
    <w:rsid w:val="00A95080"/>
    <w:rsid w:val="00A955E5"/>
    <w:rsid w:val="00A95940"/>
    <w:rsid w:val="00A96094"/>
    <w:rsid w:val="00A963E0"/>
    <w:rsid w:val="00A96506"/>
    <w:rsid w:val="00A96F68"/>
    <w:rsid w:val="00A9725F"/>
    <w:rsid w:val="00A972DD"/>
    <w:rsid w:val="00A97436"/>
    <w:rsid w:val="00A977AF"/>
    <w:rsid w:val="00AA04AA"/>
    <w:rsid w:val="00AA10EB"/>
    <w:rsid w:val="00AA1218"/>
    <w:rsid w:val="00AA140B"/>
    <w:rsid w:val="00AA1778"/>
    <w:rsid w:val="00AA2592"/>
    <w:rsid w:val="00AA27B2"/>
    <w:rsid w:val="00AA2B7F"/>
    <w:rsid w:val="00AA32CD"/>
    <w:rsid w:val="00AA33F2"/>
    <w:rsid w:val="00AA3752"/>
    <w:rsid w:val="00AA3AB8"/>
    <w:rsid w:val="00AA3AD0"/>
    <w:rsid w:val="00AA3D02"/>
    <w:rsid w:val="00AA3D50"/>
    <w:rsid w:val="00AA3ECB"/>
    <w:rsid w:val="00AA4363"/>
    <w:rsid w:val="00AA4855"/>
    <w:rsid w:val="00AA52B9"/>
    <w:rsid w:val="00AA560E"/>
    <w:rsid w:val="00AA56FB"/>
    <w:rsid w:val="00AA57A7"/>
    <w:rsid w:val="00AA5CB7"/>
    <w:rsid w:val="00AA5F54"/>
    <w:rsid w:val="00AA5FB8"/>
    <w:rsid w:val="00AA61E0"/>
    <w:rsid w:val="00AA64F8"/>
    <w:rsid w:val="00AA68C7"/>
    <w:rsid w:val="00AA6BCC"/>
    <w:rsid w:val="00AA6DD4"/>
    <w:rsid w:val="00AA7A0F"/>
    <w:rsid w:val="00AA7D15"/>
    <w:rsid w:val="00AB035F"/>
    <w:rsid w:val="00AB0C1B"/>
    <w:rsid w:val="00AB15D9"/>
    <w:rsid w:val="00AB1BEF"/>
    <w:rsid w:val="00AB2386"/>
    <w:rsid w:val="00AB4257"/>
    <w:rsid w:val="00AB475E"/>
    <w:rsid w:val="00AB4CFA"/>
    <w:rsid w:val="00AB5677"/>
    <w:rsid w:val="00AB5806"/>
    <w:rsid w:val="00AB59DA"/>
    <w:rsid w:val="00AB5B05"/>
    <w:rsid w:val="00AB5DCF"/>
    <w:rsid w:val="00AB5F9E"/>
    <w:rsid w:val="00AB6054"/>
    <w:rsid w:val="00AB6190"/>
    <w:rsid w:val="00AB61FB"/>
    <w:rsid w:val="00AB6D31"/>
    <w:rsid w:val="00AB6FDF"/>
    <w:rsid w:val="00AC02B3"/>
    <w:rsid w:val="00AC0627"/>
    <w:rsid w:val="00AC0A6B"/>
    <w:rsid w:val="00AC0B84"/>
    <w:rsid w:val="00AC0CBB"/>
    <w:rsid w:val="00AC0CDC"/>
    <w:rsid w:val="00AC0E30"/>
    <w:rsid w:val="00AC0F92"/>
    <w:rsid w:val="00AC0FB3"/>
    <w:rsid w:val="00AC12F4"/>
    <w:rsid w:val="00AC1324"/>
    <w:rsid w:val="00AC1A9E"/>
    <w:rsid w:val="00AC2648"/>
    <w:rsid w:val="00AC2904"/>
    <w:rsid w:val="00AC2F11"/>
    <w:rsid w:val="00AC31DA"/>
    <w:rsid w:val="00AC3389"/>
    <w:rsid w:val="00AC33D4"/>
    <w:rsid w:val="00AC3CA3"/>
    <w:rsid w:val="00AC3FB0"/>
    <w:rsid w:val="00AC4201"/>
    <w:rsid w:val="00AC4360"/>
    <w:rsid w:val="00AC4818"/>
    <w:rsid w:val="00AC4F86"/>
    <w:rsid w:val="00AC53EE"/>
    <w:rsid w:val="00AC55C6"/>
    <w:rsid w:val="00AC5A38"/>
    <w:rsid w:val="00AC5AC4"/>
    <w:rsid w:val="00AC5B2B"/>
    <w:rsid w:val="00AC5E5F"/>
    <w:rsid w:val="00AC5F30"/>
    <w:rsid w:val="00AC6043"/>
    <w:rsid w:val="00AC68DA"/>
    <w:rsid w:val="00AC7186"/>
    <w:rsid w:val="00AC764A"/>
    <w:rsid w:val="00AC7BFA"/>
    <w:rsid w:val="00AD126F"/>
    <w:rsid w:val="00AD13AF"/>
    <w:rsid w:val="00AD1933"/>
    <w:rsid w:val="00AD1C18"/>
    <w:rsid w:val="00AD1F1F"/>
    <w:rsid w:val="00AD2064"/>
    <w:rsid w:val="00AD23FD"/>
    <w:rsid w:val="00AD2F79"/>
    <w:rsid w:val="00AD319D"/>
    <w:rsid w:val="00AD327A"/>
    <w:rsid w:val="00AD403D"/>
    <w:rsid w:val="00AD432F"/>
    <w:rsid w:val="00AD43BD"/>
    <w:rsid w:val="00AD4411"/>
    <w:rsid w:val="00AD44EF"/>
    <w:rsid w:val="00AD499B"/>
    <w:rsid w:val="00AD4C2D"/>
    <w:rsid w:val="00AD4EF7"/>
    <w:rsid w:val="00AD5154"/>
    <w:rsid w:val="00AD5C11"/>
    <w:rsid w:val="00AD6245"/>
    <w:rsid w:val="00AD66B8"/>
    <w:rsid w:val="00AD67C0"/>
    <w:rsid w:val="00AD6BBD"/>
    <w:rsid w:val="00AD719C"/>
    <w:rsid w:val="00AD7412"/>
    <w:rsid w:val="00AD7EE3"/>
    <w:rsid w:val="00AE0395"/>
    <w:rsid w:val="00AE0AC5"/>
    <w:rsid w:val="00AE1850"/>
    <w:rsid w:val="00AE1EA7"/>
    <w:rsid w:val="00AE1FCB"/>
    <w:rsid w:val="00AE2064"/>
    <w:rsid w:val="00AE2A69"/>
    <w:rsid w:val="00AE2FBB"/>
    <w:rsid w:val="00AE3D58"/>
    <w:rsid w:val="00AE43CF"/>
    <w:rsid w:val="00AE4A84"/>
    <w:rsid w:val="00AE5102"/>
    <w:rsid w:val="00AE5150"/>
    <w:rsid w:val="00AE5213"/>
    <w:rsid w:val="00AE53B5"/>
    <w:rsid w:val="00AE65B7"/>
    <w:rsid w:val="00AE686A"/>
    <w:rsid w:val="00AE6BAF"/>
    <w:rsid w:val="00AE6BBD"/>
    <w:rsid w:val="00AE718A"/>
    <w:rsid w:val="00AE72B5"/>
    <w:rsid w:val="00AE76AC"/>
    <w:rsid w:val="00AE7E8C"/>
    <w:rsid w:val="00AF07ED"/>
    <w:rsid w:val="00AF0A0B"/>
    <w:rsid w:val="00AF11C2"/>
    <w:rsid w:val="00AF12DB"/>
    <w:rsid w:val="00AF176A"/>
    <w:rsid w:val="00AF1DB9"/>
    <w:rsid w:val="00AF1E91"/>
    <w:rsid w:val="00AF1EF8"/>
    <w:rsid w:val="00AF229F"/>
    <w:rsid w:val="00AF28CE"/>
    <w:rsid w:val="00AF2F18"/>
    <w:rsid w:val="00AF33A0"/>
    <w:rsid w:val="00AF34DF"/>
    <w:rsid w:val="00AF34FC"/>
    <w:rsid w:val="00AF3FCF"/>
    <w:rsid w:val="00AF4AE3"/>
    <w:rsid w:val="00AF4B27"/>
    <w:rsid w:val="00AF4FFB"/>
    <w:rsid w:val="00AF526E"/>
    <w:rsid w:val="00AF5757"/>
    <w:rsid w:val="00AF6445"/>
    <w:rsid w:val="00AF7849"/>
    <w:rsid w:val="00AF7C5E"/>
    <w:rsid w:val="00AF7F26"/>
    <w:rsid w:val="00B00461"/>
    <w:rsid w:val="00B00A10"/>
    <w:rsid w:val="00B00AA1"/>
    <w:rsid w:val="00B00C33"/>
    <w:rsid w:val="00B00CA4"/>
    <w:rsid w:val="00B0106E"/>
    <w:rsid w:val="00B01B75"/>
    <w:rsid w:val="00B01FE1"/>
    <w:rsid w:val="00B021A2"/>
    <w:rsid w:val="00B03098"/>
    <w:rsid w:val="00B03A24"/>
    <w:rsid w:val="00B03DFF"/>
    <w:rsid w:val="00B04E20"/>
    <w:rsid w:val="00B05A35"/>
    <w:rsid w:val="00B06033"/>
    <w:rsid w:val="00B068A4"/>
    <w:rsid w:val="00B06FAB"/>
    <w:rsid w:val="00B06FC9"/>
    <w:rsid w:val="00B0716B"/>
    <w:rsid w:val="00B07389"/>
    <w:rsid w:val="00B0766F"/>
    <w:rsid w:val="00B078F4"/>
    <w:rsid w:val="00B07CFF"/>
    <w:rsid w:val="00B10734"/>
    <w:rsid w:val="00B10901"/>
    <w:rsid w:val="00B11352"/>
    <w:rsid w:val="00B11691"/>
    <w:rsid w:val="00B11708"/>
    <w:rsid w:val="00B11C40"/>
    <w:rsid w:val="00B11E25"/>
    <w:rsid w:val="00B121AD"/>
    <w:rsid w:val="00B12537"/>
    <w:rsid w:val="00B128C4"/>
    <w:rsid w:val="00B13847"/>
    <w:rsid w:val="00B14657"/>
    <w:rsid w:val="00B14B07"/>
    <w:rsid w:val="00B15670"/>
    <w:rsid w:val="00B159AF"/>
    <w:rsid w:val="00B15C74"/>
    <w:rsid w:val="00B15DE4"/>
    <w:rsid w:val="00B16BDA"/>
    <w:rsid w:val="00B175AE"/>
    <w:rsid w:val="00B2066E"/>
    <w:rsid w:val="00B2074B"/>
    <w:rsid w:val="00B207A7"/>
    <w:rsid w:val="00B207E2"/>
    <w:rsid w:val="00B20A80"/>
    <w:rsid w:val="00B21537"/>
    <w:rsid w:val="00B2187B"/>
    <w:rsid w:val="00B21DB9"/>
    <w:rsid w:val="00B21E63"/>
    <w:rsid w:val="00B21EBC"/>
    <w:rsid w:val="00B21F47"/>
    <w:rsid w:val="00B22295"/>
    <w:rsid w:val="00B224F9"/>
    <w:rsid w:val="00B2279C"/>
    <w:rsid w:val="00B22C9D"/>
    <w:rsid w:val="00B233F2"/>
    <w:rsid w:val="00B2368E"/>
    <w:rsid w:val="00B238CA"/>
    <w:rsid w:val="00B23CF9"/>
    <w:rsid w:val="00B23DF4"/>
    <w:rsid w:val="00B240FC"/>
    <w:rsid w:val="00B255CA"/>
    <w:rsid w:val="00B25E77"/>
    <w:rsid w:val="00B26469"/>
    <w:rsid w:val="00B267AB"/>
    <w:rsid w:val="00B27008"/>
    <w:rsid w:val="00B27543"/>
    <w:rsid w:val="00B27837"/>
    <w:rsid w:val="00B278AA"/>
    <w:rsid w:val="00B27ADF"/>
    <w:rsid w:val="00B27E97"/>
    <w:rsid w:val="00B3021E"/>
    <w:rsid w:val="00B306D2"/>
    <w:rsid w:val="00B30857"/>
    <w:rsid w:val="00B30FF1"/>
    <w:rsid w:val="00B312AB"/>
    <w:rsid w:val="00B31C18"/>
    <w:rsid w:val="00B31C2B"/>
    <w:rsid w:val="00B32367"/>
    <w:rsid w:val="00B3268D"/>
    <w:rsid w:val="00B326F1"/>
    <w:rsid w:val="00B327FC"/>
    <w:rsid w:val="00B32A22"/>
    <w:rsid w:val="00B32B9C"/>
    <w:rsid w:val="00B32E42"/>
    <w:rsid w:val="00B32F0E"/>
    <w:rsid w:val="00B33136"/>
    <w:rsid w:val="00B34FDA"/>
    <w:rsid w:val="00B353C8"/>
    <w:rsid w:val="00B35404"/>
    <w:rsid w:val="00B357D0"/>
    <w:rsid w:val="00B35989"/>
    <w:rsid w:val="00B35A22"/>
    <w:rsid w:val="00B36073"/>
    <w:rsid w:val="00B36217"/>
    <w:rsid w:val="00B364D4"/>
    <w:rsid w:val="00B366D3"/>
    <w:rsid w:val="00B3692E"/>
    <w:rsid w:val="00B37629"/>
    <w:rsid w:val="00B400C7"/>
    <w:rsid w:val="00B40588"/>
    <w:rsid w:val="00B40A09"/>
    <w:rsid w:val="00B40D3C"/>
    <w:rsid w:val="00B41243"/>
    <w:rsid w:val="00B412A6"/>
    <w:rsid w:val="00B42979"/>
    <w:rsid w:val="00B43E43"/>
    <w:rsid w:val="00B4417B"/>
    <w:rsid w:val="00B44328"/>
    <w:rsid w:val="00B44632"/>
    <w:rsid w:val="00B449CB"/>
    <w:rsid w:val="00B44AC7"/>
    <w:rsid w:val="00B44FA2"/>
    <w:rsid w:val="00B4521B"/>
    <w:rsid w:val="00B45693"/>
    <w:rsid w:val="00B46736"/>
    <w:rsid w:val="00B47C8D"/>
    <w:rsid w:val="00B500F0"/>
    <w:rsid w:val="00B502A1"/>
    <w:rsid w:val="00B50DB0"/>
    <w:rsid w:val="00B50EBD"/>
    <w:rsid w:val="00B51795"/>
    <w:rsid w:val="00B519DD"/>
    <w:rsid w:val="00B51E00"/>
    <w:rsid w:val="00B5265B"/>
    <w:rsid w:val="00B52816"/>
    <w:rsid w:val="00B528DA"/>
    <w:rsid w:val="00B52D85"/>
    <w:rsid w:val="00B53426"/>
    <w:rsid w:val="00B537CC"/>
    <w:rsid w:val="00B54D77"/>
    <w:rsid w:val="00B55231"/>
    <w:rsid w:val="00B55485"/>
    <w:rsid w:val="00B557F4"/>
    <w:rsid w:val="00B55AF6"/>
    <w:rsid w:val="00B55E5E"/>
    <w:rsid w:val="00B56761"/>
    <w:rsid w:val="00B56BC6"/>
    <w:rsid w:val="00B56CBF"/>
    <w:rsid w:val="00B56E0E"/>
    <w:rsid w:val="00B56F07"/>
    <w:rsid w:val="00B576DA"/>
    <w:rsid w:val="00B576E1"/>
    <w:rsid w:val="00B576F2"/>
    <w:rsid w:val="00B5790B"/>
    <w:rsid w:val="00B57DBB"/>
    <w:rsid w:val="00B603EC"/>
    <w:rsid w:val="00B606C9"/>
    <w:rsid w:val="00B60BC2"/>
    <w:rsid w:val="00B6103F"/>
    <w:rsid w:val="00B611A0"/>
    <w:rsid w:val="00B61CB1"/>
    <w:rsid w:val="00B628EF"/>
    <w:rsid w:val="00B634F7"/>
    <w:rsid w:val="00B63740"/>
    <w:rsid w:val="00B63785"/>
    <w:rsid w:val="00B63A6D"/>
    <w:rsid w:val="00B63B43"/>
    <w:rsid w:val="00B63CA4"/>
    <w:rsid w:val="00B63F3F"/>
    <w:rsid w:val="00B63FF3"/>
    <w:rsid w:val="00B6408E"/>
    <w:rsid w:val="00B64198"/>
    <w:rsid w:val="00B656DC"/>
    <w:rsid w:val="00B658B1"/>
    <w:rsid w:val="00B6596D"/>
    <w:rsid w:val="00B66368"/>
    <w:rsid w:val="00B663C7"/>
    <w:rsid w:val="00B6644D"/>
    <w:rsid w:val="00B66C4F"/>
    <w:rsid w:val="00B66C51"/>
    <w:rsid w:val="00B66C7C"/>
    <w:rsid w:val="00B6773F"/>
    <w:rsid w:val="00B67876"/>
    <w:rsid w:val="00B67DE3"/>
    <w:rsid w:val="00B702FA"/>
    <w:rsid w:val="00B70ADF"/>
    <w:rsid w:val="00B7140B"/>
    <w:rsid w:val="00B7140D"/>
    <w:rsid w:val="00B716A4"/>
    <w:rsid w:val="00B72155"/>
    <w:rsid w:val="00B721CF"/>
    <w:rsid w:val="00B72332"/>
    <w:rsid w:val="00B724BE"/>
    <w:rsid w:val="00B72D0C"/>
    <w:rsid w:val="00B745EB"/>
    <w:rsid w:val="00B74683"/>
    <w:rsid w:val="00B747AF"/>
    <w:rsid w:val="00B750D6"/>
    <w:rsid w:val="00B755CD"/>
    <w:rsid w:val="00B75A10"/>
    <w:rsid w:val="00B75A13"/>
    <w:rsid w:val="00B75BA1"/>
    <w:rsid w:val="00B75BE2"/>
    <w:rsid w:val="00B768D2"/>
    <w:rsid w:val="00B76C8F"/>
    <w:rsid w:val="00B76CFA"/>
    <w:rsid w:val="00B76F70"/>
    <w:rsid w:val="00B77383"/>
    <w:rsid w:val="00B77523"/>
    <w:rsid w:val="00B77940"/>
    <w:rsid w:val="00B77C2E"/>
    <w:rsid w:val="00B77D66"/>
    <w:rsid w:val="00B77FD8"/>
    <w:rsid w:val="00B81550"/>
    <w:rsid w:val="00B81BA4"/>
    <w:rsid w:val="00B81F00"/>
    <w:rsid w:val="00B8280E"/>
    <w:rsid w:val="00B82AC3"/>
    <w:rsid w:val="00B8300C"/>
    <w:rsid w:val="00B839AE"/>
    <w:rsid w:val="00B844BA"/>
    <w:rsid w:val="00B848F6"/>
    <w:rsid w:val="00B849B7"/>
    <w:rsid w:val="00B85598"/>
    <w:rsid w:val="00B85D4A"/>
    <w:rsid w:val="00B868E9"/>
    <w:rsid w:val="00B86B56"/>
    <w:rsid w:val="00B870BE"/>
    <w:rsid w:val="00B872DA"/>
    <w:rsid w:val="00B873D1"/>
    <w:rsid w:val="00B87618"/>
    <w:rsid w:val="00B8791D"/>
    <w:rsid w:val="00B87A72"/>
    <w:rsid w:val="00B87B80"/>
    <w:rsid w:val="00B87D60"/>
    <w:rsid w:val="00B87F41"/>
    <w:rsid w:val="00B9073A"/>
    <w:rsid w:val="00B913C1"/>
    <w:rsid w:val="00B91E28"/>
    <w:rsid w:val="00B91EFC"/>
    <w:rsid w:val="00B92420"/>
    <w:rsid w:val="00B926F6"/>
    <w:rsid w:val="00B92AC9"/>
    <w:rsid w:val="00B92F99"/>
    <w:rsid w:val="00B932B1"/>
    <w:rsid w:val="00B93421"/>
    <w:rsid w:val="00B934FD"/>
    <w:rsid w:val="00B93984"/>
    <w:rsid w:val="00B945A4"/>
    <w:rsid w:val="00B94730"/>
    <w:rsid w:val="00B94D02"/>
    <w:rsid w:val="00B9503E"/>
    <w:rsid w:val="00B95423"/>
    <w:rsid w:val="00B9562E"/>
    <w:rsid w:val="00B95964"/>
    <w:rsid w:val="00B970F7"/>
    <w:rsid w:val="00B97746"/>
    <w:rsid w:val="00B97AB3"/>
    <w:rsid w:val="00BA0495"/>
    <w:rsid w:val="00BA0DF3"/>
    <w:rsid w:val="00BA0FF1"/>
    <w:rsid w:val="00BA10EF"/>
    <w:rsid w:val="00BA1358"/>
    <w:rsid w:val="00BA1B45"/>
    <w:rsid w:val="00BA1CAE"/>
    <w:rsid w:val="00BA1FFE"/>
    <w:rsid w:val="00BA23E9"/>
    <w:rsid w:val="00BA281C"/>
    <w:rsid w:val="00BA2962"/>
    <w:rsid w:val="00BA2F38"/>
    <w:rsid w:val="00BA37D4"/>
    <w:rsid w:val="00BA394C"/>
    <w:rsid w:val="00BA3DC7"/>
    <w:rsid w:val="00BA4B5F"/>
    <w:rsid w:val="00BA4E2F"/>
    <w:rsid w:val="00BA5040"/>
    <w:rsid w:val="00BA53E1"/>
    <w:rsid w:val="00BA5E21"/>
    <w:rsid w:val="00BA5F12"/>
    <w:rsid w:val="00BA609A"/>
    <w:rsid w:val="00BA63A5"/>
    <w:rsid w:val="00BA68B9"/>
    <w:rsid w:val="00BA6A0D"/>
    <w:rsid w:val="00BA70D9"/>
    <w:rsid w:val="00BA7649"/>
    <w:rsid w:val="00BB0405"/>
    <w:rsid w:val="00BB0704"/>
    <w:rsid w:val="00BB07B1"/>
    <w:rsid w:val="00BB0918"/>
    <w:rsid w:val="00BB128C"/>
    <w:rsid w:val="00BB1391"/>
    <w:rsid w:val="00BB185B"/>
    <w:rsid w:val="00BB1878"/>
    <w:rsid w:val="00BB18B1"/>
    <w:rsid w:val="00BB20A4"/>
    <w:rsid w:val="00BB2278"/>
    <w:rsid w:val="00BB22A1"/>
    <w:rsid w:val="00BB25B5"/>
    <w:rsid w:val="00BB286C"/>
    <w:rsid w:val="00BB2CD9"/>
    <w:rsid w:val="00BB2FE6"/>
    <w:rsid w:val="00BB3108"/>
    <w:rsid w:val="00BB36B0"/>
    <w:rsid w:val="00BB3A50"/>
    <w:rsid w:val="00BB46D0"/>
    <w:rsid w:val="00BB482E"/>
    <w:rsid w:val="00BB4A91"/>
    <w:rsid w:val="00BB5072"/>
    <w:rsid w:val="00BB5E26"/>
    <w:rsid w:val="00BB5F2D"/>
    <w:rsid w:val="00BB635A"/>
    <w:rsid w:val="00BB64A2"/>
    <w:rsid w:val="00BB6930"/>
    <w:rsid w:val="00BB7746"/>
    <w:rsid w:val="00BB79C8"/>
    <w:rsid w:val="00BB7A3C"/>
    <w:rsid w:val="00BC0AE6"/>
    <w:rsid w:val="00BC0EB0"/>
    <w:rsid w:val="00BC159E"/>
    <w:rsid w:val="00BC1653"/>
    <w:rsid w:val="00BC1C64"/>
    <w:rsid w:val="00BC1EED"/>
    <w:rsid w:val="00BC2221"/>
    <w:rsid w:val="00BC231A"/>
    <w:rsid w:val="00BC26B9"/>
    <w:rsid w:val="00BC26E5"/>
    <w:rsid w:val="00BC299F"/>
    <w:rsid w:val="00BC2C7B"/>
    <w:rsid w:val="00BC308E"/>
    <w:rsid w:val="00BC312B"/>
    <w:rsid w:val="00BC354E"/>
    <w:rsid w:val="00BC379C"/>
    <w:rsid w:val="00BC3CD5"/>
    <w:rsid w:val="00BC4107"/>
    <w:rsid w:val="00BC4AC8"/>
    <w:rsid w:val="00BC4DDA"/>
    <w:rsid w:val="00BC4E64"/>
    <w:rsid w:val="00BC4F4D"/>
    <w:rsid w:val="00BC4F61"/>
    <w:rsid w:val="00BC54B7"/>
    <w:rsid w:val="00BC5605"/>
    <w:rsid w:val="00BC58CA"/>
    <w:rsid w:val="00BC5E33"/>
    <w:rsid w:val="00BC5F02"/>
    <w:rsid w:val="00BC6542"/>
    <w:rsid w:val="00BC6746"/>
    <w:rsid w:val="00BC6930"/>
    <w:rsid w:val="00BC7050"/>
    <w:rsid w:val="00BC70CF"/>
    <w:rsid w:val="00BC74A2"/>
    <w:rsid w:val="00BC77A8"/>
    <w:rsid w:val="00BC7D4C"/>
    <w:rsid w:val="00BC7F05"/>
    <w:rsid w:val="00BD027F"/>
    <w:rsid w:val="00BD0636"/>
    <w:rsid w:val="00BD0B87"/>
    <w:rsid w:val="00BD0D1A"/>
    <w:rsid w:val="00BD1251"/>
    <w:rsid w:val="00BD1352"/>
    <w:rsid w:val="00BD15E8"/>
    <w:rsid w:val="00BD16C4"/>
    <w:rsid w:val="00BD1E48"/>
    <w:rsid w:val="00BD29F6"/>
    <w:rsid w:val="00BD35FF"/>
    <w:rsid w:val="00BD3B52"/>
    <w:rsid w:val="00BD4510"/>
    <w:rsid w:val="00BD47CF"/>
    <w:rsid w:val="00BD4901"/>
    <w:rsid w:val="00BD49EC"/>
    <w:rsid w:val="00BD4D18"/>
    <w:rsid w:val="00BD5743"/>
    <w:rsid w:val="00BD57E9"/>
    <w:rsid w:val="00BD6193"/>
    <w:rsid w:val="00BD61AB"/>
    <w:rsid w:val="00BD6513"/>
    <w:rsid w:val="00BD727B"/>
    <w:rsid w:val="00BD7292"/>
    <w:rsid w:val="00BD74B0"/>
    <w:rsid w:val="00BD7BD5"/>
    <w:rsid w:val="00BD7D47"/>
    <w:rsid w:val="00BE0A04"/>
    <w:rsid w:val="00BE0A29"/>
    <w:rsid w:val="00BE0AC1"/>
    <w:rsid w:val="00BE0BA6"/>
    <w:rsid w:val="00BE12B1"/>
    <w:rsid w:val="00BE189D"/>
    <w:rsid w:val="00BE2078"/>
    <w:rsid w:val="00BE24C3"/>
    <w:rsid w:val="00BE27DC"/>
    <w:rsid w:val="00BE2936"/>
    <w:rsid w:val="00BE2CCC"/>
    <w:rsid w:val="00BE2E27"/>
    <w:rsid w:val="00BE2F9C"/>
    <w:rsid w:val="00BE30CB"/>
    <w:rsid w:val="00BE31D9"/>
    <w:rsid w:val="00BE3634"/>
    <w:rsid w:val="00BE42A2"/>
    <w:rsid w:val="00BE447B"/>
    <w:rsid w:val="00BE49CC"/>
    <w:rsid w:val="00BE4A5E"/>
    <w:rsid w:val="00BE4E44"/>
    <w:rsid w:val="00BE4E92"/>
    <w:rsid w:val="00BE528F"/>
    <w:rsid w:val="00BE53CE"/>
    <w:rsid w:val="00BE547B"/>
    <w:rsid w:val="00BE558C"/>
    <w:rsid w:val="00BE5722"/>
    <w:rsid w:val="00BE58E4"/>
    <w:rsid w:val="00BE5A65"/>
    <w:rsid w:val="00BE6178"/>
    <w:rsid w:val="00BE6384"/>
    <w:rsid w:val="00BE6635"/>
    <w:rsid w:val="00BE6E91"/>
    <w:rsid w:val="00BE6E9C"/>
    <w:rsid w:val="00BE7686"/>
    <w:rsid w:val="00BE7908"/>
    <w:rsid w:val="00BE7A16"/>
    <w:rsid w:val="00BE7DE2"/>
    <w:rsid w:val="00BF04BD"/>
    <w:rsid w:val="00BF0524"/>
    <w:rsid w:val="00BF05D9"/>
    <w:rsid w:val="00BF0664"/>
    <w:rsid w:val="00BF06C5"/>
    <w:rsid w:val="00BF0791"/>
    <w:rsid w:val="00BF095E"/>
    <w:rsid w:val="00BF0CD4"/>
    <w:rsid w:val="00BF0CFE"/>
    <w:rsid w:val="00BF124C"/>
    <w:rsid w:val="00BF183C"/>
    <w:rsid w:val="00BF1A6A"/>
    <w:rsid w:val="00BF20A5"/>
    <w:rsid w:val="00BF22E7"/>
    <w:rsid w:val="00BF2441"/>
    <w:rsid w:val="00BF329F"/>
    <w:rsid w:val="00BF3670"/>
    <w:rsid w:val="00BF37B5"/>
    <w:rsid w:val="00BF3C45"/>
    <w:rsid w:val="00BF3E6B"/>
    <w:rsid w:val="00BF43B5"/>
    <w:rsid w:val="00BF452D"/>
    <w:rsid w:val="00BF48FB"/>
    <w:rsid w:val="00BF4CB7"/>
    <w:rsid w:val="00BF505B"/>
    <w:rsid w:val="00BF50B3"/>
    <w:rsid w:val="00BF5449"/>
    <w:rsid w:val="00BF5724"/>
    <w:rsid w:val="00BF6095"/>
    <w:rsid w:val="00BF64C3"/>
    <w:rsid w:val="00BF6B08"/>
    <w:rsid w:val="00BF6B85"/>
    <w:rsid w:val="00BF779C"/>
    <w:rsid w:val="00BF7F71"/>
    <w:rsid w:val="00C0004A"/>
    <w:rsid w:val="00C00096"/>
    <w:rsid w:val="00C009A9"/>
    <w:rsid w:val="00C0121A"/>
    <w:rsid w:val="00C01C04"/>
    <w:rsid w:val="00C01D9E"/>
    <w:rsid w:val="00C01E36"/>
    <w:rsid w:val="00C02391"/>
    <w:rsid w:val="00C024EC"/>
    <w:rsid w:val="00C02CA4"/>
    <w:rsid w:val="00C03452"/>
    <w:rsid w:val="00C03878"/>
    <w:rsid w:val="00C03889"/>
    <w:rsid w:val="00C039C9"/>
    <w:rsid w:val="00C03DDE"/>
    <w:rsid w:val="00C040AB"/>
    <w:rsid w:val="00C041CC"/>
    <w:rsid w:val="00C0477D"/>
    <w:rsid w:val="00C04807"/>
    <w:rsid w:val="00C04BC6"/>
    <w:rsid w:val="00C04CC8"/>
    <w:rsid w:val="00C05389"/>
    <w:rsid w:val="00C053D3"/>
    <w:rsid w:val="00C05482"/>
    <w:rsid w:val="00C065F8"/>
    <w:rsid w:val="00C06AC5"/>
    <w:rsid w:val="00C06BEA"/>
    <w:rsid w:val="00C07123"/>
    <w:rsid w:val="00C073B0"/>
    <w:rsid w:val="00C073DD"/>
    <w:rsid w:val="00C074A3"/>
    <w:rsid w:val="00C07694"/>
    <w:rsid w:val="00C1035C"/>
    <w:rsid w:val="00C10B59"/>
    <w:rsid w:val="00C10D43"/>
    <w:rsid w:val="00C10F8D"/>
    <w:rsid w:val="00C1162F"/>
    <w:rsid w:val="00C11706"/>
    <w:rsid w:val="00C119EA"/>
    <w:rsid w:val="00C11AC9"/>
    <w:rsid w:val="00C12633"/>
    <w:rsid w:val="00C1275A"/>
    <w:rsid w:val="00C127BB"/>
    <w:rsid w:val="00C12AC2"/>
    <w:rsid w:val="00C13327"/>
    <w:rsid w:val="00C13863"/>
    <w:rsid w:val="00C141E6"/>
    <w:rsid w:val="00C14728"/>
    <w:rsid w:val="00C152E1"/>
    <w:rsid w:val="00C157D6"/>
    <w:rsid w:val="00C16D29"/>
    <w:rsid w:val="00C17972"/>
    <w:rsid w:val="00C17A36"/>
    <w:rsid w:val="00C17DC0"/>
    <w:rsid w:val="00C20996"/>
    <w:rsid w:val="00C210E7"/>
    <w:rsid w:val="00C21880"/>
    <w:rsid w:val="00C218A0"/>
    <w:rsid w:val="00C21954"/>
    <w:rsid w:val="00C21AB3"/>
    <w:rsid w:val="00C21AE3"/>
    <w:rsid w:val="00C21E64"/>
    <w:rsid w:val="00C22265"/>
    <w:rsid w:val="00C2258E"/>
    <w:rsid w:val="00C2275C"/>
    <w:rsid w:val="00C22A50"/>
    <w:rsid w:val="00C22BD8"/>
    <w:rsid w:val="00C22F41"/>
    <w:rsid w:val="00C23374"/>
    <w:rsid w:val="00C2376C"/>
    <w:rsid w:val="00C24775"/>
    <w:rsid w:val="00C2564A"/>
    <w:rsid w:val="00C25651"/>
    <w:rsid w:val="00C25C2F"/>
    <w:rsid w:val="00C263EF"/>
    <w:rsid w:val="00C268BA"/>
    <w:rsid w:val="00C2773A"/>
    <w:rsid w:val="00C27ADC"/>
    <w:rsid w:val="00C27F1D"/>
    <w:rsid w:val="00C30EFE"/>
    <w:rsid w:val="00C31D26"/>
    <w:rsid w:val="00C31EC3"/>
    <w:rsid w:val="00C325BC"/>
    <w:rsid w:val="00C325F3"/>
    <w:rsid w:val="00C3291E"/>
    <w:rsid w:val="00C32B4C"/>
    <w:rsid w:val="00C32C92"/>
    <w:rsid w:val="00C32CC9"/>
    <w:rsid w:val="00C32FEC"/>
    <w:rsid w:val="00C334D4"/>
    <w:rsid w:val="00C33A73"/>
    <w:rsid w:val="00C33C68"/>
    <w:rsid w:val="00C33CD3"/>
    <w:rsid w:val="00C33D34"/>
    <w:rsid w:val="00C33DA1"/>
    <w:rsid w:val="00C35229"/>
    <w:rsid w:val="00C355FB"/>
    <w:rsid w:val="00C35612"/>
    <w:rsid w:val="00C3589B"/>
    <w:rsid w:val="00C35B88"/>
    <w:rsid w:val="00C35D7F"/>
    <w:rsid w:val="00C36424"/>
    <w:rsid w:val="00C364ED"/>
    <w:rsid w:val="00C36916"/>
    <w:rsid w:val="00C37104"/>
    <w:rsid w:val="00C4031A"/>
    <w:rsid w:val="00C40990"/>
    <w:rsid w:val="00C40DC9"/>
    <w:rsid w:val="00C42375"/>
    <w:rsid w:val="00C42433"/>
    <w:rsid w:val="00C42687"/>
    <w:rsid w:val="00C42885"/>
    <w:rsid w:val="00C4295C"/>
    <w:rsid w:val="00C429DE"/>
    <w:rsid w:val="00C43353"/>
    <w:rsid w:val="00C4379F"/>
    <w:rsid w:val="00C4392B"/>
    <w:rsid w:val="00C439FA"/>
    <w:rsid w:val="00C43C04"/>
    <w:rsid w:val="00C441B7"/>
    <w:rsid w:val="00C44F61"/>
    <w:rsid w:val="00C454ED"/>
    <w:rsid w:val="00C457BB"/>
    <w:rsid w:val="00C462B2"/>
    <w:rsid w:val="00C462B7"/>
    <w:rsid w:val="00C46613"/>
    <w:rsid w:val="00C466B1"/>
    <w:rsid w:val="00C46A61"/>
    <w:rsid w:val="00C46EEA"/>
    <w:rsid w:val="00C47452"/>
    <w:rsid w:val="00C47D40"/>
    <w:rsid w:val="00C50F53"/>
    <w:rsid w:val="00C50F62"/>
    <w:rsid w:val="00C50FA4"/>
    <w:rsid w:val="00C512A4"/>
    <w:rsid w:val="00C51609"/>
    <w:rsid w:val="00C5178A"/>
    <w:rsid w:val="00C51B68"/>
    <w:rsid w:val="00C51B9E"/>
    <w:rsid w:val="00C5232F"/>
    <w:rsid w:val="00C52B8C"/>
    <w:rsid w:val="00C52D91"/>
    <w:rsid w:val="00C52FDB"/>
    <w:rsid w:val="00C53474"/>
    <w:rsid w:val="00C535F5"/>
    <w:rsid w:val="00C5383C"/>
    <w:rsid w:val="00C539AC"/>
    <w:rsid w:val="00C53BC6"/>
    <w:rsid w:val="00C545E0"/>
    <w:rsid w:val="00C54A15"/>
    <w:rsid w:val="00C551BA"/>
    <w:rsid w:val="00C55267"/>
    <w:rsid w:val="00C55378"/>
    <w:rsid w:val="00C5578A"/>
    <w:rsid w:val="00C5611E"/>
    <w:rsid w:val="00C5653A"/>
    <w:rsid w:val="00C5668A"/>
    <w:rsid w:val="00C56D1A"/>
    <w:rsid w:val="00C57A62"/>
    <w:rsid w:val="00C57B0A"/>
    <w:rsid w:val="00C608DA"/>
    <w:rsid w:val="00C61602"/>
    <w:rsid w:val="00C6162F"/>
    <w:rsid w:val="00C61D0D"/>
    <w:rsid w:val="00C62954"/>
    <w:rsid w:val="00C63160"/>
    <w:rsid w:val="00C634F8"/>
    <w:rsid w:val="00C63F68"/>
    <w:rsid w:val="00C64288"/>
    <w:rsid w:val="00C64299"/>
    <w:rsid w:val="00C6441E"/>
    <w:rsid w:val="00C644CE"/>
    <w:rsid w:val="00C64D4E"/>
    <w:rsid w:val="00C654DF"/>
    <w:rsid w:val="00C65CCF"/>
    <w:rsid w:val="00C66591"/>
    <w:rsid w:val="00C665FC"/>
    <w:rsid w:val="00C67C55"/>
    <w:rsid w:val="00C70193"/>
    <w:rsid w:val="00C70660"/>
    <w:rsid w:val="00C70A52"/>
    <w:rsid w:val="00C70CCD"/>
    <w:rsid w:val="00C70EDC"/>
    <w:rsid w:val="00C710DC"/>
    <w:rsid w:val="00C72157"/>
    <w:rsid w:val="00C72633"/>
    <w:rsid w:val="00C7271E"/>
    <w:rsid w:val="00C728ED"/>
    <w:rsid w:val="00C72C34"/>
    <w:rsid w:val="00C72C92"/>
    <w:rsid w:val="00C7314E"/>
    <w:rsid w:val="00C73171"/>
    <w:rsid w:val="00C732DA"/>
    <w:rsid w:val="00C73424"/>
    <w:rsid w:val="00C74AA4"/>
    <w:rsid w:val="00C74DC7"/>
    <w:rsid w:val="00C75047"/>
    <w:rsid w:val="00C755A2"/>
    <w:rsid w:val="00C756DC"/>
    <w:rsid w:val="00C75F2D"/>
    <w:rsid w:val="00C761DC"/>
    <w:rsid w:val="00C768A1"/>
    <w:rsid w:val="00C769B6"/>
    <w:rsid w:val="00C76A9E"/>
    <w:rsid w:val="00C76B06"/>
    <w:rsid w:val="00C772D0"/>
    <w:rsid w:val="00C77BF1"/>
    <w:rsid w:val="00C80A63"/>
    <w:rsid w:val="00C813B0"/>
    <w:rsid w:val="00C813B4"/>
    <w:rsid w:val="00C81714"/>
    <w:rsid w:val="00C819CB"/>
    <w:rsid w:val="00C81AEF"/>
    <w:rsid w:val="00C81E9A"/>
    <w:rsid w:val="00C828A8"/>
    <w:rsid w:val="00C828DB"/>
    <w:rsid w:val="00C82B8C"/>
    <w:rsid w:val="00C82C36"/>
    <w:rsid w:val="00C83407"/>
    <w:rsid w:val="00C83BFC"/>
    <w:rsid w:val="00C83CE2"/>
    <w:rsid w:val="00C83EE2"/>
    <w:rsid w:val="00C847E8"/>
    <w:rsid w:val="00C84A4D"/>
    <w:rsid w:val="00C84ACB"/>
    <w:rsid w:val="00C84BDB"/>
    <w:rsid w:val="00C8530C"/>
    <w:rsid w:val="00C860BE"/>
    <w:rsid w:val="00C86F3F"/>
    <w:rsid w:val="00C87EB0"/>
    <w:rsid w:val="00C906A5"/>
    <w:rsid w:val="00C90C8C"/>
    <w:rsid w:val="00C9109C"/>
    <w:rsid w:val="00C917BD"/>
    <w:rsid w:val="00C91C2B"/>
    <w:rsid w:val="00C9228C"/>
    <w:rsid w:val="00C923E2"/>
    <w:rsid w:val="00C92994"/>
    <w:rsid w:val="00C92D33"/>
    <w:rsid w:val="00C92D69"/>
    <w:rsid w:val="00C92DBA"/>
    <w:rsid w:val="00C93019"/>
    <w:rsid w:val="00C931B9"/>
    <w:rsid w:val="00C94179"/>
    <w:rsid w:val="00C94244"/>
    <w:rsid w:val="00C94A31"/>
    <w:rsid w:val="00C953C4"/>
    <w:rsid w:val="00C956A7"/>
    <w:rsid w:val="00C95BEB"/>
    <w:rsid w:val="00C95C6A"/>
    <w:rsid w:val="00C95EC7"/>
    <w:rsid w:val="00C95F46"/>
    <w:rsid w:val="00C9603F"/>
    <w:rsid w:val="00C9609A"/>
    <w:rsid w:val="00C967B4"/>
    <w:rsid w:val="00C96A06"/>
    <w:rsid w:val="00C96A5B"/>
    <w:rsid w:val="00C96FE6"/>
    <w:rsid w:val="00C97167"/>
    <w:rsid w:val="00C97D68"/>
    <w:rsid w:val="00CA070C"/>
    <w:rsid w:val="00CA103C"/>
    <w:rsid w:val="00CA198D"/>
    <w:rsid w:val="00CA2BBF"/>
    <w:rsid w:val="00CA2BF8"/>
    <w:rsid w:val="00CA2C5B"/>
    <w:rsid w:val="00CA2EC8"/>
    <w:rsid w:val="00CA3682"/>
    <w:rsid w:val="00CA3B25"/>
    <w:rsid w:val="00CA4BE4"/>
    <w:rsid w:val="00CA4CA6"/>
    <w:rsid w:val="00CA57B1"/>
    <w:rsid w:val="00CA5FB5"/>
    <w:rsid w:val="00CA681A"/>
    <w:rsid w:val="00CA68B2"/>
    <w:rsid w:val="00CA6BFE"/>
    <w:rsid w:val="00CA6C54"/>
    <w:rsid w:val="00CA6EEB"/>
    <w:rsid w:val="00CA7975"/>
    <w:rsid w:val="00CB0398"/>
    <w:rsid w:val="00CB0412"/>
    <w:rsid w:val="00CB070B"/>
    <w:rsid w:val="00CB0BF0"/>
    <w:rsid w:val="00CB0D2A"/>
    <w:rsid w:val="00CB13AE"/>
    <w:rsid w:val="00CB2284"/>
    <w:rsid w:val="00CB2AF1"/>
    <w:rsid w:val="00CB2B38"/>
    <w:rsid w:val="00CB3120"/>
    <w:rsid w:val="00CB38BA"/>
    <w:rsid w:val="00CB3F0A"/>
    <w:rsid w:val="00CB4450"/>
    <w:rsid w:val="00CB46F4"/>
    <w:rsid w:val="00CB4CAD"/>
    <w:rsid w:val="00CB4F4B"/>
    <w:rsid w:val="00CB52BD"/>
    <w:rsid w:val="00CB5DAD"/>
    <w:rsid w:val="00CB64E4"/>
    <w:rsid w:val="00CB6572"/>
    <w:rsid w:val="00CB6C71"/>
    <w:rsid w:val="00CB6E53"/>
    <w:rsid w:val="00CB706A"/>
    <w:rsid w:val="00CB7202"/>
    <w:rsid w:val="00CB729C"/>
    <w:rsid w:val="00CB7C6A"/>
    <w:rsid w:val="00CC0479"/>
    <w:rsid w:val="00CC07AF"/>
    <w:rsid w:val="00CC0BF7"/>
    <w:rsid w:val="00CC1268"/>
    <w:rsid w:val="00CC15DB"/>
    <w:rsid w:val="00CC1632"/>
    <w:rsid w:val="00CC2224"/>
    <w:rsid w:val="00CC2447"/>
    <w:rsid w:val="00CC25E6"/>
    <w:rsid w:val="00CC2782"/>
    <w:rsid w:val="00CC2AA6"/>
    <w:rsid w:val="00CC2E1A"/>
    <w:rsid w:val="00CC31AB"/>
    <w:rsid w:val="00CC3564"/>
    <w:rsid w:val="00CC3680"/>
    <w:rsid w:val="00CC375E"/>
    <w:rsid w:val="00CC3810"/>
    <w:rsid w:val="00CC38BB"/>
    <w:rsid w:val="00CC3A75"/>
    <w:rsid w:val="00CC4055"/>
    <w:rsid w:val="00CC4238"/>
    <w:rsid w:val="00CC4894"/>
    <w:rsid w:val="00CC4F60"/>
    <w:rsid w:val="00CC53D1"/>
    <w:rsid w:val="00CC5422"/>
    <w:rsid w:val="00CC559E"/>
    <w:rsid w:val="00CC5885"/>
    <w:rsid w:val="00CC595A"/>
    <w:rsid w:val="00CC5F17"/>
    <w:rsid w:val="00CC603E"/>
    <w:rsid w:val="00CC6B90"/>
    <w:rsid w:val="00CC7130"/>
    <w:rsid w:val="00CC7199"/>
    <w:rsid w:val="00CC7DB0"/>
    <w:rsid w:val="00CC7FA7"/>
    <w:rsid w:val="00CC7FF3"/>
    <w:rsid w:val="00CD011E"/>
    <w:rsid w:val="00CD042E"/>
    <w:rsid w:val="00CD0FC1"/>
    <w:rsid w:val="00CD1353"/>
    <w:rsid w:val="00CD15C7"/>
    <w:rsid w:val="00CD18DF"/>
    <w:rsid w:val="00CD1EDB"/>
    <w:rsid w:val="00CD21AA"/>
    <w:rsid w:val="00CD2727"/>
    <w:rsid w:val="00CD3514"/>
    <w:rsid w:val="00CD3F25"/>
    <w:rsid w:val="00CD3F7A"/>
    <w:rsid w:val="00CD4280"/>
    <w:rsid w:val="00CD4938"/>
    <w:rsid w:val="00CD4B1E"/>
    <w:rsid w:val="00CD4D5E"/>
    <w:rsid w:val="00CD52D7"/>
    <w:rsid w:val="00CD545F"/>
    <w:rsid w:val="00CD5D13"/>
    <w:rsid w:val="00CD6A11"/>
    <w:rsid w:val="00CD6EBB"/>
    <w:rsid w:val="00CD7011"/>
    <w:rsid w:val="00CD7388"/>
    <w:rsid w:val="00CD76DF"/>
    <w:rsid w:val="00CD7898"/>
    <w:rsid w:val="00CD7F1E"/>
    <w:rsid w:val="00CE03A0"/>
    <w:rsid w:val="00CE1080"/>
    <w:rsid w:val="00CE1CC9"/>
    <w:rsid w:val="00CE1D67"/>
    <w:rsid w:val="00CE1E39"/>
    <w:rsid w:val="00CE2386"/>
    <w:rsid w:val="00CE2741"/>
    <w:rsid w:val="00CE287E"/>
    <w:rsid w:val="00CE2DD7"/>
    <w:rsid w:val="00CE3B96"/>
    <w:rsid w:val="00CE3C15"/>
    <w:rsid w:val="00CE3E5E"/>
    <w:rsid w:val="00CE448E"/>
    <w:rsid w:val="00CE4C98"/>
    <w:rsid w:val="00CE539C"/>
    <w:rsid w:val="00CE5A26"/>
    <w:rsid w:val="00CE5BF6"/>
    <w:rsid w:val="00CE5FD0"/>
    <w:rsid w:val="00CE60D8"/>
    <w:rsid w:val="00CE6171"/>
    <w:rsid w:val="00CE620C"/>
    <w:rsid w:val="00CE627A"/>
    <w:rsid w:val="00CE6323"/>
    <w:rsid w:val="00CE702C"/>
    <w:rsid w:val="00CE7BD4"/>
    <w:rsid w:val="00CE7D09"/>
    <w:rsid w:val="00CE7E6D"/>
    <w:rsid w:val="00CE7F18"/>
    <w:rsid w:val="00CF0A1F"/>
    <w:rsid w:val="00CF1AEB"/>
    <w:rsid w:val="00CF1B74"/>
    <w:rsid w:val="00CF1C23"/>
    <w:rsid w:val="00CF1E30"/>
    <w:rsid w:val="00CF1FA8"/>
    <w:rsid w:val="00CF21F9"/>
    <w:rsid w:val="00CF229C"/>
    <w:rsid w:val="00CF2566"/>
    <w:rsid w:val="00CF25B6"/>
    <w:rsid w:val="00CF285E"/>
    <w:rsid w:val="00CF297D"/>
    <w:rsid w:val="00CF2D89"/>
    <w:rsid w:val="00CF2F0C"/>
    <w:rsid w:val="00CF34F9"/>
    <w:rsid w:val="00CF3D62"/>
    <w:rsid w:val="00CF3DE0"/>
    <w:rsid w:val="00CF3FF6"/>
    <w:rsid w:val="00CF4097"/>
    <w:rsid w:val="00CF419F"/>
    <w:rsid w:val="00CF457D"/>
    <w:rsid w:val="00CF45D0"/>
    <w:rsid w:val="00CF477B"/>
    <w:rsid w:val="00CF4F9B"/>
    <w:rsid w:val="00CF514C"/>
    <w:rsid w:val="00CF58BD"/>
    <w:rsid w:val="00CF5C9B"/>
    <w:rsid w:val="00CF62EF"/>
    <w:rsid w:val="00CF6F94"/>
    <w:rsid w:val="00CF7D4F"/>
    <w:rsid w:val="00CF7FAF"/>
    <w:rsid w:val="00D000C5"/>
    <w:rsid w:val="00D0098D"/>
    <w:rsid w:val="00D00A51"/>
    <w:rsid w:val="00D00C64"/>
    <w:rsid w:val="00D00F25"/>
    <w:rsid w:val="00D01034"/>
    <w:rsid w:val="00D014A1"/>
    <w:rsid w:val="00D014AE"/>
    <w:rsid w:val="00D01AF6"/>
    <w:rsid w:val="00D01D5C"/>
    <w:rsid w:val="00D01D65"/>
    <w:rsid w:val="00D01F96"/>
    <w:rsid w:val="00D029F5"/>
    <w:rsid w:val="00D03029"/>
    <w:rsid w:val="00D032F9"/>
    <w:rsid w:val="00D03678"/>
    <w:rsid w:val="00D0385B"/>
    <w:rsid w:val="00D04B38"/>
    <w:rsid w:val="00D05203"/>
    <w:rsid w:val="00D05376"/>
    <w:rsid w:val="00D05426"/>
    <w:rsid w:val="00D0693F"/>
    <w:rsid w:val="00D06BD0"/>
    <w:rsid w:val="00D070BC"/>
    <w:rsid w:val="00D07525"/>
    <w:rsid w:val="00D07A0D"/>
    <w:rsid w:val="00D07C34"/>
    <w:rsid w:val="00D106DA"/>
    <w:rsid w:val="00D108DF"/>
    <w:rsid w:val="00D10A48"/>
    <w:rsid w:val="00D10AF6"/>
    <w:rsid w:val="00D112F8"/>
    <w:rsid w:val="00D11366"/>
    <w:rsid w:val="00D113A0"/>
    <w:rsid w:val="00D11703"/>
    <w:rsid w:val="00D11DA2"/>
    <w:rsid w:val="00D1213C"/>
    <w:rsid w:val="00D122C2"/>
    <w:rsid w:val="00D12348"/>
    <w:rsid w:val="00D1289E"/>
    <w:rsid w:val="00D128EC"/>
    <w:rsid w:val="00D12EF3"/>
    <w:rsid w:val="00D131AC"/>
    <w:rsid w:val="00D133C0"/>
    <w:rsid w:val="00D13B50"/>
    <w:rsid w:val="00D13CE1"/>
    <w:rsid w:val="00D13EB1"/>
    <w:rsid w:val="00D1473A"/>
    <w:rsid w:val="00D14A96"/>
    <w:rsid w:val="00D15008"/>
    <w:rsid w:val="00D1580C"/>
    <w:rsid w:val="00D1592E"/>
    <w:rsid w:val="00D161C5"/>
    <w:rsid w:val="00D162AA"/>
    <w:rsid w:val="00D168A5"/>
    <w:rsid w:val="00D16B70"/>
    <w:rsid w:val="00D16EAB"/>
    <w:rsid w:val="00D1712E"/>
    <w:rsid w:val="00D17656"/>
    <w:rsid w:val="00D178F9"/>
    <w:rsid w:val="00D179E7"/>
    <w:rsid w:val="00D17D7A"/>
    <w:rsid w:val="00D2041B"/>
    <w:rsid w:val="00D2078F"/>
    <w:rsid w:val="00D207FA"/>
    <w:rsid w:val="00D20C95"/>
    <w:rsid w:val="00D2198A"/>
    <w:rsid w:val="00D219DF"/>
    <w:rsid w:val="00D21A76"/>
    <w:rsid w:val="00D21CCF"/>
    <w:rsid w:val="00D22180"/>
    <w:rsid w:val="00D22D1D"/>
    <w:rsid w:val="00D2300D"/>
    <w:rsid w:val="00D23585"/>
    <w:rsid w:val="00D23612"/>
    <w:rsid w:val="00D23FDB"/>
    <w:rsid w:val="00D24148"/>
    <w:rsid w:val="00D244D4"/>
    <w:rsid w:val="00D249B4"/>
    <w:rsid w:val="00D24A66"/>
    <w:rsid w:val="00D25108"/>
    <w:rsid w:val="00D25197"/>
    <w:rsid w:val="00D25314"/>
    <w:rsid w:val="00D25319"/>
    <w:rsid w:val="00D25B9B"/>
    <w:rsid w:val="00D25DC6"/>
    <w:rsid w:val="00D25DE9"/>
    <w:rsid w:val="00D26073"/>
    <w:rsid w:val="00D26748"/>
    <w:rsid w:val="00D2697A"/>
    <w:rsid w:val="00D26A43"/>
    <w:rsid w:val="00D26C1C"/>
    <w:rsid w:val="00D26ED6"/>
    <w:rsid w:val="00D27003"/>
    <w:rsid w:val="00D27108"/>
    <w:rsid w:val="00D271A0"/>
    <w:rsid w:val="00D27343"/>
    <w:rsid w:val="00D305B3"/>
    <w:rsid w:val="00D305C9"/>
    <w:rsid w:val="00D30E25"/>
    <w:rsid w:val="00D3105D"/>
    <w:rsid w:val="00D310AD"/>
    <w:rsid w:val="00D3135B"/>
    <w:rsid w:val="00D31486"/>
    <w:rsid w:val="00D316AA"/>
    <w:rsid w:val="00D31A18"/>
    <w:rsid w:val="00D32111"/>
    <w:rsid w:val="00D327B0"/>
    <w:rsid w:val="00D32832"/>
    <w:rsid w:val="00D3359F"/>
    <w:rsid w:val="00D335E0"/>
    <w:rsid w:val="00D3377D"/>
    <w:rsid w:val="00D33AE1"/>
    <w:rsid w:val="00D33C80"/>
    <w:rsid w:val="00D33CEF"/>
    <w:rsid w:val="00D33FD6"/>
    <w:rsid w:val="00D34434"/>
    <w:rsid w:val="00D35396"/>
    <w:rsid w:val="00D3586C"/>
    <w:rsid w:val="00D35C1E"/>
    <w:rsid w:val="00D35FD2"/>
    <w:rsid w:val="00D36785"/>
    <w:rsid w:val="00D3681F"/>
    <w:rsid w:val="00D36C13"/>
    <w:rsid w:val="00D36D2D"/>
    <w:rsid w:val="00D37341"/>
    <w:rsid w:val="00D3754B"/>
    <w:rsid w:val="00D37ABE"/>
    <w:rsid w:val="00D4048F"/>
    <w:rsid w:val="00D4096F"/>
    <w:rsid w:val="00D40D69"/>
    <w:rsid w:val="00D40EE1"/>
    <w:rsid w:val="00D4109E"/>
    <w:rsid w:val="00D41A80"/>
    <w:rsid w:val="00D41CC9"/>
    <w:rsid w:val="00D41F6A"/>
    <w:rsid w:val="00D4276B"/>
    <w:rsid w:val="00D42EF2"/>
    <w:rsid w:val="00D43099"/>
    <w:rsid w:val="00D43341"/>
    <w:rsid w:val="00D434CC"/>
    <w:rsid w:val="00D43867"/>
    <w:rsid w:val="00D445AB"/>
    <w:rsid w:val="00D44726"/>
    <w:rsid w:val="00D44926"/>
    <w:rsid w:val="00D44E13"/>
    <w:rsid w:val="00D45BE1"/>
    <w:rsid w:val="00D461F9"/>
    <w:rsid w:val="00D46527"/>
    <w:rsid w:val="00D47050"/>
    <w:rsid w:val="00D473B6"/>
    <w:rsid w:val="00D47500"/>
    <w:rsid w:val="00D47B0D"/>
    <w:rsid w:val="00D47D10"/>
    <w:rsid w:val="00D47D22"/>
    <w:rsid w:val="00D47FDE"/>
    <w:rsid w:val="00D50A3B"/>
    <w:rsid w:val="00D50D6F"/>
    <w:rsid w:val="00D50FD8"/>
    <w:rsid w:val="00D51442"/>
    <w:rsid w:val="00D517B2"/>
    <w:rsid w:val="00D52476"/>
    <w:rsid w:val="00D5281D"/>
    <w:rsid w:val="00D52C2A"/>
    <w:rsid w:val="00D53199"/>
    <w:rsid w:val="00D53213"/>
    <w:rsid w:val="00D537C3"/>
    <w:rsid w:val="00D53DA6"/>
    <w:rsid w:val="00D540E0"/>
    <w:rsid w:val="00D54144"/>
    <w:rsid w:val="00D54588"/>
    <w:rsid w:val="00D547C2"/>
    <w:rsid w:val="00D54ADB"/>
    <w:rsid w:val="00D55881"/>
    <w:rsid w:val="00D56357"/>
    <w:rsid w:val="00D56513"/>
    <w:rsid w:val="00D566D3"/>
    <w:rsid w:val="00D56957"/>
    <w:rsid w:val="00D56A9B"/>
    <w:rsid w:val="00D56D82"/>
    <w:rsid w:val="00D56E20"/>
    <w:rsid w:val="00D56F15"/>
    <w:rsid w:val="00D576AD"/>
    <w:rsid w:val="00D57F19"/>
    <w:rsid w:val="00D603DF"/>
    <w:rsid w:val="00D60704"/>
    <w:rsid w:val="00D60843"/>
    <w:rsid w:val="00D614AD"/>
    <w:rsid w:val="00D616E9"/>
    <w:rsid w:val="00D61794"/>
    <w:rsid w:val="00D61A6F"/>
    <w:rsid w:val="00D6301B"/>
    <w:rsid w:val="00D63591"/>
    <w:rsid w:val="00D63697"/>
    <w:rsid w:val="00D637AF"/>
    <w:rsid w:val="00D6469D"/>
    <w:rsid w:val="00D6497F"/>
    <w:rsid w:val="00D656EC"/>
    <w:rsid w:val="00D65C29"/>
    <w:rsid w:val="00D66095"/>
    <w:rsid w:val="00D66465"/>
    <w:rsid w:val="00D664AA"/>
    <w:rsid w:val="00D664D1"/>
    <w:rsid w:val="00D667B8"/>
    <w:rsid w:val="00D66852"/>
    <w:rsid w:val="00D66E14"/>
    <w:rsid w:val="00D6714A"/>
    <w:rsid w:val="00D67A21"/>
    <w:rsid w:val="00D67D28"/>
    <w:rsid w:val="00D67D2D"/>
    <w:rsid w:val="00D67FE8"/>
    <w:rsid w:val="00D67FEF"/>
    <w:rsid w:val="00D7055F"/>
    <w:rsid w:val="00D7078C"/>
    <w:rsid w:val="00D707ED"/>
    <w:rsid w:val="00D70F03"/>
    <w:rsid w:val="00D71063"/>
    <w:rsid w:val="00D7203E"/>
    <w:rsid w:val="00D72700"/>
    <w:rsid w:val="00D728DF"/>
    <w:rsid w:val="00D72B3E"/>
    <w:rsid w:val="00D733B0"/>
    <w:rsid w:val="00D73797"/>
    <w:rsid w:val="00D74183"/>
    <w:rsid w:val="00D7428C"/>
    <w:rsid w:val="00D74477"/>
    <w:rsid w:val="00D745A3"/>
    <w:rsid w:val="00D74BD7"/>
    <w:rsid w:val="00D75416"/>
    <w:rsid w:val="00D75857"/>
    <w:rsid w:val="00D75F06"/>
    <w:rsid w:val="00D75F1C"/>
    <w:rsid w:val="00D7639C"/>
    <w:rsid w:val="00D765B3"/>
    <w:rsid w:val="00D76A70"/>
    <w:rsid w:val="00D76BA0"/>
    <w:rsid w:val="00D76D1E"/>
    <w:rsid w:val="00D76F4B"/>
    <w:rsid w:val="00D771E5"/>
    <w:rsid w:val="00D7729F"/>
    <w:rsid w:val="00D77891"/>
    <w:rsid w:val="00D77D28"/>
    <w:rsid w:val="00D77DE8"/>
    <w:rsid w:val="00D803D5"/>
    <w:rsid w:val="00D807D5"/>
    <w:rsid w:val="00D81178"/>
    <w:rsid w:val="00D8125D"/>
    <w:rsid w:val="00D81F1F"/>
    <w:rsid w:val="00D81F80"/>
    <w:rsid w:val="00D81FE1"/>
    <w:rsid w:val="00D823EC"/>
    <w:rsid w:val="00D82964"/>
    <w:rsid w:val="00D82D0D"/>
    <w:rsid w:val="00D83CE7"/>
    <w:rsid w:val="00D8409E"/>
    <w:rsid w:val="00D845A1"/>
    <w:rsid w:val="00D846F1"/>
    <w:rsid w:val="00D84976"/>
    <w:rsid w:val="00D84D3C"/>
    <w:rsid w:val="00D84ECD"/>
    <w:rsid w:val="00D854CE"/>
    <w:rsid w:val="00D854ED"/>
    <w:rsid w:val="00D857C9"/>
    <w:rsid w:val="00D85A76"/>
    <w:rsid w:val="00D85DE9"/>
    <w:rsid w:val="00D85F9B"/>
    <w:rsid w:val="00D85FCE"/>
    <w:rsid w:val="00D8611E"/>
    <w:rsid w:val="00D866A9"/>
    <w:rsid w:val="00D86902"/>
    <w:rsid w:val="00D86CB8"/>
    <w:rsid w:val="00D879F6"/>
    <w:rsid w:val="00D87D8E"/>
    <w:rsid w:val="00D901D2"/>
    <w:rsid w:val="00D9028F"/>
    <w:rsid w:val="00D902EE"/>
    <w:rsid w:val="00D90973"/>
    <w:rsid w:val="00D90B19"/>
    <w:rsid w:val="00D915F7"/>
    <w:rsid w:val="00D91857"/>
    <w:rsid w:val="00D91A48"/>
    <w:rsid w:val="00D91ABA"/>
    <w:rsid w:val="00D91E97"/>
    <w:rsid w:val="00D92197"/>
    <w:rsid w:val="00D927BA"/>
    <w:rsid w:val="00D9299E"/>
    <w:rsid w:val="00D92A00"/>
    <w:rsid w:val="00D92B10"/>
    <w:rsid w:val="00D92B9C"/>
    <w:rsid w:val="00D92FF2"/>
    <w:rsid w:val="00D93127"/>
    <w:rsid w:val="00D933BE"/>
    <w:rsid w:val="00D937D8"/>
    <w:rsid w:val="00D93B7D"/>
    <w:rsid w:val="00D940F8"/>
    <w:rsid w:val="00D95560"/>
    <w:rsid w:val="00D9574C"/>
    <w:rsid w:val="00D95D1A"/>
    <w:rsid w:val="00D95F51"/>
    <w:rsid w:val="00D96A2F"/>
    <w:rsid w:val="00D96CCC"/>
    <w:rsid w:val="00D970FA"/>
    <w:rsid w:val="00D975DF"/>
    <w:rsid w:val="00D976F5"/>
    <w:rsid w:val="00D97714"/>
    <w:rsid w:val="00D9790A"/>
    <w:rsid w:val="00D979A4"/>
    <w:rsid w:val="00D97A69"/>
    <w:rsid w:val="00D97BDE"/>
    <w:rsid w:val="00D97DF4"/>
    <w:rsid w:val="00D97EF1"/>
    <w:rsid w:val="00D97F10"/>
    <w:rsid w:val="00DA0764"/>
    <w:rsid w:val="00DA0DAE"/>
    <w:rsid w:val="00DA0E41"/>
    <w:rsid w:val="00DA119A"/>
    <w:rsid w:val="00DA15BE"/>
    <w:rsid w:val="00DA1648"/>
    <w:rsid w:val="00DA171C"/>
    <w:rsid w:val="00DA1FDB"/>
    <w:rsid w:val="00DA20EA"/>
    <w:rsid w:val="00DA21BA"/>
    <w:rsid w:val="00DA22E1"/>
    <w:rsid w:val="00DA2BBC"/>
    <w:rsid w:val="00DA2C0C"/>
    <w:rsid w:val="00DA2F12"/>
    <w:rsid w:val="00DA312F"/>
    <w:rsid w:val="00DA3201"/>
    <w:rsid w:val="00DA37DB"/>
    <w:rsid w:val="00DA470D"/>
    <w:rsid w:val="00DA482C"/>
    <w:rsid w:val="00DA5108"/>
    <w:rsid w:val="00DA553A"/>
    <w:rsid w:val="00DA56D2"/>
    <w:rsid w:val="00DA5A78"/>
    <w:rsid w:val="00DA6954"/>
    <w:rsid w:val="00DA6B48"/>
    <w:rsid w:val="00DA79E2"/>
    <w:rsid w:val="00DA7FE2"/>
    <w:rsid w:val="00DB03FC"/>
    <w:rsid w:val="00DB0C0D"/>
    <w:rsid w:val="00DB0C0E"/>
    <w:rsid w:val="00DB1250"/>
    <w:rsid w:val="00DB13A1"/>
    <w:rsid w:val="00DB14EB"/>
    <w:rsid w:val="00DB1872"/>
    <w:rsid w:val="00DB1931"/>
    <w:rsid w:val="00DB1A5C"/>
    <w:rsid w:val="00DB1A82"/>
    <w:rsid w:val="00DB1B3D"/>
    <w:rsid w:val="00DB24BB"/>
    <w:rsid w:val="00DB2B46"/>
    <w:rsid w:val="00DB2C43"/>
    <w:rsid w:val="00DB30DC"/>
    <w:rsid w:val="00DB35A3"/>
    <w:rsid w:val="00DB389A"/>
    <w:rsid w:val="00DB395A"/>
    <w:rsid w:val="00DB3993"/>
    <w:rsid w:val="00DB3C33"/>
    <w:rsid w:val="00DB405D"/>
    <w:rsid w:val="00DB4197"/>
    <w:rsid w:val="00DB4E8B"/>
    <w:rsid w:val="00DB5358"/>
    <w:rsid w:val="00DB5A5B"/>
    <w:rsid w:val="00DB5EBF"/>
    <w:rsid w:val="00DB6190"/>
    <w:rsid w:val="00DB6597"/>
    <w:rsid w:val="00DB65D5"/>
    <w:rsid w:val="00DB65E3"/>
    <w:rsid w:val="00DB670A"/>
    <w:rsid w:val="00DB6C62"/>
    <w:rsid w:val="00DB787E"/>
    <w:rsid w:val="00DB7A9C"/>
    <w:rsid w:val="00DB7C25"/>
    <w:rsid w:val="00DC0841"/>
    <w:rsid w:val="00DC0F58"/>
    <w:rsid w:val="00DC103E"/>
    <w:rsid w:val="00DC1648"/>
    <w:rsid w:val="00DC176E"/>
    <w:rsid w:val="00DC205D"/>
    <w:rsid w:val="00DC28E1"/>
    <w:rsid w:val="00DC2F87"/>
    <w:rsid w:val="00DC4462"/>
    <w:rsid w:val="00DC45F6"/>
    <w:rsid w:val="00DC4749"/>
    <w:rsid w:val="00DC493D"/>
    <w:rsid w:val="00DC4B1F"/>
    <w:rsid w:val="00DC5675"/>
    <w:rsid w:val="00DC5D8D"/>
    <w:rsid w:val="00DC691C"/>
    <w:rsid w:val="00DC6AF4"/>
    <w:rsid w:val="00DC707B"/>
    <w:rsid w:val="00DC734C"/>
    <w:rsid w:val="00DC74DA"/>
    <w:rsid w:val="00DD0458"/>
    <w:rsid w:val="00DD0BC7"/>
    <w:rsid w:val="00DD1079"/>
    <w:rsid w:val="00DD111B"/>
    <w:rsid w:val="00DD14E1"/>
    <w:rsid w:val="00DD1CFE"/>
    <w:rsid w:val="00DD1F99"/>
    <w:rsid w:val="00DD20A1"/>
    <w:rsid w:val="00DD2967"/>
    <w:rsid w:val="00DD2BB2"/>
    <w:rsid w:val="00DD3191"/>
    <w:rsid w:val="00DD32A9"/>
    <w:rsid w:val="00DD32EF"/>
    <w:rsid w:val="00DD3E91"/>
    <w:rsid w:val="00DD3ED8"/>
    <w:rsid w:val="00DD4618"/>
    <w:rsid w:val="00DD489D"/>
    <w:rsid w:val="00DD4EBF"/>
    <w:rsid w:val="00DD5748"/>
    <w:rsid w:val="00DD58DA"/>
    <w:rsid w:val="00DD5D43"/>
    <w:rsid w:val="00DD6216"/>
    <w:rsid w:val="00DD65FA"/>
    <w:rsid w:val="00DD6CAA"/>
    <w:rsid w:val="00DD6FC1"/>
    <w:rsid w:val="00DD7154"/>
    <w:rsid w:val="00DD780E"/>
    <w:rsid w:val="00DD7934"/>
    <w:rsid w:val="00DD7B23"/>
    <w:rsid w:val="00DE02DD"/>
    <w:rsid w:val="00DE0334"/>
    <w:rsid w:val="00DE0583"/>
    <w:rsid w:val="00DE1254"/>
    <w:rsid w:val="00DE14CF"/>
    <w:rsid w:val="00DE16C2"/>
    <w:rsid w:val="00DE1CBF"/>
    <w:rsid w:val="00DE1F99"/>
    <w:rsid w:val="00DE20DD"/>
    <w:rsid w:val="00DE272C"/>
    <w:rsid w:val="00DE28D7"/>
    <w:rsid w:val="00DE2B61"/>
    <w:rsid w:val="00DE2C17"/>
    <w:rsid w:val="00DE2E70"/>
    <w:rsid w:val="00DE3A37"/>
    <w:rsid w:val="00DE3F7D"/>
    <w:rsid w:val="00DE41A2"/>
    <w:rsid w:val="00DE4908"/>
    <w:rsid w:val="00DE4E82"/>
    <w:rsid w:val="00DE58EF"/>
    <w:rsid w:val="00DE5B3D"/>
    <w:rsid w:val="00DE60CF"/>
    <w:rsid w:val="00DE68EC"/>
    <w:rsid w:val="00DE6C45"/>
    <w:rsid w:val="00DE711E"/>
    <w:rsid w:val="00DE7391"/>
    <w:rsid w:val="00DE7A98"/>
    <w:rsid w:val="00DE7F8E"/>
    <w:rsid w:val="00DF0BA7"/>
    <w:rsid w:val="00DF10FB"/>
    <w:rsid w:val="00DF13B6"/>
    <w:rsid w:val="00DF17EC"/>
    <w:rsid w:val="00DF19FD"/>
    <w:rsid w:val="00DF1B8A"/>
    <w:rsid w:val="00DF1EE7"/>
    <w:rsid w:val="00DF23FC"/>
    <w:rsid w:val="00DF2BBB"/>
    <w:rsid w:val="00DF2D79"/>
    <w:rsid w:val="00DF2EF5"/>
    <w:rsid w:val="00DF3129"/>
    <w:rsid w:val="00DF31FC"/>
    <w:rsid w:val="00DF330F"/>
    <w:rsid w:val="00DF37B4"/>
    <w:rsid w:val="00DF4745"/>
    <w:rsid w:val="00DF4A0B"/>
    <w:rsid w:val="00DF4EF6"/>
    <w:rsid w:val="00DF500F"/>
    <w:rsid w:val="00DF5449"/>
    <w:rsid w:val="00DF5B51"/>
    <w:rsid w:val="00DF5CEB"/>
    <w:rsid w:val="00DF69E2"/>
    <w:rsid w:val="00DF6B6E"/>
    <w:rsid w:val="00DF6C88"/>
    <w:rsid w:val="00DF6D84"/>
    <w:rsid w:val="00DF75C1"/>
    <w:rsid w:val="00DF7732"/>
    <w:rsid w:val="00DF79D5"/>
    <w:rsid w:val="00DF7E17"/>
    <w:rsid w:val="00E00AAB"/>
    <w:rsid w:val="00E00CB0"/>
    <w:rsid w:val="00E00FDE"/>
    <w:rsid w:val="00E013F4"/>
    <w:rsid w:val="00E01460"/>
    <w:rsid w:val="00E0159E"/>
    <w:rsid w:val="00E01886"/>
    <w:rsid w:val="00E01B1B"/>
    <w:rsid w:val="00E02E26"/>
    <w:rsid w:val="00E02E4B"/>
    <w:rsid w:val="00E0356A"/>
    <w:rsid w:val="00E04BD6"/>
    <w:rsid w:val="00E06B48"/>
    <w:rsid w:val="00E06EBE"/>
    <w:rsid w:val="00E07ADC"/>
    <w:rsid w:val="00E07B55"/>
    <w:rsid w:val="00E10E15"/>
    <w:rsid w:val="00E112CE"/>
    <w:rsid w:val="00E11307"/>
    <w:rsid w:val="00E11B1A"/>
    <w:rsid w:val="00E11BBA"/>
    <w:rsid w:val="00E11E26"/>
    <w:rsid w:val="00E12563"/>
    <w:rsid w:val="00E125A2"/>
    <w:rsid w:val="00E12901"/>
    <w:rsid w:val="00E13760"/>
    <w:rsid w:val="00E1402A"/>
    <w:rsid w:val="00E1498F"/>
    <w:rsid w:val="00E14D5E"/>
    <w:rsid w:val="00E1500A"/>
    <w:rsid w:val="00E153C1"/>
    <w:rsid w:val="00E155C8"/>
    <w:rsid w:val="00E15BCF"/>
    <w:rsid w:val="00E15EF0"/>
    <w:rsid w:val="00E164A0"/>
    <w:rsid w:val="00E16872"/>
    <w:rsid w:val="00E17296"/>
    <w:rsid w:val="00E17CB6"/>
    <w:rsid w:val="00E17EB6"/>
    <w:rsid w:val="00E203B7"/>
    <w:rsid w:val="00E20711"/>
    <w:rsid w:val="00E20A1D"/>
    <w:rsid w:val="00E20F50"/>
    <w:rsid w:val="00E216C6"/>
    <w:rsid w:val="00E2202C"/>
    <w:rsid w:val="00E236E3"/>
    <w:rsid w:val="00E23BAC"/>
    <w:rsid w:val="00E23EB8"/>
    <w:rsid w:val="00E242CC"/>
    <w:rsid w:val="00E243EC"/>
    <w:rsid w:val="00E244D3"/>
    <w:rsid w:val="00E246E0"/>
    <w:rsid w:val="00E24C1C"/>
    <w:rsid w:val="00E24CE2"/>
    <w:rsid w:val="00E25038"/>
    <w:rsid w:val="00E25633"/>
    <w:rsid w:val="00E26221"/>
    <w:rsid w:val="00E262BA"/>
    <w:rsid w:val="00E262C0"/>
    <w:rsid w:val="00E26388"/>
    <w:rsid w:val="00E2665B"/>
    <w:rsid w:val="00E266CC"/>
    <w:rsid w:val="00E26C39"/>
    <w:rsid w:val="00E27234"/>
    <w:rsid w:val="00E273B7"/>
    <w:rsid w:val="00E2766B"/>
    <w:rsid w:val="00E27ACC"/>
    <w:rsid w:val="00E30110"/>
    <w:rsid w:val="00E301A5"/>
    <w:rsid w:val="00E30604"/>
    <w:rsid w:val="00E3133C"/>
    <w:rsid w:val="00E313FA"/>
    <w:rsid w:val="00E3172F"/>
    <w:rsid w:val="00E31D49"/>
    <w:rsid w:val="00E32117"/>
    <w:rsid w:val="00E326D3"/>
    <w:rsid w:val="00E331DB"/>
    <w:rsid w:val="00E33A22"/>
    <w:rsid w:val="00E33FFE"/>
    <w:rsid w:val="00E34441"/>
    <w:rsid w:val="00E34724"/>
    <w:rsid w:val="00E348AA"/>
    <w:rsid w:val="00E34C6F"/>
    <w:rsid w:val="00E3507A"/>
    <w:rsid w:val="00E3518B"/>
    <w:rsid w:val="00E3533A"/>
    <w:rsid w:val="00E35547"/>
    <w:rsid w:val="00E35F62"/>
    <w:rsid w:val="00E36A4F"/>
    <w:rsid w:val="00E37F1F"/>
    <w:rsid w:val="00E40135"/>
    <w:rsid w:val="00E40284"/>
    <w:rsid w:val="00E40B07"/>
    <w:rsid w:val="00E4199B"/>
    <w:rsid w:val="00E41D71"/>
    <w:rsid w:val="00E41F10"/>
    <w:rsid w:val="00E4221E"/>
    <w:rsid w:val="00E42883"/>
    <w:rsid w:val="00E4329A"/>
    <w:rsid w:val="00E43316"/>
    <w:rsid w:val="00E434F2"/>
    <w:rsid w:val="00E43E2C"/>
    <w:rsid w:val="00E447B4"/>
    <w:rsid w:val="00E451EA"/>
    <w:rsid w:val="00E45738"/>
    <w:rsid w:val="00E4662A"/>
    <w:rsid w:val="00E46961"/>
    <w:rsid w:val="00E47686"/>
    <w:rsid w:val="00E47DB0"/>
    <w:rsid w:val="00E50030"/>
    <w:rsid w:val="00E5060C"/>
    <w:rsid w:val="00E509A1"/>
    <w:rsid w:val="00E518A0"/>
    <w:rsid w:val="00E51B96"/>
    <w:rsid w:val="00E51F5A"/>
    <w:rsid w:val="00E51F9D"/>
    <w:rsid w:val="00E5208E"/>
    <w:rsid w:val="00E52BAA"/>
    <w:rsid w:val="00E53358"/>
    <w:rsid w:val="00E53491"/>
    <w:rsid w:val="00E53A2B"/>
    <w:rsid w:val="00E53BB9"/>
    <w:rsid w:val="00E53D8F"/>
    <w:rsid w:val="00E54893"/>
    <w:rsid w:val="00E54A99"/>
    <w:rsid w:val="00E54F7A"/>
    <w:rsid w:val="00E5526B"/>
    <w:rsid w:val="00E5627A"/>
    <w:rsid w:val="00E5641D"/>
    <w:rsid w:val="00E564C9"/>
    <w:rsid w:val="00E565CC"/>
    <w:rsid w:val="00E569A4"/>
    <w:rsid w:val="00E56B38"/>
    <w:rsid w:val="00E572A3"/>
    <w:rsid w:val="00E57BA6"/>
    <w:rsid w:val="00E606EE"/>
    <w:rsid w:val="00E60AB8"/>
    <w:rsid w:val="00E60B4E"/>
    <w:rsid w:val="00E610F6"/>
    <w:rsid w:val="00E61A1F"/>
    <w:rsid w:val="00E61A8A"/>
    <w:rsid w:val="00E61E09"/>
    <w:rsid w:val="00E62962"/>
    <w:rsid w:val="00E6304E"/>
    <w:rsid w:val="00E631B4"/>
    <w:rsid w:val="00E63556"/>
    <w:rsid w:val="00E635B1"/>
    <w:rsid w:val="00E642E3"/>
    <w:rsid w:val="00E6447F"/>
    <w:rsid w:val="00E64773"/>
    <w:rsid w:val="00E64A7A"/>
    <w:rsid w:val="00E64DA1"/>
    <w:rsid w:val="00E6514D"/>
    <w:rsid w:val="00E652A2"/>
    <w:rsid w:val="00E6531B"/>
    <w:rsid w:val="00E654D2"/>
    <w:rsid w:val="00E657BF"/>
    <w:rsid w:val="00E65A6B"/>
    <w:rsid w:val="00E65D1B"/>
    <w:rsid w:val="00E65E7A"/>
    <w:rsid w:val="00E66A86"/>
    <w:rsid w:val="00E66CD8"/>
    <w:rsid w:val="00E670C6"/>
    <w:rsid w:val="00E6711B"/>
    <w:rsid w:val="00E6726B"/>
    <w:rsid w:val="00E67911"/>
    <w:rsid w:val="00E67E1B"/>
    <w:rsid w:val="00E70033"/>
    <w:rsid w:val="00E70195"/>
    <w:rsid w:val="00E7169A"/>
    <w:rsid w:val="00E71D0D"/>
    <w:rsid w:val="00E720D1"/>
    <w:rsid w:val="00E722FB"/>
    <w:rsid w:val="00E72ED5"/>
    <w:rsid w:val="00E734F2"/>
    <w:rsid w:val="00E73CCF"/>
    <w:rsid w:val="00E7435C"/>
    <w:rsid w:val="00E74537"/>
    <w:rsid w:val="00E745B5"/>
    <w:rsid w:val="00E749FC"/>
    <w:rsid w:val="00E7581A"/>
    <w:rsid w:val="00E7601C"/>
    <w:rsid w:val="00E76489"/>
    <w:rsid w:val="00E766EC"/>
    <w:rsid w:val="00E76A74"/>
    <w:rsid w:val="00E76E47"/>
    <w:rsid w:val="00E76FB0"/>
    <w:rsid w:val="00E7711C"/>
    <w:rsid w:val="00E771A4"/>
    <w:rsid w:val="00E77216"/>
    <w:rsid w:val="00E77817"/>
    <w:rsid w:val="00E778F0"/>
    <w:rsid w:val="00E779DC"/>
    <w:rsid w:val="00E8072E"/>
    <w:rsid w:val="00E80DBA"/>
    <w:rsid w:val="00E81C14"/>
    <w:rsid w:val="00E81EC8"/>
    <w:rsid w:val="00E821EF"/>
    <w:rsid w:val="00E8245A"/>
    <w:rsid w:val="00E82C36"/>
    <w:rsid w:val="00E83245"/>
    <w:rsid w:val="00E8369A"/>
    <w:rsid w:val="00E83D4E"/>
    <w:rsid w:val="00E845BE"/>
    <w:rsid w:val="00E8499F"/>
    <w:rsid w:val="00E84EDF"/>
    <w:rsid w:val="00E857FC"/>
    <w:rsid w:val="00E85BCF"/>
    <w:rsid w:val="00E85FC7"/>
    <w:rsid w:val="00E8626C"/>
    <w:rsid w:val="00E863E5"/>
    <w:rsid w:val="00E86827"/>
    <w:rsid w:val="00E86C89"/>
    <w:rsid w:val="00E86C9F"/>
    <w:rsid w:val="00E870EA"/>
    <w:rsid w:val="00E87170"/>
    <w:rsid w:val="00E879B3"/>
    <w:rsid w:val="00E90011"/>
    <w:rsid w:val="00E9031A"/>
    <w:rsid w:val="00E90584"/>
    <w:rsid w:val="00E90865"/>
    <w:rsid w:val="00E90A47"/>
    <w:rsid w:val="00E90E3E"/>
    <w:rsid w:val="00E90F69"/>
    <w:rsid w:val="00E9108C"/>
    <w:rsid w:val="00E9153A"/>
    <w:rsid w:val="00E916BC"/>
    <w:rsid w:val="00E916E8"/>
    <w:rsid w:val="00E91B53"/>
    <w:rsid w:val="00E91C73"/>
    <w:rsid w:val="00E92016"/>
    <w:rsid w:val="00E92086"/>
    <w:rsid w:val="00E924F5"/>
    <w:rsid w:val="00E92653"/>
    <w:rsid w:val="00E926B0"/>
    <w:rsid w:val="00E92780"/>
    <w:rsid w:val="00E92AA8"/>
    <w:rsid w:val="00E92B16"/>
    <w:rsid w:val="00E934DE"/>
    <w:rsid w:val="00E9375D"/>
    <w:rsid w:val="00E93C3A"/>
    <w:rsid w:val="00E93DD7"/>
    <w:rsid w:val="00E94602"/>
    <w:rsid w:val="00E94771"/>
    <w:rsid w:val="00E948BD"/>
    <w:rsid w:val="00E94937"/>
    <w:rsid w:val="00E95719"/>
    <w:rsid w:val="00E95745"/>
    <w:rsid w:val="00E96215"/>
    <w:rsid w:val="00E9623E"/>
    <w:rsid w:val="00E96357"/>
    <w:rsid w:val="00EA0B24"/>
    <w:rsid w:val="00EA14C0"/>
    <w:rsid w:val="00EA1516"/>
    <w:rsid w:val="00EA16BC"/>
    <w:rsid w:val="00EA214F"/>
    <w:rsid w:val="00EA238E"/>
    <w:rsid w:val="00EA271A"/>
    <w:rsid w:val="00EA2F97"/>
    <w:rsid w:val="00EA302F"/>
    <w:rsid w:val="00EA3330"/>
    <w:rsid w:val="00EA3475"/>
    <w:rsid w:val="00EA3603"/>
    <w:rsid w:val="00EA3C60"/>
    <w:rsid w:val="00EA3CAF"/>
    <w:rsid w:val="00EA4231"/>
    <w:rsid w:val="00EA45A7"/>
    <w:rsid w:val="00EA4F88"/>
    <w:rsid w:val="00EA5C34"/>
    <w:rsid w:val="00EA66BB"/>
    <w:rsid w:val="00EA6F37"/>
    <w:rsid w:val="00EA7323"/>
    <w:rsid w:val="00EA7D3F"/>
    <w:rsid w:val="00EA7D66"/>
    <w:rsid w:val="00EB05E5"/>
    <w:rsid w:val="00EB08D6"/>
    <w:rsid w:val="00EB1185"/>
    <w:rsid w:val="00EB11CB"/>
    <w:rsid w:val="00EB19C0"/>
    <w:rsid w:val="00EB1AE5"/>
    <w:rsid w:val="00EB21A6"/>
    <w:rsid w:val="00EB2770"/>
    <w:rsid w:val="00EB304B"/>
    <w:rsid w:val="00EB356A"/>
    <w:rsid w:val="00EB416B"/>
    <w:rsid w:val="00EB4410"/>
    <w:rsid w:val="00EB463F"/>
    <w:rsid w:val="00EB468C"/>
    <w:rsid w:val="00EB4792"/>
    <w:rsid w:val="00EB4D21"/>
    <w:rsid w:val="00EB55CD"/>
    <w:rsid w:val="00EB5E9D"/>
    <w:rsid w:val="00EB6403"/>
    <w:rsid w:val="00EB68B0"/>
    <w:rsid w:val="00EB6B73"/>
    <w:rsid w:val="00EB6C90"/>
    <w:rsid w:val="00EB6E27"/>
    <w:rsid w:val="00EB6E4A"/>
    <w:rsid w:val="00EB75F8"/>
    <w:rsid w:val="00EB76FC"/>
    <w:rsid w:val="00EB78CF"/>
    <w:rsid w:val="00EB7D42"/>
    <w:rsid w:val="00EB7F50"/>
    <w:rsid w:val="00EB7F9F"/>
    <w:rsid w:val="00EC0176"/>
    <w:rsid w:val="00EC046E"/>
    <w:rsid w:val="00EC0A66"/>
    <w:rsid w:val="00EC0C6B"/>
    <w:rsid w:val="00EC1BA4"/>
    <w:rsid w:val="00EC29CE"/>
    <w:rsid w:val="00EC2A10"/>
    <w:rsid w:val="00EC2CFC"/>
    <w:rsid w:val="00EC3015"/>
    <w:rsid w:val="00EC3428"/>
    <w:rsid w:val="00EC492F"/>
    <w:rsid w:val="00EC4B60"/>
    <w:rsid w:val="00EC57FA"/>
    <w:rsid w:val="00EC5D8D"/>
    <w:rsid w:val="00EC5DC2"/>
    <w:rsid w:val="00EC6090"/>
    <w:rsid w:val="00EC666D"/>
    <w:rsid w:val="00EC6F33"/>
    <w:rsid w:val="00EC6FDD"/>
    <w:rsid w:val="00EC71EA"/>
    <w:rsid w:val="00EC7254"/>
    <w:rsid w:val="00EC73C1"/>
    <w:rsid w:val="00ED0C14"/>
    <w:rsid w:val="00ED0D2A"/>
    <w:rsid w:val="00ED1334"/>
    <w:rsid w:val="00ED1375"/>
    <w:rsid w:val="00ED1394"/>
    <w:rsid w:val="00ED1A0A"/>
    <w:rsid w:val="00ED1B04"/>
    <w:rsid w:val="00ED1F64"/>
    <w:rsid w:val="00ED22F4"/>
    <w:rsid w:val="00ED2904"/>
    <w:rsid w:val="00ED3C4D"/>
    <w:rsid w:val="00ED43FF"/>
    <w:rsid w:val="00ED4925"/>
    <w:rsid w:val="00ED4C65"/>
    <w:rsid w:val="00ED5261"/>
    <w:rsid w:val="00ED556C"/>
    <w:rsid w:val="00ED5BE2"/>
    <w:rsid w:val="00ED5E3D"/>
    <w:rsid w:val="00ED5EB6"/>
    <w:rsid w:val="00ED5F38"/>
    <w:rsid w:val="00ED6155"/>
    <w:rsid w:val="00ED685F"/>
    <w:rsid w:val="00ED68F6"/>
    <w:rsid w:val="00ED73FC"/>
    <w:rsid w:val="00ED7619"/>
    <w:rsid w:val="00ED7AD0"/>
    <w:rsid w:val="00ED7B70"/>
    <w:rsid w:val="00EE0369"/>
    <w:rsid w:val="00EE0EE9"/>
    <w:rsid w:val="00EE1584"/>
    <w:rsid w:val="00EE1DA8"/>
    <w:rsid w:val="00EE1E1A"/>
    <w:rsid w:val="00EE1F8C"/>
    <w:rsid w:val="00EE213B"/>
    <w:rsid w:val="00EE27C4"/>
    <w:rsid w:val="00EE2936"/>
    <w:rsid w:val="00EE2A02"/>
    <w:rsid w:val="00EE327C"/>
    <w:rsid w:val="00EE3405"/>
    <w:rsid w:val="00EE3814"/>
    <w:rsid w:val="00EE4525"/>
    <w:rsid w:val="00EE4985"/>
    <w:rsid w:val="00EE4A73"/>
    <w:rsid w:val="00EE4E16"/>
    <w:rsid w:val="00EE4F25"/>
    <w:rsid w:val="00EE5070"/>
    <w:rsid w:val="00EE5988"/>
    <w:rsid w:val="00EE5A27"/>
    <w:rsid w:val="00EE5B0C"/>
    <w:rsid w:val="00EE64D0"/>
    <w:rsid w:val="00EE6E40"/>
    <w:rsid w:val="00EE7567"/>
    <w:rsid w:val="00EE7CE8"/>
    <w:rsid w:val="00EF035B"/>
    <w:rsid w:val="00EF07FE"/>
    <w:rsid w:val="00EF13A3"/>
    <w:rsid w:val="00EF17D9"/>
    <w:rsid w:val="00EF195E"/>
    <w:rsid w:val="00EF19C5"/>
    <w:rsid w:val="00EF1EC6"/>
    <w:rsid w:val="00EF1EFF"/>
    <w:rsid w:val="00EF24EF"/>
    <w:rsid w:val="00EF28AB"/>
    <w:rsid w:val="00EF296D"/>
    <w:rsid w:val="00EF2B50"/>
    <w:rsid w:val="00EF3585"/>
    <w:rsid w:val="00EF365B"/>
    <w:rsid w:val="00EF3788"/>
    <w:rsid w:val="00EF3907"/>
    <w:rsid w:val="00EF3E9E"/>
    <w:rsid w:val="00EF46B0"/>
    <w:rsid w:val="00EF4A33"/>
    <w:rsid w:val="00EF4E6A"/>
    <w:rsid w:val="00EF5158"/>
    <w:rsid w:val="00EF52C1"/>
    <w:rsid w:val="00EF5852"/>
    <w:rsid w:val="00EF64B3"/>
    <w:rsid w:val="00EF6951"/>
    <w:rsid w:val="00EF6BA9"/>
    <w:rsid w:val="00EF6C05"/>
    <w:rsid w:val="00EF6D92"/>
    <w:rsid w:val="00EF7162"/>
    <w:rsid w:val="00EF734A"/>
    <w:rsid w:val="00EF7667"/>
    <w:rsid w:val="00EF7891"/>
    <w:rsid w:val="00EF7E8F"/>
    <w:rsid w:val="00EF7EFC"/>
    <w:rsid w:val="00F00968"/>
    <w:rsid w:val="00F00A90"/>
    <w:rsid w:val="00F01753"/>
    <w:rsid w:val="00F01D57"/>
    <w:rsid w:val="00F02062"/>
    <w:rsid w:val="00F02094"/>
    <w:rsid w:val="00F020F7"/>
    <w:rsid w:val="00F0211B"/>
    <w:rsid w:val="00F0220D"/>
    <w:rsid w:val="00F022DB"/>
    <w:rsid w:val="00F027CD"/>
    <w:rsid w:val="00F0299B"/>
    <w:rsid w:val="00F02A8B"/>
    <w:rsid w:val="00F0332E"/>
    <w:rsid w:val="00F0359B"/>
    <w:rsid w:val="00F03C06"/>
    <w:rsid w:val="00F05CC3"/>
    <w:rsid w:val="00F0607A"/>
    <w:rsid w:val="00F067F3"/>
    <w:rsid w:val="00F068DC"/>
    <w:rsid w:val="00F06DA6"/>
    <w:rsid w:val="00F0769B"/>
    <w:rsid w:val="00F0798E"/>
    <w:rsid w:val="00F07E64"/>
    <w:rsid w:val="00F1000B"/>
    <w:rsid w:val="00F102B0"/>
    <w:rsid w:val="00F10654"/>
    <w:rsid w:val="00F111A0"/>
    <w:rsid w:val="00F11542"/>
    <w:rsid w:val="00F11B38"/>
    <w:rsid w:val="00F11B46"/>
    <w:rsid w:val="00F11CB9"/>
    <w:rsid w:val="00F122F7"/>
    <w:rsid w:val="00F126CB"/>
    <w:rsid w:val="00F127A7"/>
    <w:rsid w:val="00F133D1"/>
    <w:rsid w:val="00F13402"/>
    <w:rsid w:val="00F13426"/>
    <w:rsid w:val="00F13D5E"/>
    <w:rsid w:val="00F14938"/>
    <w:rsid w:val="00F14C4A"/>
    <w:rsid w:val="00F14D43"/>
    <w:rsid w:val="00F15678"/>
    <w:rsid w:val="00F15C3C"/>
    <w:rsid w:val="00F15EA7"/>
    <w:rsid w:val="00F16345"/>
    <w:rsid w:val="00F1636A"/>
    <w:rsid w:val="00F1638A"/>
    <w:rsid w:val="00F16B9F"/>
    <w:rsid w:val="00F17630"/>
    <w:rsid w:val="00F17797"/>
    <w:rsid w:val="00F17F3B"/>
    <w:rsid w:val="00F20051"/>
    <w:rsid w:val="00F20112"/>
    <w:rsid w:val="00F20CCC"/>
    <w:rsid w:val="00F21535"/>
    <w:rsid w:val="00F21880"/>
    <w:rsid w:val="00F21CB4"/>
    <w:rsid w:val="00F2208F"/>
    <w:rsid w:val="00F223F2"/>
    <w:rsid w:val="00F22420"/>
    <w:rsid w:val="00F22C96"/>
    <w:rsid w:val="00F22F33"/>
    <w:rsid w:val="00F2354D"/>
    <w:rsid w:val="00F242B9"/>
    <w:rsid w:val="00F245C4"/>
    <w:rsid w:val="00F2467B"/>
    <w:rsid w:val="00F24ADC"/>
    <w:rsid w:val="00F24D5D"/>
    <w:rsid w:val="00F24E60"/>
    <w:rsid w:val="00F258FE"/>
    <w:rsid w:val="00F25CB4"/>
    <w:rsid w:val="00F26196"/>
    <w:rsid w:val="00F263A1"/>
    <w:rsid w:val="00F276F4"/>
    <w:rsid w:val="00F27B51"/>
    <w:rsid w:val="00F27BBA"/>
    <w:rsid w:val="00F27D52"/>
    <w:rsid w:val="00F30616"/>
    <w:rsid w:val="00F30623"/>
    <w:rsid w:val="00F306C4"/>
    <w:rsid w:val="00F30C7D"/>
    <w:rsid w:val="00F3123E"/>
    <w:rsid w:val="00F3137A"/>
    <w:rsid w:val="00F314A2"/>
    <w:rsid w:val="00F31D7A"/>
    <w:rsid w:val="00F31E8A"/>
    <w:rsid w:val="00F31F9C"/>
    <w:rsid w:val="00F320E7"/>
    <w:rsid w:val="00F333D2"/>
    <w:rsid w:val="00F33C22"/>
    <w:rsid w:val="00F33C63"/>
    <w:rsid w:val="00F34135"/>
    <w:rsid w:val="00F343DA"/>
    <w:rsid w:val="00F3497A"/>
    <w:rsid w:val="00F349AC"/>
    <w:rsid w:val="00F34CFD"/>
    <w:rsid w:val="00F34EB0"/>
    <w:rsid w:val="00F35D6B"/>
    <w:rsid w:val="00F35EF9"/>
    <w:rsid w:val="00F3618C"/>
    <w:rsid w:val="00F361F6"/>
    <w:rsid w:val="00F36466"/>
    <w:rsid w:val="00F3679A"/>
    <w:rsid w:val="00F368A6"/>
    <w:rsid w:val="00F36A3F"/>
    <w:rsid w:val="00F36C81"/>
    <w:rsid w:val="00F36F7F"/>
    <w:rsid w:val="00F3703D"/>
    <w:rsid w:val="00F37CF0"/>
    <w:rsid w:val="00F37E1A"/>
    <w:rsid w:val="00F37F96"/>
    <w:rsid w:val="00F40315"/>
    <w:rsid w:val="00F4036B"/>
    <w:rsid w:val="00F40A3B"/>
    <w:rsid w:val="00F40A71"/>
    <w:rsid w:val="00F40F61"/>
    <w:rsid w:val="00F410B9"/>
    <w:rsid w:val="00F410DB"/>
    <w:rsid w:val="00F410E1"/>
    <w:rsid w:val="00F411D4"/>
    <w:rsid w:val="00F416BF"/>
    <w:rsid w:val="00F420B4"/>
    <w:rsid w:val="00F434DC"/>
    <w:rsid w:val="00F440F1"/>
    <w:rsid w:val="00F44721"/>
    <w:rsid w:val="00F44FE5"/>
    <w:rsid w:val="00F4538B"/>
    <w:rsid w:val="00F461B5"/>
    <w:rsid w:val="00F46357"/>
    <w:rsid w:val="00F46542"/>
    <w:rsid w:val="00F468EB"/>
    <w:rsid w:val="00F46935"/>
    <w:rsid w:val="00F4725B"/>
    <w:rsid w:val="00F472A2"/>
    <w:rsid w:val="00F4780B"/>
    <w:rsid w:val="00F5009C"/>
    <w:rsid w:val="00F500D5"/>
    <w:rsid w:val="00F5040E"/>
    <w:rsid w:val="00F50885"/>
    <w:rsid w:val="00F50E06"/>
    <w:rsid w:val="00F51007"/>
    <w:rsid w:val="00F5190A"/>
    <w:rsid w:val="00F51D66"/>
    <w:rsid w:val="00F5236D"/>
    <w:rsid w:val="00F52C81"/>
    <w:rsid w:val="00F52EA6"/>
    <w:rsid w:val="00F52FF8"/>
    <w:rsid w:val="00F5339F"/>
    <w:rsid w:val="00F534BF"/>
    <w:rsid w:val="00F53D7F"/>
    <w:rsid w:val="00F53EC5"/>
    <w:rsid w:val="00F53F3E"/>
    <w:rsid w:val="00F53F4C"/>
    <w:rsid w:val="00F540E0"/>
    <w:rsid w:val="00F55052"/>
    <w:rsid w:val="00F55752"/>
    <w:rsid w:val="00F564A3"/>
    <w:rsid w:val="00F56E8D"/>
    <w:rsid w:val="00F5729C"/>
    <w:rsid w:val="00F572D5"/>
    <w:rsid w:val="00F60025"/>
    <w:rsid w:val="00F608DB"/>
    <w:rsid w:val="00F60CA1"/>
    <w:rsid w:val="00F60DF0"/>
    <w:rsid w:val="00F60F24"/>
    <w:rsid w:val="00F611FD"/>
    <w:rsid w:val="00F6139D"/>
    <w:rsid w:val="00F61A67"/>
    <w:rsid w:val="00F61C3B"/>
    <w:rsid w:val="00F61D6E"/>
    <w:rsid w:val="00F62D7E"/>
    <w:rsid w:val="00F639DC"/>
    <w:rsid w:val="00F63A2E"/>
    <w:rsid w:val="00F63D4E"/>
    <w:rsid w:val="00F63E10"/>
    <w:rsid w:val="00F641BB"/>
    <w:rsid w:val="00F64575"/>
    <w:rsid w:val="00F648A9"/>
    <w:rsid w:val="00F64AC0"/>
    <w:rsid w:val="00F6527D"/>
    <w:rsid w:val="00F661E9"/>
    <w:rsid w:val="00F671EC"/>
    <w:rsid w:val="00F674B7"/>
    <w:rsid w:val="00F67646"/>
    <w:rsid w:val="00F67DFE"/>
    <w:rsid w:val="00F700E6"/>
    <w:rsid w:val="00F702EB"/>
    <w:rsid w:val="00F704EA"/>
    <w:rsid w:val="00F7060C"/>
    <w:rsid w:val="00F707E3"/>
    <w:rsid w:val="00F709C7"/>
    <w:rsid w:val="00F70B8F"/>
    <w:rsid w:val="00F711C4"/>
    <w:rsid w:val="00F7173A"/>
    <w:rsid w:val="00F72599"/>
    <w:rsid w:val="00F72666"/>
    <w:rsid w:val="00F726D5"/>
    <w:rsid w:val="00F728A6"/>
    <w:rsid w:val="00F73024"/>
    <w:rsid w:val="00F73738"/>
    <w:rsid w:val="00F73A24"/>
    <w:rsid w:val="00F73BC2"/>
    <w:rsid w:val="00F73ECC"/>
    <w:rsid w:val="00F741AD"/>
    <w:rsid w:val="00F741F8"/>
    <w:rsid w:val="00F744D0"/>
    <w:rsid w:val="00F75D9D"/>
    <w:rsid w:val="00F76266"/>
    <w:rsid w:val="00F763DF"/>
    <w:rsid w:val="00F7656C"/>
    <w:rsid w:val="00F76627"/>
    <w:rsid w:val="00F7662A"/>
    <w:rsid w:val="00F76643"/>
    <w:rsid w:val="00F7671D"/>
    <w:rsid w:val="00F767BC"/>
    <w:rsid w:val="00F76C44"/>
    <w:rsid w:val="00F76FAF"/>
    <w:rsid w:val="00F76FE4"/>
    <w:rsid w:val="00F7739F"/>
    <w:rsid w:val="00F778D1"/>
    <w:rsid w:val="00F7796A"/>
    <w:rsid w:val="00F80466"/>
    <w:rsid w:val="00F808E5"/>
    <w:rsid w:val="00F80B18"/>
    <w:rsid w:val="00F810C0"/>
    <w:rsid w:val="00F81449"/>
    <w:rsid w:val="00F8236B"/>
    <w:rsid w:val="00F8249E"/>
    <w:rsid w:val="00F82BDC"/>
    <w:rsid w:val="00F82CF6"/>
    <w:rsid w:val="00F82D34"/>
    <w:rsid w:val="00F82ED0"/>
    <w:rsid w:val="00F831EA"/>
    <w:rsid w:val="00F832FB"/>
    <w:rsid w:val="00F83371"/>
    <w:rsid w:val="00F83E55"/>
    <w:rsid w:val="00F840F6"/>
    <w:rsid w:val="00F859BF"/>
    <w:rsid w:val="00F85FA6"/>
    <w:rsid w:val="00F860B6"/>
    <w:rsid w:val="00F862A2"/>
    <w:rsid w:val="00F87186"/>
    <w:rsid w:val="00F8790B"/>
    <w:rsid w:val="00F87CD1"/>
    <w:rsid w:val="00F90268"/>
    <w:rsid w:val="00F9050E"/>
    <w:rsid w:val="00F9096B"/>
    <w:rsid w:val="00F9098C"/>
    <w:rsid w:val="00F90BB5"/>
    <w:rsid w:val="00F90C92"/>
    <w:rsid w:val="00F90EAD"/>
    <w:rsid w:val="00F92123"/>
    <w:rsid w:val="00F92295"/>
    <w:rsid w:val="00F927D9"/>
    <w:rsid w:val="00F92A00"/>
    <w:rsid w:val="00F93501"/>
    <w:rsid w:val="00F93948"/>
    <w:rsid w:val="00F93D67"/>
    <w:rsid w:val="00F93F4A"/>
    <w:rsid w:val="00F941D6"/>
    <w:rsid w:val="00F94472"/>
    <w:rsid w:val="00F945B3"/>
    <w:rsid w:val="00F947A5"/>
    <w:rsid w:val="00F94AB6"/>
    <w:rsid w:val="00F94C8E"/>
    <w:rsid w:val="00F950D1"/>
    <w:rsid w:val="00F95425"/>
    <w:rsid w:val="00F958D0"/>
    <w:rsid w:val="00F964A6"/>
    <w:rsid w:val="00F968D0"/>
    <w:rsid w:val="00F97268"/>
    <w:rsid w:val="00F973D2"/>
    <w:rsid w:val="00F97553"/>
    <w:rsid w:val="00F97C4C"/>
    <w:rsid w:val="00FA05F6"/>
    <w:rsid w:val="00FA07A8"/>
    <w:rsid w:val="00FA0897"/>
    <w:rsid w:val="00FA0C11"/>
    <w:rsid w:val="00FA149F"/>
    <w:rsid w:val="00FA14CA"/>
    <w:rsid w:val="00FA1621"/>
    <w:rsid w:val="00FA163C"/>
    <w:rsid w:val="00FA19A9"/>
    <w:rsid w:val="00FA1AF5"/>
    <w:rsid w:val="00FA2D92"/>
    <w:rsid w:val="00FA2FCD"/>
    <w:rsid w:val="00FA403A"/>
    <w:rsid w:val="00FA426A"/>
    <w:rsid w:val="00FA47E4"/>
    <w:rsid w:val="00FA502A"/>
    <w:rsid w:val="00FA511F"/>
    <w:rsid w:val="00FA56A2"/>
    <w:rsid w:val="00FA5B04"/>
    <w:rsid w:val="00FA630B"/>
    <w:rsid w:val="00FA674B"/>
    <w:rsid w:val="00FA6AF5"/>
    <w:rsid w:val="00FA6BB8"/>
    <w:rsid w:val="00FA7088"/>
    <w:rsid w:val="00FA7108"/>
    <w:rsid w:val="00FA720C"/>
    <w:rsid w:val="00FA73A7"/>
    <w:rsid w:val="00FA751E"/>
    <w:rsid w:val="00FB0002"/>
    <w:rsid w:val="00FB006C"/>
    <w:rsid w:val="00FB0626"/>
    <w:rsid w:val="00FB0A9D"/>
    <w:rsid w:val="00FB0C0D"/>
    <w:rsid w:val="00FB10C7"/>
    <w:rsid w:val="00FB121C"/>
    <w:rsid w:val="00FB1234"/>
    <w:rsid w:val="00FB1272"/>
    <w:rsid w:val="00FB136E"/>
    <w:rsid w:val="00FB1470"/>
    <w:rsid w:val="00FB163A"/>
    <w:rsid w:val="00FB16A9"/>
    <w:rsid w:val="00FB23C2"/>
    <w:rsid w:val="00FB2422"/>
    <w:rsid w:val="00FB26CC"/>
    <w:rsid w:val="00FB2953"/>
    <w:rsid w:val="00FB2BB4"/>
    <w:rsid w:val="00FB2D07"/>
    <w:rsid w:val="00FB308D"/>
    <w:rsid w:val="00FB3165"/>
    <w:rsid w:val="00FB3537"/>
    <w:rsid w:val="00FB3722"/>
    <w:rsid w:val="00FB393C"/>
    <w:rsid w:val="00FB3B34"/>
    <w:rsid w:val="00FB3B54"/>
    <w:rsid w:val="00FB440C"/>
    <w:rsid w:val="00FB4B41"/>
    <w:rsid w:val="00FB50FA"/>
    <w:rsid w:val="00FB5A2A"/>
    <w:rsid w:val="00FB60B5"/>
    <w:rsid w:val="00FB649B"/>
    <w:rsid w:val="00FB713F"/>
    <w:rsid w:val="00FB7725"/>
    <w:rsid w:val="00FB7BC3"/>
    <w:rsid w:val="00FC0679"/>
    <w:rsid w:val="00FC0797"/>
    <w:rsid w:val="00FC07F9"/>
    <w:rsid w:val="00FC0922"/>
    <w:rsid w:val="00FC0D86"/>
    <w:rsid w:val="00FC0F22"/>
    <w:rsid w:val="00FC18B7"/>
    <w:rsid w:val="00FC19A4"/>
    <w:rsid w:val="00FC1F82"/>
    <w:rsid w:val="00FC2941"/>
    <w:rsid w:val="00FC2A24"/>
    <w:rsid w:val="00FC342C"/>
    <w:rsid w:val="00FC381A"/>
    <w:rsid w:val="00FC385A"/>
    <w:rsid w:val="00FC3A25"/>
    <w:rsid w:val="00FC4724"/>
    <w:rsid w:val="00FC56CA"/>
    <w:rsid w:val="00FC5B47"/>
    <w:rsid w:val="00FC5BA6"/>
    <w:rsid w:val="00FC6228"/>
    <w:rsid w:val="00FC67EE"/>
    <w:rsid w:val="00FC6A42"/>
    <w:rsid w:val="00FC6C7E"/>
    <w:rsid w:val="00FC6CF0"/>
    <w:rsid w:val="00FC733C"/>
    <w:rsid w:val="00FC7BCA"/>
    <w:rsid w:val="00FC7D87"/>
    <w:rsid w:val="00FC7EC9"/>
    <w:rsid w:val="00FD011C"/>
    <w:rsid w:val="00FD018D"/>
    <w:rsid w:val="00FD02C2"/>
    <w:rsid w:val="00FD08D3"/>
    <w:rsid w:val="00FD0DC4"/>
    <w:rsid w:val="00FD0E8D"/>
    <w:rsid w:val="00FD110A"/>
    <w:rsid w:val="00FD1234"/>
    <w:rsid w:val="00FD13B1"/>
    <w:rsid w:val="00FD1926"/>
    <w:rsid w:val="00FD1C79"/>
    <w:rsid w:val="00FD24AE"/>
    <w:rsid w:val="00FD2B35"/>
    <w:rsid w:val="00FD2F56"/>
    <w:rsid w:val="00FD31EA"/>
    <w:rsid w:val="00FD3353"/>
    <w:rsid w:val="00FD3742"/>
    <w:rsid w:val="00FD3C68"/>
    <w:rsid w:val="00FD4188"/>
    <w:rsid w:val="00FD42AB"/>
    <w:rsid w:val="00FD4338"/>
    <w:rsid w:val="00FD4454"/>
    <w:rsid w:val="00FD4CE9"/>
    <w:rsid w:val="00FD5497"/>
    <w:rsid w:val="00FD5C26"/>
    <w:rsid w:val="00FD5FC1"/>
    <w:rsid w:val="00FD640B"/>
    <w:rsid w:val="00FD6AB0"/>
    <w:rsid w:val="00FD6B07"/>
    <w:rsid w:val="00FD6F2E"/>
    <w:rsid w:val="00FD73F0"/>
    <w:rsid w:val="00FD76F7"/>
    <w:rsid w:val="00FD7708"/>
    <w:rsid w:val="00FD7879"/>
    <w:rsid w:val="00FE0440"/>
    <w:rsid w:val="00FE053E"/>
    <w:rsid w:val="00FE06D9"/>
    <w:rsid w:val="00FE0F92"/>
    <w:rsid w:val="00FE1098"/>
    <w:rsid w:val="00FE19DE"/>
    <w:rsid w:val="00FE2326"/>
    <w:rsid w:val="00FE2618"/>
    <w:rsid w:val="00FE2D59"/>
    <w:rsid w:val="00FE3869"/>
    <w:rsid w:val="00FE38C1"/>
    <w:rsid w:val="00FE3B41"/>
    <w:rsid w:val="00FE4641"/>
    <w:rsid w:val="00FE4F51"/>
    <w:rsid w:val="00FE5B52"/>
    <w:rsid w:val="00FE60F7"/>
    <w:rsid w:val="00FE6191"/>
    <w:rsid w:val="00FE639F"/>
    <w:rsid w:val="00FE642A"/>
    <w:rsid w:val="00FE7065"/>
    <w:rsid w:val="00FE738C"/>
    <w:rsid w:val="00FE7949"/>
    <w:rsid w:val="00FE7F66"/>
    <w:rsid w:val="00FF06DD"/>
    <w:rsid w:val="00FF08E4"/>
    <w:rsid w:val="00FF0A6B"/>
    <w:rsid w:val="00FF0C3D"/>
    <w:rsid w:val="00FF0D0C"/>
    <w:rsid w:val="00FF16A2"/>
    <w:rsid w:val="00FF189B"/>
    <w:rsid w:val="00FF1B17"/>
    <w:rsid w:val="00FF1F90"/>
    <w:rsid w:val="00FF1FD6"/>
    <w:rsid w:val="00FF2010"/>
    <w:rsid w:val="00FF2091"/>
    <w:rsid w:val="00FF234E"/>
    <w:rsid w:val="00FF2504"/>
    <w:rsid w:val="00FF340E"/>
    <w:rsid w:val="00FF3AF6"/>
    <w:rsid w:val="00FF3EC0"/>
    <w:rsid w:val="00FF44C7"/>
    <w:rsid w:val="00FF4643"/>
    <w:rsid w:val="00FF49B5"/>
    <w:rsid w:val="00FF4F93"/>
    <w:rsid w:val="00FF5B1D"/>
    <w:rsid w:val="00FF5CA7"/>
    <w:rsid w:val="00FF5D46"/>
    <w:rsid w:val="00FF5E1C"/>
    <w:rsid w:val="00FF6323"/>
    <w:rsid w:val="00FF6EF7"/>
    <w:rsid w:val="00FF714F"/>
    <w:rsid w:val="00FF7153"/>
    <w:rsid w:val="00FF716C"/>
    <w:rsid w:val="00FF7274"/>
    <w:rsid w:val="00FF73A0"/>
    <w:rsid w:val="00FF7602"/>
    <w:rsid w:val="00FF77F0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A3C79"/>
  <w15:chartTrackingRefBased/>
  <w15:docId w15:val="{FEA94F59-85C8-E548-8322-9657C13A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4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6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4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kern w:val="28"/>
    </w:rPr>
  </w:style>
  <w:style w:type="paragraph" w:styleId="Nagwek1">
    <w:name w:val="heading 1"/>
    <w:aliases w:val="Datasheet title,1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qFormat/>
    <w:rsid w:val="006611B1"/>
    <w:pPr>
      <w:keepNext/>
      <w:widowControl/>
      <w:jc w:val="center"/>
      <w:outlineLvl w:val="0"/>
    </w:pPr>
    <w:rPr>
      <w:rFonts w:ascii="Times New Roman" w:hAnsi="Times New Roman" w:cs="Times New Roman"/>
      <w:b/>
      <w:kern w:val="0"/>
      <w:lang w:val="x-none"/>
    </w:rPr>
  </w:style>
  <w:style w:type="paragraph" w:styleId="Nagwek2">
    <w:name w:val="heading 2"/>
    <w:aliases w:val="2,Header 2,H2,UNDERRUBRIK 1-2,Level 2,Reset numbering,Abschnitt,Arial 12 Fett Kursiv,2 headline,h,H21,H22,HD2,PIM2,wally's numerowanie 1"/>
    <w:basedOn w:val="Normalny"/>
    <w:next w:val="Normalny"/>
    <w:link w:val="Nagwek2Znak"/>
    <w:qFormat/>
    <w:rsid w:val="006611B1"/>
    <w:pPr>
      <w:keepNext/>
      <w:spacing w:before="240" w:after="60"/>
      <w:outlineLvl w:val="1"/>
    </w:pPr>
    <w:rPr>
      <w:rFonts w:ascii="Arial" w:hAnsi="Arial" w:cs="Times New Roman"/>
      <w:b/>
      <w:bCs/>
      <w:i/>
      <w:iCs/>
      <w:kern w:val="0"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3B1599"/>
    <w:pPr>
      <w:keepNext/>
      <w:ind w:right="708"/>
      <w:outlineLvl w:val="2"/>
    </w:pPr>
    <w:rPr>
      <w:rFonts w:ascii="Arial" w:hAnsi="Arial" w:cs="Times New Roman"/>
      <w:b/>
      <w:b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611B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6611B1"/>
    <w:pPr>
      <w:keepNext/>
      <w:widowControl/>
      <w:jc w:val="both"/>
      <w:outlineLvl w:val="4"/>
    </w:pPr>
    <w:rPr>
      <w:rFonts w:ascii="Arial" w:hAnsi="Arial" w:cs="Times New Roman"/>
      <w:b/>
      <w:bCs/>
      <w:u w:val="single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6611B1"/>
    <w:pPr>
      <w:spacing w:before="240" w:after="60"/>
      <w:outlineLvl w:val="5"/>
    </w:pPr>
    <w:rPr>
      <w:rFonts w:ascii="Calibri" w:hAnsi="Calibri" w:cs="Times New Roman"/>
      <w:b/>
      <w:bCs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6611B1"/>
    <w:pPr>
      <w:spacing w:before="240" w:after="60"/>
      <w:outlineLvl w:val="6"/>
    </w:pPr>
    <w:rPr>
      <w:rFonts w:ascii="Calibri" w:hAnsi="Calibri" w:cs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611B1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611B1"/>
    <w:pPr>
      <w:spacing w:before="240" w:after="60"/>
      <w:outlineLvl w:val="8"/>
    </w:pPr>
    <w:rPr>
      <w:rFonts w:ascii="Cambria" w:hAnsi="Cambria" w:cs="Times New Roman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atasheet title Znak,1 Znak,h1 Znak,level 1 Znak,Level 1 Head Znak,H1 Znak,Heading AJS Znak,Section Heading Znak,Kapitel Znak,Arial 14 Fett Znak,Arial 14 Fett1 Znak,Arial 14 Fett2 Znak,Arial 16 Fett Znak,Header 1 Znak,Head 1 Znak"/>
    <w:link w:val="Nagwek1"/>
    <w:rsid w:val="006611B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"/>
    <w:link w:val="Nagwek2"/>
    <w:rsid w:val="006611B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6611B1"/>
    <w:rPr>
      <w:rFonts w:ascii="Times New Roman" w:eastAsia="Times New Roman" w:hAnsi="Times New Roman" w:cs="Times New Roman"/>
      <w:b/>
      <w:bCs/>
      <w:kern w:val="28"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6611B1"/>
    <w:rPr>
      <w:rFonts w:ascii="Arial" w:eastAsia="Times New Roman" w:hAnsi="Arial" w:cs="Arial"/>
      <w:b/>
      <w:bCs/>
      <w:kern w:val="28"/>
      <w:sz w:val="20"/>
      <w:szCs w:val="20"/>
      <w:u w:val="single"/>
      <w:lang w:eastAsia="pl-PL"/>
    </w:rPr>
  </w:style>
  <w:style w:type="character" w:customStyle="1" w:styleId="Nagwek6Znak">
    <w:name w:val="Nagłówek 6 Znak"/>
    <w:link w:val="Nagwek6"/>
    <w:rsid w:val="006611B1"/>
    <w:rPr>
      <w:rFonts w:ascii="Calibri" w:eastAsia="Times New Roman" w:hAnsi="Calibri" w:cs="Times New Roman"/>
      <w:b/>
      <w:bCs/>
      <w:kern w:val="28"/>
      <w:lang w:eastAsia="pl-PL"/>
    </w:rPr>
  </w:style>
  <w:style w:type="character" w:customStyle="1" w:styleId="Nagwek7Znak">
    <w:name w:val="Nagłówek 7 Znak"/>
    <w:link w:val="Nagwek7"/>
    <w:rsid w:val="006611B1"/>
    <w:rPr>
      <w:rFonts w:ascii="Calibri" w:eastAsia="Times New Roman" w:hAnsi="Calibri" w:cs="Times New Roman"/>
      <w:kern w:val="28"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6611B1"/>
    <w:rPr>
      <w:rFonts w:ascii="Calibri" w:eastAsia="Times New Roman" w:hAnsi="Calibri" w:cs="Times New Roman"/>
      <w:i/>
      <w:iCs/>
      <w:kern w:val="28"/>
      <w:sz w:val="24"/>
      <w:szCs w:val="24"/>
      <w:lang w:eastAsia="pl-PL"/>
    </w:rPr>
  </w:style>
  <w:style w:type="character" w:customStyle="1" w:styleId="Nagwek9Znak">
    <w:name w:val="Nagłówek 9 Znak"/>
    <w:link w:val="Nagwek9"/>
    <w:rsid w:val="006611B1"/>
    <w:rPr>
      <w:rFonts w:ascii="Cambria" w:eastAsia="Times New Roman" w:hAnsi="Cambria" w:cs="Times New Roman"/>
      <w:kern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6611B1"/>
    <w:pPr>
      <w:widowControl/>
      <w:ind w:left="567" w:hanging="283"/>
      <w:jc w:val="both"/>
    </w:pPr>
    <w:rPr>
      <w:rFonts w:ascii="Arial" w:hAnsi="Arial" w:cs="Times New Roman"/>
      <w:lang w:val="x-none"/>
    </w:rPr>
  </w:style>
  <w:style w:type="character" w:customStyle="1" w:styleId="Tekstpodstawowywcity2Znak">
    <w:name w:val="Tekst podstawowy wcięty 2 Znak"/>
    <w:link w:val="Tekstpodstawowywcity2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611B1"/>
    <w:pPr>
      <w:widowControl/>
      <w:overflowPunct/>
      <w:spacing w:after="120"/>
      <w:ind w:left="283"/>
      <w:textAlignment w:val="auto"/>
    </w:pPr>
    <w:rPr>
      <w:rFonts w:ascii="Arial" w:hAnsi="Arial" w:cs="Times New Roman"/>
      <w:kern w:val="0"/>
      <w:lang w:val="en-GB"/>
    </w:rPr>
  </w:style>
  <w:style w:type="character" w:customStyle="1" w:styleId="TekstpodstawowywcityZnak">
    <w:name w:val="Tekst podstawowy wcięty Znak"/>
    <w:link w:val="Tekstpodstawowywcity"/>
    <w:rsid w:val="006611B1"/>
    <w:rPr>
      <w:rFonts w:ascii="Arial" w:eastAsia="Times New Roman" w:hAnsi="Arial" w:cs="Arial"/>
      <w:sz w:val="20"/>
      <w:szCs w:val="20"/>
      <w:lang w:val="en-GB" w:eastAsia="pl-PL"/>
    </w:rPr>
  </w:style>
  <w:style w:type="paragraph" w:styleId="Tekstpodstawowy3">
    <w:name w:val="Body Text 3"/>
    <w:basedOn w:val="Normalny"/>
    <w:link w:val="Tekstpodstawowy3Znak"/>
    <w:rsid w:val="006611B1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styleId="Listanumerowana">
    <w:name w:val="List Number"/>
    <w:basedOn w:val="Normalny"/>
    <w:link w:val="ListanumerowanaZnak"/>
    <w:rsid w:val="006611B1"/>
    <w:pPr>
      <w:spacing w:before="60"/>
      <w:jc w:val="both"/>
    </w:pPr>
    <w:rPr>
      <w:rFonts w:ascii="Arial" w:hAnsi="Arial" w:cs="Times New Roman"/>
      <w:kern w:val="0"/>
      <w:sz w:val="23"/>
      <w:szCs w:val="23"/>
      <w:lang w:val="x-none"/>
    </w:rPr>
  </w:style>
  <w:style w:type="paragraph" w:customStyle="1" w:styleId="ProPublico">
    <w:name w:val="ProPublico"/>
    <w:rsid w:val="006611B1"/>
    <w:pPr>
      <w:widowControl w:val="0"/>
      <w:overflowPunct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611B1"/>
    <w:pPr>
      <w:widowControl/>
      <w:ind w:left="426" w:hanging="284"/>
      <w:jc w:val="both"/>
    </w:pPr>
    <w:rPr>
      <w:rFonts w:ascii="Arial" w:hAnsi="Arial" w:cs="Times New Roman"/>
      <w:lang w:val="x-none"/>
    </w:rPr>
  </w:style>
  <w:style w:type="character" w:customStyle="1" w:styleId="Tekstpodstawowywcity3Znak">
    <w:name w:val="Tekst podstawowy wcięty 3 Znak"/>
    <w:link w:val="Tekstpodstawowywcity3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blokowy">
    <w:name w:val="Block Text"/>
    <w:basedOn w:val="Normalny"/>
    <w:rsid w:val="006611B1"/>
    <w:pPr>
      <w:widowControl/>
      <w:tabs>
        <w:tab w:val="left" w:pos="0"/>
      </w:tabs>
      <w:ind w:left="567" w:right="-3" w:hanging="283"/>
      <w:jc w:val="both"/>
    </w:pPr>
    <w:rPr>
      <w:rFonts w:ascii="Arial" w:hAnsi="Arial" w:cs="Arial"/>
    </w:rPr>
  </w:style>
  <w:style w:type="character" w:styleId="Hipercze">
    <w:name w:val="Hyperlink"/>
    <w:uiPriority w:val="99"/>
    <w:rsid w:val="006611B1"/>
    <w:rPr>
      <w:color w:val="0000FF"/>
      <w:u w:val="single"/>
    </w:rPr>
  </w:style>
  <w:style w:type="character" w:customStyle="1" w:styleId="ListanumerowanaZnak">
    <w:name w:val="Lista numerowana Znak"/>
    <w:link w:val="Listanumerowana"/>
    <w:rsid w:val="006611B1"/>
    <w:rPr>
      <w:rFonts w:ascii="Arial" w:eastAsia="Times New Roman" w:hAnsi="Arial" w:cs="Arial"/>
      <w:sz w:val="23"/>
      <w:szCs w:val="23"/>
      <w:lang w:eastAsia="pl-PL"/>
    </w:rPr>
  </w:style>
  <w:style w:type="paragraph" w:styleId="Nagwek">
    <w:name w:val="header"/>
    <w:basedOn w:val="Normalny"/>
    <w:link w:val="Nagwek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611B1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link w:val="Tekstpodstawowy2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11B1"/>
    <w:pPr>
      <w:spacing w:after="120"/>
    </w:pPr>
    <w:rPr>
      <w:rFonts w:ascii="Times New Roman" w:hAnsi="Times New Roman" w:cs="Times New Roman"/>
      <w:kern w:val="0"/>
      <w:sz w:val="24"/>
      <w:lang w:val="x-none"/>
    </w:rPr>
  </w:style>
  <w:style w:type="character" w:customStyle="1" w:styleId="TekstpodstawowyZnak">
    <w:name w:val="Tekst podstawowy Znak"/>
    <w:link w:val="Tekstpodstawowy"/>
    <w:rsid w:val="006611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Standardowy0">
    <w:name w:val="Standardowy.+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St4-punkt">
    <w:name w:val="St4-punkt"/>
    <w:rsid w:val="006611B1"/>
    <w:pPr>
      <w:widowControl w:val="0"/>
      <w:overflowPunct w:val="0"/>
      <w:autoSpaceDE w:val="0"/>
      <w:autoSpaceDN w:val="0"/>
      <w:adjustRightInd w:val="0"/>
      <w:ind w:left="680" w:hanging="340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ekstpodstawowy21">
    <w:name w:val="Tekst podstawowy 21"/>
    <w:basedOn w:val="Normalny"/>
    <w:rsid w:val="006611B1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1">
    <w:name w:val="Tekst podstawowy 31"/>
    <w:basedOn w:val="Normalny"/>
    <w:rsid w:val="006611B1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styleId="Tekstdymka">
    <w:name w:val="Balloon Text"/>
    <w:basedOn w:val="Normalny"/>
    <w:link w:val="TekstdymkaZnak"/>
    <w:rsid w:val="006611B1"/>
    <w:rPr>
      <w:rFonts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customStyle="1" w:styleId="Default">
    <w:name w:val="Default"/>
    <w:qFormat/>
    <w:rsid w:val="006611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611B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character" w:styleId="Odwoanieprzypisukocowego">
    <w:name w:val="endnote reference"/>
    <w:rsid w:val="006611B1"/>
    <w:rPr>
      <w:vertAlign w:val="superscript"/>
    </w:rPr>
  </w:style>
  <w:style w:type="paragraph" w:customStyle="1" w:styleId="Punktnumerowany">
    <w:name w:val="Punkt numerowany"/>
    <w:basedOn w:val="Normalny"/>
    <w:rsid w:val="006611B1"/>
    <w:pPr>
      <w:widowControl/>
      <w:numPr>
        <w:numId w:val="4"/>
      </w:numPr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ytul12">
    <w:name w:val="Tytul12"/>
    <w:basedOn w:val="Podtytu"/>
    <w:rsid w:val="006611B1"/>
    <w:pPr>
      <w:widowControl/>
      <w:overflowPunct/>
      <w:autoSpaceDE/>
      <w:autoSpaceDN/>
      <w:adjustRightInd/>
      <w:spacing w:before="240" w:after="0"/>
      <w:textAlignment w:val="auto"/>
      <w:outlineLvl w:val="9"/>
    </w:pPr>
    <w:rPr>
      <w:rFonts w:ascii="Times New Roman" w:hAnsi="Times New Roman"/>
      <w:b/>
      <w:kern w:val="0"/>
      <w:szCs w:val="20"/>
    </w:rPr>
  </w:style>
  <w:style w:type="paragraph" w:styleId="Podtytu">
    <w:name w:val="Subtitle"/>
    <w:basedOn w:val="Normalny"/>
    <w:next w:val="Normalny"/>
    <w:link w:val="PodtytuZnak"/>
    <w:qFormat/>
    <w:rsid w:val="006611B1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rsid w:val="006611B1"/>
    <w:rPr>
      <w:rFonts w:ascii="Cambria" w:eastAsia="Times New Roman" w:hAnsi="Cambria" w:cs="Times New Roman"/>
      <w:kern w:val="28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6611B1"/>
    <w:pPr>
      <w:widowControl/>
      <w:overflowPunct/>
      <w:autoSpaceDE/>
      <w:autoSpaceDN/>
      <w:adjustRightInd/>
      <w:jc w:val="both"/>
      <w:textAlignment w:val="auto"/>
    </w:pPr>
    <w:rPr>
      <w:rFonts w:ascii="Times New Roman" w:hAnsi="Times New Roman" w:cs="Times New Roman"/>
      <w:kern w:val="0"/>
      <w:sz w:val="24"/>
      <w:lang w:val="x-none" w:eastAsia="x-none"/>
    </w:rPr>
  </w:style>
  <w:style w:type="character" w:customStyle="1" w:styleId="TekstkomentarzaZnak">
    <w:name w:val="Tekst komentarza Znak"/>
    <w:link w:val="Tekstkomentarza"/>
    <w:rsid w:val="006611B1"/>
    <w:rPr>
      <w:rFonts w:ascii="Times New Roman" w:eastAsia="Times New Roman" w:hAnsi="Times New Roman" w:cs="Times New Roman"/>
      <w:sz w:val="24"/>
      <w:szCs w:val="20"/>
    </w:rPr>
  </w:style>
  <w:style w:type="paragraph" w:customStyle="1" w:styleId="ksika">
    <w:name w:val="książka"/>
    <w:basedOn w:val="Normalny"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spacing w:val="-20"/>
      <w:kern w:val="0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6611B1"/>
    <w:pPr>
      <w:widowControl/>
      <w:overflowPunct/>
      <w:autoSpaceDE/>
      <w:autoSpaceDN/>
      <w:adjustRightInd/>
      <w:ind w:left="720"/>
      <w:textAlignment w:val="auto"/>
    </w:pPr>
    <w:rPr>
      <w:rFonts w:ascii="Times New Roman" w:hAnsi="Times New Roman" w:cs="Times New Roman"/>
      <w:kern w:val="0"/>
      <w:sz w:val="24"/>
      <w:szCs w:val="24"/>
      <w:lang w:val="x-none" w:eastAsia="x-none"/>
    </w:rPr>
  </w:style>
  <w:style w:type="paragraph" w:customStyle="1" w:styleId="Rysunek">
    <w:name w:val="Rysunek"/>
    <w:basedOn w:val="Normalny"/>
    <w:rsid w:val="006611B1"/>
    <w:pPr>
      <w:widowControl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hAnsi="Times New Roman" w:cs="Times New Roman"/>
      <w:noProof/>
      <w:kern w:val="0"/>
      <w:sz w:val="24"/>
    </w:rPr>
  </w:style>
  <w:style w:type="paragraph" w:customStyle="1" w:styleId="Podpunktnumerowany">
    <w:name w:val="Podpunkt numerowany"/>
    <w:basedOn w:val="Normalny"/>
    <w:autoRedefine/>
    <w:rsid w:val="006611B1"/>
    <w:pPr>
      <w:widowControl/>
      <w:numPr>
        <w:numId w:val="5"/>
      </w:numPr>
      <w:overflowPunct/>
      <w:autoSpaceDE/>
      <w:autoSpaceDN/>
      <w:adjustRightInd/>
      <w:spacing w:after="120"/>
      <w:ind w:left="714" w:hanging="357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styleId="Tytu">
    <w:name w:val="Title"/>
    <w:basedOn w:val="Normalny"/>
    <w:link w:val="TytuZnak"/>
    <w:qFormat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b/>
      <w:kern w:val="0"/>
      <w:sz w:val="24"/>
      <w:lang w:val="x-none"/>
    </w:rPr>
  </w:style>
  <w:style w:type="character" w:customStyle="1" w:styleId="TytuZnak">
    <w:name w:val="Tytuł Znak"/>
    <w:link w:val="Tytu"/>
    <w:rsid w:val="006611B1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Tabelapozycja">
    <w:name w:val="Tabela pozycja"/>
    <w:basedOn w:val="Normalny"/>
    <w:rsid w:val="006611B1"/>
    <w:pPr>
      <w:widowControl/>
      <w:overflowPunct/>
      <w:autoSpaceDE/>
      <w:autoSpaceDN/>
      <w:adjustRightInd/>
      <w:textAlignment w:val="auto"/>
    </w:pPr>
    <w:rPr>
      <w:rFonts w:ascii="Arial" w:eastAsia="MS Outlook" w:hAnsi="Arial" w:cs="Times New Roman"/>
      <w:kern w:val="0"/>
      <w:sz w:val="22"/>
    </w:rPr>
  </w:style>
  <w:style w:type="paragraph" w:customStyle="1" w:styleId="Listanumerowana1">
    <w:name w:val="Lista numerowana1"/>
    <w:basedOn w:val="Normalny"/>
    <w:rsid w:val="006611B1"/>
    <w:pPr>
      <w:suppressAutoHyphens/>
      <w:autoSpaceDN/>
      <w:adjustRightInd/>
      <w:spacing w:before="60"/>
      <w:jc w:val="both"/>
      <w:textAlignment w:val="auto"/>
    </w:pPr>
    <w:rPr>
      <w:rFonts w:ascii="Arial" w:hAnsi="Arial" w:cs="Arial"/>
      <w:kern w:val="1"/>
      <w:sz w:val="23"/>
      <w:szCs w:val="23"/>
      <w:lang w:eastAsia="ar-SA"/>
    </w:rPr>
  </w:style>
  <w:style w:type="paragraph" w:customStyle="1" w:styleId="zmart2">
    <w:name w:val="zm art2"/>
    <w:basedOn w:val="Normalny"/>
    <w:rsid w:val="006611B1"/>
    <w:pPr>
      <w:widowControl/>
      <w:overflowPunct/>
      <w:autoSpaceDE/>
      <w:autoSpaceDN/>
      <w:adjustRightInd/>
      <w:spacing w:before="60" w:after="60"/>
      <w:ind w:left="1843" w:hanging="1219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ekstpodstawowy22">
    <w:name w:val="Tekst podstawowy 22"/>
    <w:basedOn w:val="Normalny"/>
    <w:rsid w:val="006611B1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wcity1">
    <w:name w:val="Tekst podstawowy wcięty1"/>
    <w:basedOn w:val="Normalny"/>
    <w:rsid w:val="006611B1"/>
    <w:pPr>
      <w:suppressAutoHyphens/>
      <w:autoSpaceDN/>
      <w:adjustRightInd/>
      <w:ind w:left="360"/>
      <w:jc w:val="both"/>
      <w:textAlignment w:val="auto"/>
    </w:pPr>
    <w:rPr>
      <w:rFonts w:ascii="Arial" w:hAnsi="Arial" w:cs="Arial"/>
      <w:kern w:val="1"/>
      <w:lang w:eastAsia="ar-SA"/>
    </w:rPr>
  </w:style>
  <w:style w:type="paragraph" w:customStyle="1" w:styleId="Tekstpodstawowy32">
    <w:name w:val="Tekst podstawowy 32"/>
    <w:basedOn w:val="Normalny"/>
    <w:rsid w:val="006611B1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character" w:customStyle="1" w:styleId="Nagwek3Znak">
    <w:name w:val="Nagłówek 3 Znak"/>
    <w:link w:val="Nagwek3"/>
    <w:rsid w:val="003B1599"/>
    <w:rPr>
      <w:rFonts w:ascii="Arial" w:eastAsia="Times New Roman" w:hAnsi="Arial" w:cs="Arial"/>
      <w:b/>
      <w:bCs/>
      <w:kern w:val="28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3B1599"/>
  </w:style>
  <w:style w:type="paragraph" w:customStyle="1" w:styleId="Tekstpodstawowywcity20">
    <w:name w:val="Tekst podstawowy wcięty2"/>
    <w:basedOn w:val="Normalny"/>
    <w:rsid w:val="003B1599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3">
    <w:name w:val="Tekst podstawowy 23"/>
    <w:basedOn w:val="Normalny"/>
    <w:rsid w:val="003B159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3">
    <w:name w:val="Tekst podstawowy 33"/>
    <w:basedOn w:val="Normalny"/>
    <w:rsid w:val="003B159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abela">
    <w:name w:val="Tabela"/>
    <w:basedOn w:val="Normalny"/>
    <w:rsid w:val="003B1599"/>
    <w:pPr>
      <w:numPr>
        <w:numId w:val="6"/>
      </w:numPr>
      <w:spacing w:line="360" w:lineRule="auto"/>
      <w:ind w:left="0" w:firstLine="0"/>
    </w:pPr>
    <w:rPr>
      <w:rFonts w:ascii="Times New Roman" w:hAnsi="Times New Roman" w:cs="Times New Roman"/>
      <w:kern w:val="0"/>
      <w:sz w:val="24"/>
    </w:rPr>
  </w:style>
  <w:style w:type="paragraph" w:customStyle="1" w:styleId="FR1">
    <w:name w:val="FR1"/>
    <w:rsid w:val="003B1599"/>
    <w:pPr>
      <w:widowControl w:val="0"/>
      <w:numPr>
        <w:numId w:val="7"/>
      </w:numPr>
      <w:autoSpaceDE w:val="0"/>
      <w:autoSpaceDN w:val="0"/>
      <w:adjustRightInd w:val="0"/>
      <w:spacing w:before="140"/>
      <w:ind w:left="0" w:firstLine="0"/>
    </w:pPr>
    <w:rPr>
      <w:rFonts w:ascii="Arial" w:eastAsia="Times New Roman" w:hAnsi="Arial" w:cs="Arial"/>
      <w:b/>
      <w:bCs/>
      <w:sz w:val="16"/>
      <w:szCs w:val="16"/>
    </w:rPr>
  </w:style>
  <w:style w:type="paragraph" w:styleId="NormalnyWeb">
    <w:name w:val="Normal (Web)"/>
    <w:basedOn w:val="Normalny"/>
    <w:rsid w:val="003B15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Listawypunktowana2">
    <w:name w:val="Lista wypunktowana 2"/>
    <w:basedOn w:val="Normalny"/>
    <w:rsid w:val="003B1599"/>
    <w:pPr>
      <w:tabs>
        <w:tab w:val="left" w:pos="360"/>
        <w:tab w:val="left" w:pos="1068"/>
      </w:tabs>
      <w:spacing w:before="60"/>
      <w:ind w:left="360" w:hanging="360"/>
      <w:jc w:val="both"/>
    </w:pPr>
    <w:rPr>
      <w:rFonts w:ascii="Arial" w:hAnsi="Arial" w:cs="Times New Roman"/>
      <w:spacing w:val="-8"/>
      <w:kern w:val="0"/>
      <w:sz w:val="23"/>
    </w:rPr>
  </w:style>
  <w:style w:type="paragraph" w:customStyle="1" w:styleId="Tekstpodstawowywcity21">
    <w:name w:val="Tekst podstawowy wcięty 21"/>
    <w:basedOn w:val="Normalny"/>
    <w:rsid w:val="003B1599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"/>
    <w:rsid w:val="003B1599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paragraph" w:customStyle="1" w:styleId="BodyText21">
    <w:name w:val="Body Text 21"/>
    <w:basedOn w:val="Normalny"/>
    <w:rsid w:val="003B1599"/>
    <w:pPr>
      <w:widowControl/>
      <w:spacing w:line="320" w:lineRule="exact"/>
      <w:jc w:val="both"/>
    </w:pPr>
    <w:rPr>
      <w:rFonts w:ascii="Arial" w:hAnsi="Arial" w:cs="Times New Roman"/>
      <w:kern w:val="0"/>
    </w:rPr>
  </w:style>
  <w:style w:type="character" w:styleId="UyteHipercze">
    <w:name w:val="FollowedHyperlink"/>
    <w:uiPriority w:val="99"/>
    <w:rsid w:val="003B1599"/>
    <w:rPr>
      <w:color w:val="800080"/>
      <w:u w:val="single"/>
    </w:rPr>
  </w:style>
  <w:style w:type="character" w:customStyle="1" w:styleId="Hipercze1">
    <w:name w:val="Hiperłącze1"/>
    <w:rsid w:val="003B1599"/>
    <w:rPr>
      <w:color w:val="0000FF"/>
      <w:u w:val="single"/>
    </w:rPr>
  </w:style>
  <w:style w:type="paragraph" w:customStyle="1" w:styleId="Akapitzlist1">
    <w:name w:val="Akapit z listą1"/>
    <w:basedOn w:val="Normalny"/>
    <w:rsid w:val="002265B5"/>
    <w:pPr>
      <w:widowControl/>
      <w:overflowPunct/>
      <w:autoSpaceDE/>
      <w:autoSpaceDN/>
      <w:adjustRightInd/>
      <w:ind w:left="720"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customStyle="1" w:styleId="Tekstpodstawowywcity30">
    <w:name w:val="Tekst podstawowy wcięty3"/>
    <w:basedOn w:val="Normalny"/>
    <w:rsid w:val="002265B5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4">
    <w:name w:val="Tekst podstawowy 24"/>
    <w:basedOn w:val="Normalny"/>
    <w:rsid w:val="002265B5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">
    <w:name w:val="Tekst podstawowy 34"/>
    <w:basedOn w:val="Normalny"/>
    <w:rsid w:val="002265B5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wcity22">
    <w:name w:val="Tekst podstawowy wcięty 22"/>
    <w:basedOn w:val="Normalny"/>
    <w:rsid w:val="002265B5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2">
    <w:name w:val="Tekst podstawowy wcięty 32"/>
    <w:basedOn w:val="Normalny"/>
    <w:rsid w:val="002265B5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character" w:customStyle="1" w:styleId="Hipercze2">
    <w:name w:val="Hiperłącze2"/>
    <w:rsid w:val="002265B5"/>
    <w:rPr>
      <w:color w:val="0000FF"/>
      <w:u w:val="single"/>
    </w:rPr>
  </w:style>
  <w:style w:type="paragraph" w:styleId="Spistreci1">
    <w:name w:val="toc 1"/>
    <w:basedOn w:val="Normalny"/>
    <w:next w:val="Normalny"/>
    <w:autoRedefine/>
    <w:rsid w:val="00795D91"/>
    <w:pPr>
      <w:widowControl/>
      <w:overflowPunct/>
      <w:autoSpaceDE/>
      <w:autoSpaceDN/>
      <w:adjustRightInd/>
      <w:ind w:left="283" w:hanging="283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styleId="Tabela-Siatka">
    <w:name w:val="Table Grid"/>
    <w:basedOn w:val="Standardowy"/>
    <w:rsid w:val="00FF7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uiPriority w:val="34"/>
    <w:qFormat/>
    <w:locked/>
    <w:rsid w:val="003312B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aliases w:val="cr,Used by Word to flag author queries"/>
    <w:uiPriority w:val="99"/>
    <w:unhideWhenUsed/>
    <w:rsid w:val="0045577F"/>
    <w:rPr>
      <w:sz w:val="16"/>
      <w:szCs w:val="16"/>
    </w:rPr>
  </w:style>
  <w:style w:type="character" w:styleId="Uwydatnienie">
    <w:name w:val="Emphasis"/>
    <w:uiPriority w:val="99"/>
    <w:qFormat/>
    <w:rsid w:val="00DE2B61"/>
    <w:rPr>
      <w:i/>
      <w:iCs/>
    </w:rPr>
  </w:style>
  <w:style w:type="character" w:customStyle="1" w:styleId="Stopka0">
    <w:name w:val="Stopka_"/>
    <w:link w:val="Stopka2"/>
    <w:locked/>
    <w:rsid w:val="00EB68B0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Stopka2">
    <w:name w:val="Stopka2"/>
    <w:basedOn w:val="Normalny"/>
    <w:link w:val="Stopka0"/>
    <w:rsid w:val="00EB68B0"/>
    <w:pPr>
      <w:shd w:val="clear" w:color="auto" w:fill="FFFFFF"/>
      <w:overflowPunct/>
      <w:autoSpaceDE/>
      <w:autoSpaceDN/>
      <w:adjustRightInd/>
      <w:spacing w:line="235" w:lineRule="exact"/>
      <w:jc w:val="both"/>
      <w:textAlignment w:val="auto"/>
    </w:pPr>
    <w:rPr>
      <w:rFonts w:ascii="Batang" w:eastAsia="Batang" w:hAnsi="Batang" w:cs="Batang"/>
      <w:kern w:val="0"/>
      <w:sz w:val="16"/>
      <w:szCs w:val="16"/>
    </w:rPr>
  </w:style>
  <w:style w:type="character" w:customStyle="1" w:styleId="Stopka1">
    <w:name w:val="Stopka1"/>
    <w:rsid w:val="00EB68B0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250AEE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 w:cs="Tahoma"/>
      <w:b/>
      <w:bCs/>
      <w:kern w:val="28"/>
      <w:sz w:val="20"/>
      <w:lang w:val="pl-PL" w:eastAsia="pl-PL"/>
    </w:rPr>
  </w:style>
  <w:style w:type="character" w:customStyle="1" w:styleId="TematkomentarzaZnak">
    <w:name w:val="Temat komentarza Znak"/>
    <w:link w:val="Tematkomentarza"/>
    <w:rsid w:val="00250AEE"/>
    <w:rPr>
      <w:rFonts w:ascii="Tahoma" w:eastAsia="Times New Roman" w:hAnsi="Tahoma" w:cs="Tahoma"/>
      <w:b/>
      <w:bCs/>
      <w:kern w:val="28"/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AF1EF8"/>
  </w:style>
  <w:style w:type="numbering" w:customStyle="1" w:styleId="Bezlisty2">
    <w:name w:val="Bez listy2"/>
    <w:next w:val="Bezlisty"/>
    <w:uiPriority w:val="99"/>
    <w:semiHidden/>
    <w:unhideWhenUsed/>
    <w:rsid w:val="00B07389"/>
  </w:style>
  <w:style w:type="table" w:customStyle="1" w:styleId="Tabela-Siatka1">
    <w:name w:val="Tabela - Siatka1"/>
    <w:basedOn w:val="Standardowy"/>
    <w:next w:val="Tabela-Siatka"/>
    <w:rsid w:val="00B073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nyWeb">
    <w:name w:val="WW-Normalny (Web)"/>
    <w:basedOn w:val="Normalny"/>
    <w:rsid w:val="00B07389"/>
    <w:pPr>
      <w:widowControl/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 w:cs="Times New Roman"/>
      <w:kern w:val="17153"/>
      <w:sz w:val="24"/>
    </w:rPr>
  </w:style>
  <w:style w:type="paragraph" w:styleId="Tekstprzypisudolnego">
    <w:name w:val="footnote text"/>
    <w:basedOn w:val="Normalny"/>
    <w:link w:val="TekstprzypisudolnegoZnak"/>
    <w:rsid w:val="00B07389"/>
    <w:pPr>
      <w:suppressAutoHyphens/>
      <w:autoSpaceDN/>
      <w:adjustRightInd/>
    </w:pPr>
    <w:rPr>
      <w:rFonts w:cs="Times New Roman"/>
      <w:kern w:val="20481"/>
    </w:rPr>
  </w:style>
  <w:style w:type="character" w:customStyle="1" w:styleId="TekstprzypisudolnegoZnak">
    <w:name w:val="Tekst przypisu dolnego Znak"/>
    <w:link w:val="Tekstprzypisudolnego"/>
    <w:rsid w:val="00B07389"/>
    <w:rPr>
      <w:rFonts w:ascii="Tahoma" w:eastAsia="Times New Roman" w:hAnsi="Tahoma"/>
      <w:kern w:val="20481"/>
    </w:rPr>
  </w:style>
  <w:style w:type="character" w:styleId="Pogrubienie">
    <w:name w:val="Strong"/>
    <w:uiPriority w:val="99"/>
    <w:qFormat/>
    <w:rsid w:val="00B07389"/>
    <w:rPr>
      <w:b/>
      <w:bCs/>
    </w:rPr>
  </w:style>
  <w:style w:type="paragraph" w:customStyle="1" w:styleId="naglowek7">
    <w:name w:val="naglowek7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  <w:sz w:val="18"/>
      <w:szCs w:val="18"/>
    </w:rPr>
  </w:style>
  <w:style w:type="paragraph" w:customStyle="1" w:styleId="tresc">
    <w:name w:val="tresc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</w:rPr>
  </w:style>
  <w:style w:type="character" w:customStyle="1" w:styleId="naglowek41">
    <w:name w:val="naglowek41"/>
    <w:rsid w:val="00B07389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240">
    <w:name w:val="Tekst podstawowy 24"/>
    <w:basedOn w:val="Normalny"/>
    <w:rsid w:val="00B0738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0">
    <w:name w:val="Tekst podstawowy 34"/>
    <w:basedOn w:val="Normalny"/>
    <w:rsid w:val="00B0738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25">
    <w:name w:val="Tekst podstawowy 25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26">
    <w:name w:val="Tekst podstawowy 26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35">
    <w:name w:val="Tekst podstawowy 35"/>
    <w:basedOn w:val="Normalny"/>
    <w:rsid w:val="00B07389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paragraph" w:customStyle="1" w:styleId="Akapitzlist10">
    <w:name w:val="Akapit z listą1"/>
    <w:basedOn w:val="Normalny"/>
    <w:rsid w:val="0099523B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styleId="Poprawka">
    <w:name w:val="Revision"/>
    <w:hidden/>
    <w:uiPriority w:val="99"/>
    <w:semiHidden/>
    <w:rsid w:val="00B07389"/>
    <w:rPr>
      <w:rFonts w:ascii="Times New Roman" w:eastAsia="Times New Roman" w:hAnsi="Times New Roman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07389"/>
  </w:style>
  <w:style w:type="table" w:customStyle="1" w:styleId="Tabela-Siatka11">
    <w:name w:val="Tabela - Siatka11"/>
    <w:basedOn w:val="Standardowy"/>
    <w:next w:val="Tabela-Siatka"/>
    <w:uiPriority w:val="59"/>
    <w:rsid w:val="00B073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B07389"/>
  </w:style>
  <w:style w:type="paragraph" w:customStyle="1" w:styleId="font5">
    <w:name w:val="font5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000000"/>
      <w:kern w:val="0"/>
    </w:rPr>
  </w:style>
  <w:style w:type="paragraph" w:customStyle="1" w:styleId="font6">
    <w:name w:val="font6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i/>
      <w:iCs/>
      <w:color w:val="000000"/>
      <w:kern w:val="0"/>
    </w:rPr>
  </w:style>
  <w:style w:type="paragraph" w:customStyle="1" w:styleId="xl67">
    <w:name w:val="xl67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68">
    <w:name w:val="xl68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69">
    <w:name w:val="xl6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0">
    <w:name w:val="xl7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1">
    <w:name w:val="xl71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2">
    <w:name w:val="xl72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ind w:firstLineChars="1000" w:firstLine="1000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3">
    <w:name w:val="xl73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74">
    <w:name w:val="xl7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5">
    <w:name w:val="xl7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6">
    <w:name w:val="xl76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7">
    <w:name w:val="xl7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8">
    <w:name w:val="xl7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xl79">
    <w:name w:val="xl7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0">
    <w:name w:val="xl8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1">
    <w:name w:val="xl8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2">
    <w:name w:val="xl8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3">
    <w:name w:val="xl8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kern w:val="0"/>
    </w:rPr>
  </w:style>
  <w:style w:type="paragraph" w:customStyle="1" w:styleId="xl84">
    <w:name w:val="xl8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5">
    <w:name w:val="xl8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86">
    <w:name w:val="xl86"/>
    <w:basedOn w:val="Normalny"/>
    <w:rsid w:val="00B07389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87">
    <w:name w:val="xl87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8">
    <w:name w:val="xl88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9">
    <w:name w:val="xl89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0">
    <w:name w:val="xl90"/>
    <w:basedOn w:val="Normalny"/>
    <w:rsid w:val="00B07389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1">
    <w:name w:val="xl91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2">
    <w:name w:val="xl92"/>
    <w:basedOn w:val="Normalny"/>
    <w:rsid w:val="00B07389"/>
    <w:pPr>
      <w:widowControl/>
      <w:pBdr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3">
    <w:name w:val="xl93"/>
    <w:basedOn w:val="Normalny"/>
    <w:rsid w:val="00B07389"/>
    <w:pPr>
      <w:widowControl/>
      <w:pBdr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4">
    <w:name w:val="xl94"/>
    <w:basedOn w:val="Normalny"/>
    <w:rsid w:val="00B073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5">
    <w:name w:val="xl95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6">
    <w:name w:val="xl96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7">
    <w:name w:val="xl9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8">
    <w:name w:val="xl9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9">
    <w:name w:val="xl99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0">
    <w:name w:val="xl10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1">
    <w:name w:val="xl10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2">
    <w:name w:val="xl102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3">
    <w:name w:val="xl103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4">
    <w:name w:val="xl104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5">
    <w:name w:val="xl105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6">
    <w:name w:val="xl106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7">
    <w:name w:val="xl10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8">
    <w:name w:val="xl10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9">
    <w:name w:val="xl109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0">
    <w:name w:val="xl110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1">
    <w:name w:val="xl111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2">
    <w:name w:val="xl112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3">
    <w:name w:val="xl11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4">
    <w:name w:val="xl11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5">
    <w:name w:val="xl115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6">
    <w:name w:val="xl116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7">
    <w:name w:val="xl11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8">
    <w:name w:val="xl11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19">
    <w:name w:val="xl119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20">
    <w:name w:val="xl12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1">
    <w:name w:val="xl121"/>
    <w:basedOn w:val="Normalny"/>
    <w:rsid w:val="00B0738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2">
    <w:name w:val="xl12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numbering" w:customStyle="1" w:styleId="Bezlisty3">
    <w:name w:val="Bez listy3"/>
    <w:next w:val="Bezlisty"/>
    <w:uiPriority w:val="99"/>
    <w:semiHidden/>
    <w:unhideWhenUsed/>
    <w:rsid w:val="00E42883"/>
  </w:style>
  <w:style w:type="table" w:customStyle="1" w:styleId="Tabela-Siatka2">
    <w:name w:val="Tabela - Siatka2"/>
    <w:basedOn w:val="Standardowy"/>
    <w:next w:val="Tabela-Siatka"/>
    <w:rsid w:val="00E4288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link w:val="Styl4Znak"/>
    <w:autoRedefine/>
    <w:qFormat/>
    <w:rsid w:val="00E42883"/>
    <w:pPr>
      <w:widowControl/>
      <w:numPr>
        <w:numId w:val="17"/>
      </w:numPr>
      <w:overflowPunct/>
      <w:autoSpaceDE/>
      <w:autoSpaceDN/>
      <w:adjustRightInd/>
      <w:spacing w:after="200" w:line="360" w:lineRule="auto"/>
      <w:contextualSpacing/>
      <w:textAlignment w:val="auto"/>
    </w:pPr>
    <w:rPr>
      <w:rFonts w:ascii="Arial" w:eastAsia="Calibri" w:hAnsi="Arial" w:cs="Times New Roman"/>
      <w:kern w:val="0"/>
      <w:sz w:val="24"/>
      <w:szCs w:val="22"/>
      <w:lang w:val="x-none" w:eastAsia="en-US"/>
    </w:rPr>
  </w:style>
  <w:style w:type="character" w:customStyle="1" w:styleId="Styl4Znak">
    <w:name w:val="Styl4 Znak"/>
    <w:link w:val="Styl4"/>
    <w:rsid w:val="00E42883"/>
    <w:rPr>
      <w:rFonts w:ascii="Arial" w:hAnsi="Arial"/>
      <w:sz w:val="24"/>
      <w:szCs w:val="22"/>
      <w:lang w:val="x-none" w:eastAsia="en-US"/>
    </w:rPr>
  </w:style>
  <w:style w:type="paragraph" w:styleId="Zwykytekst">
    <w:name w:val="Plain Text"/>
    <w:basedOn w:val="Normalny"/>
    <w:link w:val="ZwykytekstZnak"/>
    <w:uiPriority w:val="99"/>
    <w:rsid w:val="00E42883"/>
    <w:pPr>
      <w:widowControl/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E42883"/>
    <w:rPr>
      <w:rFonts w:ascii="Courier New" w:eastAsia="Times New Roman" w:hAnsi="Courier New"/>
      <w:lang w:val="x-none" w:eastAsia="x-none"/>
    </w:rPr>
  </w:style>
  <w:style w:type="character" w:customStyle="1" w:styleId="Listanumerowana2Znak">
    <w:name w:val="Lista numerowana 2 Znak"/>
    <w:aliases w:val=" Znak Znak,Znak Znak"/>
    <w:link w:val="Listanumerowana2"/>
    <w:rsid w:val="00E42883"/>
  </w:style>
  <w:style w:type="character" w:customStyle="1" w:styleId="ZnakZnak2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paragraph" w:customStyle="1" w:styleId="Tableitem">
    <w:name w:val="Table item"/>
    <w:basedOn w:val="Normalny"/>
    <w:rsid w:val="00E42883"/>
    <w:pPr>
      <w:widowControl/>
      <w:overflowPunct/>
      <w:autoSpaceDE/>
      <w:autoSpaceDN/>
      <w:adjustRightInd/>
      <w:spacing w:before="60" w:after="60"/>
      <w:textAlignment w:val="auto"/>
    </w:pPr>
    <w:rPr>
      <w:rFonts w:ascii="Arial Narrow" w:hAnsi="Arial Narrow" w:cs="Times New Roman"/>
      <w:bCs/>
      <w:kern w:val="0"/>
      <w:sz w:val="24"/>
      <w:lang w:val="en-GB" w:eastAsia="en-US"/>
    </w:rPr>
  </w:style>
  <w:style w:type="character" w:customStyle="1" w:styleId="apple-style-span">
    <w:name w:val="apple-style-span"/>
    <w:rsid w:val="00E4288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28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E42883"/>
    <w:rPr>
      <w:rFonts w:ascii="Courier New" w:eastAsia="Times New Roman" w:hAnsi="Courier New"/>
      <w:lang w:val="x-none" w:eastAsia="x-none"/>
    </w:rPr>
  </w:style>
  <w:style w:type="numbering" w:styleId="1ai">
    <w:name w:val="Outline List 1"/>
    <w:basedOn w:val="Bezlisty"/>
    <w:rsid w:val="00E42883"/>
    <w:pPr>
      <w:numPr>
        <w:numId w:val="18"/>
      </w:numPr>
    </w:pPr>
  </w:style>
  <w:style w:type="numbering" w:styleId="111111">
    <w:name w:val="Outline List 2"/>
    <w:basedOn w:val="Bezlisty"/>
    <w:rsid w:val="00E42883"/>
    <w:pPr>
      <w:numPr>
        <w:numId w:val="19"/>
      </w:numPr>
    </w:pPr>
  </w:style>
  <w:style w:type="paragraph" w:styleId="Spistreci2">
    <w:name w:val="toc 2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48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27">
    <w:name w:val="Font Style27"/>
    <w:rsid w:val="00E42883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E42883"/>
    <w:pPr>
      <w:overflowPunct/>
      <w:spacing w:line="317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18">
    <w:name w:val="Font Style18"/>
    <w:rsid w:val="00E42883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'"/>
    <w:basedOn w:val="Normalny"/>
    <w:rsid w:val="00E42883"/>
    <w:pPr>
      <w:widowControl/>
      <w:tabs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Domylnie">
    <w:name w:val="Domyślnie"/>
    <w:rsid w:val="00E42883"/>
    <w:pPr>
      <w:tabs>
        <w:tab w:val="left" w:pos="708"/>
      </w:tabs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paragraph" w:customStyle="1" w:styleId="Tretekstu">
    <w:name w:val="Treść tekstu"/>
    <w:basedOn w:val="Domylnie"/>
    <w:rsid w:val="00E42883"/>
    <w:pPr>
      <w:spacing w:after="120"/>
    </w:pPr>
  </w:style>
  <w:style w:type="paragraph" w:styleId="Lista">
    <w:name w:val="List"/>
    <w:basedOn w:val="Tretekstu"/>
    <w:rsid w:val="00E42883"/>
    <w:rPr>
      <w:rFonts w:cs="Mangal"/>
    </w:rPr>
  </w:style>
  <w:style w:type="paragraph" w:styleId="Podpis">
    <w:name w:val="Signature"/>
    <w:basedOn w:val="Domylnie"/>
    <w:link w:val="PodpisZnak"/>
    <w:rsid w:val="00E4288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E42883"/>
    <w:rPr>
      <w:rFonts w:eastAsia="SimSun" w:cs="Mangal"/>
      <w:i/>
      <w:iCs/>
      <w:sz w:val="24"/>
      <w:szCs w:val="24"/>
      <w:lang w:eastAsia="en-US"/>
    </w:rPr>
  </w:style>
  <w:style w:type="paragraph" w:customStyle="1" w:styleId="Indeks">
    <w:name w:val="Indeks"/>
    <w:basedOn w:val="Domylnie"/>
    <w:rsid w:val="00E42883"/>
    <w:pPr>
      <w:suppressLineNumbers/>
    </w:pPr>
    <w:rPr>
      <w:rFonts w:cs="Mangal"/>
    </w:rPr>
  </w:style>
  <w:style w:type="character" w:customStyle="1" w:styleId="Zwykatabela31">
    <w:name w:val="Zwykła tabela 31"/>
    <w:uiPriority w:val="19"/>
    <w:qFormat/>
    <w:rsid w:val="00E42883"/>
    <w:rPr>
      <w:i/>
      <w:iCs/>
      <w:color w:val="808080"/>
    </w:rPr>
  </w:style>
  <w:style w:type="paragraph" w:customStyle="1" w:styleId="Wyliczenie10">
    <w:name w:val="Wyliczenie 1"/>
    <w:basedOn w:val="Normalny"/>
    <w:link w:val="Wyliczenie1Znak"/>
    <w:rsid w:val="00E42883"/>
    <w:pPr>
      <w:widowControl/>
      <w:tabs>
        <w:tab w:val="num" w:pos="360"/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character" w:customStyle="1" w:styleId="Wyliczenie1Znak">
    <w:name w:val="Wyliczenie 1 Znak"/>
    <w:link w:val="Wyliczenie10"/>
    <w:rsid w:val="00E42883"/>
    <w:rPr>
      <w:rFonts w:ascii="Times New Roman" w:eastAsia="Times New Roman" w:hAnsi="Times New Roman"/>
      <w:sz w:val="24"/>
    </w:rPr>
  </w:style>
  <w:style w:type="paragraph" w:customStyle="1" w:styleId="Tabelasiatki31">
    <w:name w:val="Tabela siatki 31"/>
    <w:basedOn w:val="Nagwek1"/>
    <w:next w:val="Normalny"/>
    <w:uiPriority w:val="39"/>
    <w:qFormat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redniasiatka2Znak">
    <w:name w:val="Średnia siatka 2 Znak"/>
    <w:link w:val="redniasiatka2"/>
    <w:uiPriority w:val="99"/>
    <w:locked/>
    <w:rsid w:val="00E42883"/>
    <w:rPr>
      <w:lang w:eastAsia="en-US"/>
    </w:rPr>
  </w:style>
  <w:style w:type="paragraph" w:customStyle="1" w:styleId="Tabela-tekstwkomrce">
    <w:name w:val="Tabela - tekst w komórce"/>
    <w:basedOn w:val="Normalny"/>
    <w:uiPriority w:val="99"/>
    <w:rsid w:val="00E42883"/>
    <w:pPr>
      <w:widowControl/>
      <w:overflowPunct/>
      <w:autoSpaceDE/>
      <w:autoSpaceDN/>
      <w:adjustRightInd/>
      <w:spacing w:before="20" w:after="20"/>
      <w:textAlignment w:val="auto"/>
    </w:pPr>
    <w:rPr>
      <w:rFonts w:ascii="Arial" w:hAnsi="Arial" w:cs="Times New Roman"/>
      <w:kern w:val="0"/>
      <w:sz w:val="18"/>
      <w:lang w:val="de-DE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bCs/>
      <w:kern w:val="0"/>
      <w:lang w:eastAsia="en-US"/>
    </w:rPr>
  </w:style>
  <w:style w:type="character" w:customStyle="1" w:styleId="Zwykatabela41">
    <w:name w:val="Zwykła tabela 41"/>
    <w:uiPriority w:val="99"/>
    <w:qFormat/>
    <w:rsid w:val="00E42883"/>
    <w:rPr>
      <w:rFonts w:cs="Times New Roman"/>
      <w:b/>
      <w:i/>
      <w:color w:val="4F81BD"/>
    </w:rPr>
  </w:style>
  <w:style w:type="table" w:styleId="Jasnalistaakcent2">
    <w:name w:val="Light List Accent 2"/>
    <w:basedOn w:val="Standardowy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">
    <w:name w:val="Jasne cieniowanie — akcent 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Modyfikacje-tabela">
    <w:name w:val="Modyfikacje - tabela"/>
    <w:basedOn w:val="Normalny"/>
    <w:rsid w:val="00E42883"/>
    <w:pPr>
      <w:widowControl/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Arial" w:hAnsi="Arial" w:cs="Times New Roman"/>
      <w:kern w:val="0"/>
    </w:rPr>
  </w:style>
  <w:style w:type="numbering" w:customStyle="1" w:styleId="Styl1">
    <w:name w:val="Styl1"/>
    <w:uiPriority w:val="99"/>
    <w:rsid w:val="00E42883"/>
    <w:pPr>
      <w:numPr>
        <w:numId w:val="21"/>
      </w:numPr>
    </w:pPr>
  </w:style>
  <w:style w:type="paragraph" w:customStyle="1" w:styleId="IJOIHKJKJ">
    <w:name w:val="I. JOIHKJKJ"/>
    <w:basedOn w:val="Normalny"/>
    <w:link w:val="IJOIHKJKJ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kern w:val="0"/>
      <w:sz w:val="28"/>
      <w:szCs w:val="28"/>
      <w:lang w:val="x-none"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E42883"/>
    <w:pPr>
      <w:widowControl/>
      <w:overflowPunct/>
      <w:autoSpaceDE/>
      <w:autoSpaceDN/>
      <w:adjustRightInd/>
      <w:spacing w:before="120" w:after="120"/>
      <w:ind w:left="6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IJOIHKJKJZnak">
    <w:name w:val="I. JOIHKJKJ Znak"/>
    <w:link w:val="IJOIHKJKJ"/>
    <w:rsid w:val="00E42883"/>
    <w:rPr>
      <w:rFonts w:ascii="Arial" w:hAnsi="Arial"/>
      <w:b/>
      <w:sz w:val="28"/>
      <w:szCs w:val="28"/>
      <w:lang w:val="x-none" w:eastAsia="en-US"/>
    </w:rPr>
  </w:style>
  <w:style w:type="paragraph" w:customStyle="1" w:styleId="Nagwek40">
    <w:name w:val="Nagłówek4"/>
    <w:basedOn w:val="Normalny"/>
    <w:link w:val="Nagwek4Znak0"/>
    <w:qFormat/>
    <w:rsid w:val="00E42883"/>
    <w:pPr>
      <w:widowControl/>
      <w:overflowPunct/>
      <w:autoSpaceDE/>
      <w:autoSpaceDN/>
      <w:adjustRightInd/>
      <w:spacing w:line="360" w:lineRule="auto"/>
      <w:ind w:left="1644" w:hanging="1077"/>
      <w:jc w:val="both"/>
      <w:textAlignment w:val="auto"/>
    </w:pPr>
    <w:rPr>
      <w:rFonts w:ascii="Arial" w:eastAsia="Calibri" w:hAnsi="Arial" w:cs="Times New Roman"/>
      <w:kern w:val="0"/>
      <w:szCs w:val="22"/>
      <w:lang w:val="x-none" w:eastAsia="en-US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E42883"/>
    <w:pPr>
      <w:widowControl/>
      <w:tabs>
        <w:tab w:val="right" w:leader="dot" w:pos="9062"/>
      </w:tabs>
      <w:overflowPunct/>
      <w:autoSpaceDE/>
      <w:autoSpaceDN/>
      <w:adjustRightInd/>
      <w:spacing w:before="120" w:after="120" w:line="360" w:lineRule="auto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Nagwek4Znak0">
    <w:name w:val="Nagłówek4 Znak"/>
    <w:link w:val="Nagwek40"/>
    <w:rsid w:val="00E42883"/>
    <w:rPr>
      <w:rFonts w:ascii="Arial" w:hAnsi="Arial"/>
      <w:szCs w:val="22"/>
      <w:lang w:val="x-none" w:eastAsia="en-US"/>
    </w:rPr>
  </w:style>
  <w:style w:type="character" w:customStyle="1" w:styleId="Heading1Char">
    <w:name w:val="Heading 1 Char"/>
    <w:uiPriority w:val="99"/>
    <w:locked/>
    <w:rsid w:val="00E4288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E4288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E42883"/>
    <w:rPr>
      <w:rFonts w:ascii="Cambria" w:hAnsi="Cambria" w:cs="Times New Roman"/>
      <w:b/>
      <w:bCs/>
      <w:sz w:val="26"/>
      <w:szCs w:val="2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E42883"/>
    <w:pPr>
      <w:widowControl/>
      <w:shd w:val="clear" w:color="auto" w:fill="000080"/>
      <w:overflowPunct/>
      <w:autoSpaceDE/>
      <w:autoSpaceDN/>
      <w:adjustRightInd/>
      <w:spacing w:after="200" w:line="276" w:lineRule="auto"/>
      <w:textAlignment w:val="auto"/>
    </w:pPr>
    <w:rPr>
      <w:rFonts w:ascii="Times New Roman" w:eastAsia="Calibri" w:hAnsi="Times New Roman" w:cs="Times New Roman"/>
      <w:kern w:val="0"/>
      <w:sz w:val="2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styleId="Tabela-Prosty2">
    <w:name w:val="Table Simple 2"/>
    <w:basedOn w:val="Standardowy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Odwoanieprzypisudolnego">
    <w:name w:val="footnote reference"/>
    <w:uiPriority w:val="99"/>
    <w:rsid w:val="00E42883"/>
    <w:rPr>
      <w:rFonts w:cs="Times New Roman"/>
      <w:vertAlign w:val="superscript"/>
    </w:rPr>
  </w:style>
  <w:style w:type="paragraph" w:styleId="Listapunktowana">
    <w:name w:val="List Bullet"/>
    <w:basedOn w:val="Normalny"/>
    <w:uiPriority w:val="4"/>
    <w:qFormat/>
    <w:rsid w:val="00E42883"/>
    <w:pPr>
      <w:widowControl/>
      <w:tabs>
        <w:tab w:val="num" w:pos="360"/>
      </w:tabs>
      <w:overflowPunct/>
      <w:autoSpaceDE/>
      <w:autoSpaceDN/>
      <w:adjustRightInd/>
      <w:spacing w:after="200" w:line="276" w:lineRule="auto"/>
      <w:ind w:left="360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punktowana2">
    <w:name w:val="List Bullet 2"/>
    <w:basedOn w:val="Normalny"/>
    <w:uiPriority w:val="99"/>
    <w:rsid w:val="00E42883"/>
    <w:pPr>
      <w:widowControl/>
      <w:numPr>
        <w:numId w:val="23"/>
      </w:numPr>
      <w:tabs>
        <w:tab w:val="clear" w:pos="643"/>
        <w:tab w:val="num" w:pos="1068"/>
      </w:tabs>
      <w:overflowPunct/>
      <w:autoSpaceDE/>
      <w:autoSpaceDN/>
      <w:adjustRightInd/>
      <w:spacing w:after="80" w:line="276" w:lineRule="auto"/>
      <w:ind w:left="1068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numerowana2">
    <w:name w:val="List Number 2"/>
    <w:aliases w:val=" Znak,Znak"/>
    <w:basedOn w:val="Normalny"/>
    <w:link w:val="Listanumerowana2Znak"/>
    <w:rsid w:val="00E42883"/>
    <w:pPr>
      <w:widowControl/>
      <w:numPr>
        <w:numId w:val="22"/>
      </w:num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 w:cs="Times New Roman"/>
      <w:kern w:val="0"/>
    </w:rPr>
  </w:style>
  <w:style w:type="paragraph" w:styleId="Listanumerowana3">
    <w:name w:val="List Number 3"/>
    <w:basedOn w:val="Normalny"/>
    <w:uiPriority w:val="99"/>
    <w:rsid w:val="00E42883"/>
    <w:pPr>
      <w:widowControl/>
      <w:tabs>
        <w:tab w:val="num" w:pos="926"/>
      </w:tabs>
      <w:overflowPunct/>
      <w:autoSpaceDE/>
      <w:autoSpaceDN/>
      <w:adjustRightInd/>
      <w:spacing w:after="200" w:line="276" w:lineRule="auto"/>
      <w:ind w:left="926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customStyle="1" w:styleId="StylSpistreci3Interliniapojedyncze">
    <w:name w:val="Styl Spis treści 3 + Interlinia:  pojedyncze"/>
    <w:basedOn w:val="Spistreci3"/>
    <w:uiPriority w:val="99"/>
    <w:rsid w:val="00E42883"/>
    <w:pPr>
      <w:tabs>
        <w:tab w:val="left" w:pos="1440"/>
        <w:tab w:val="right" w:leader="dot" w:pos="9062"/>
      </w:tabs>
      <w:ind w:left="440"/>
    </w:pPr>
    <w:rPr>
      <w:rFonts w:ascii="Calibri" w:eastAsia="Calibri" w:hAnsi="Calibri"/>
      <w:sz w:val="22"/>
      <w:szCs w:val="20"/>
      <w:lang w:eastAsia="en-US"/>
    </w:rPr>
  </w:style>
  <w:style w:type="paragraph" w:customStyle="1" w:styleId="Stronatytuowa-prawastronatabelki">
    <w:name w:val="Strona tytułowa - prawa strona tabelki"/>
    <w:uiPriority w:val="99"/>
    <w:rsid w:val="00E42883"/>
    <w:pPr>
      <w:widowControl w:val="0"/>
      <w:autoSpaceDE w:val="0"/>
      <w:autoSpaceDN w:val="0"/>
      <w:adjustRightInd w:val="0"/>
      <w:spacing w:before="60" w:after="60"/>
    </w:pPr>
    <w:rPr>
      <w:rFonts w:ascii="Arial" w:hAnsi="Arial" w:cs="Arial"/>
      <w:sz w:val="24"/>
      <w:szCs w:val="24"/>
      <w:lang w:val="en-AU"/>
    </w:rPr>
  </w:style>
  <w:style w:type="paragraph" w:customStyle="1" w:styleId="Naglowekstrony-tekst">
    <w:name w:val="Naglowek strony - tekst"/>
    <w:uiPriority w:val="99"/>
    <w:rsid w:val="00E42883"/>
    <w:pPr>
      <w:widowControl w:val="0"/>
      <w:autoSpaceDE w:val="0"/>
      <w:autoSpaceDN w:val="0"/>
      <w:adjustRightInd w:val="0"/>
      <w:spacing w:line="180" w:lineRule="exact"/>
    </w:pPr>
    <w:rPr>
      <w:rFonts w:ascii="Arial" w:hAnsi="Arial" w:cs="Arial"/>
      <w:sz w:val="16"/>
      <w:szCs w:val="16"/>
      <w:lang w:val="en-AU"/>
    </w:rPr>
  </w:style>
  <w:style w:type="paragraph" w:customStyle="1" w:styleId="Naglowekstrony-opisramki">
    <w:name w:val="Naglowek strony - opis ramki"/>
    <w:uiPriority w:val="99"/>
    <w:rsid w:val="00E42883"/>
    <w:pPr>
      <w:widowControl w:val="0"/>
      <w:autoSpaceDE w:val="0"/>
      <w:autoSpaceDN w:val="0"/>
      <w:adjustRightInd w:val="0"/>
      <w:spacing w:line="160" w:lineRule="exact"/>
    </w:pPr>
    <w:rPr>
      <w:rFonts w:ascii="Arial" w:hAnsi="Arial" w:cs="Arial"/>
      <w:color w:val="C0C0C0"/>
      <w:sz w:val="12"/>
      <w:szCs w:val="12"/>
      <w:lang w:val="en-AU"/>
    </w:rPr>
  </w:style>
  <w:style w:type="paragraph" w:customStyle="1" w:styleId="Naglowekstrony-nazwaprojektu">
    <w:name w:val="Naglowek strony - nazwa projektu"/>
    <w:uiPriority w:val="99"/>
    <w:rsid w:val="00E42883"/>
    <w:pPr>
      <w:widowControl w:val="0"/>
      <w:autoSpaceDE w:val="0"/>
      <w:autoSpaceDN w:val="0"/>
      <w:adjustRightInd w:val="0"/>
      <w:spacing w:line="180" w:lineRule="exact"/>
      <w:jc w:val="center"/>
    </w:pPr>
    <w:rPr>
      <w:rFonts w:ascii="Arial" w:hAnsi="Arial" w:cs="Arial"/>
      <w:lang w:val="en-AU"/>
    </w:rPr>
  </w:style>
  <w:style w:type="paragraph" w:customStyle="1" w:styleId="Naglowekstrony-tytuldokumentu">
    <w:name w:val="Naglowek strony - tytul dokumentu"/>
    <w:uiPriority w:val="99"/>
    <w:rsid w:val="00E42883"/>
    <w:pPr>
      <w:widowControl w:val="0"/>
      <w:autoSpaceDE w:val="0"/>
      <w:autoSpaceDN w:val="0"/>
      <w:adjustRightInd w:val="0"/>
      <w:spacing w:before="60" w:line="180" w:lineRule="exact"/>
    </w:pPr>
    <w:rPr>
      <w:rFonts w:ascii="Arial" w:hAnsi="Arial" w:cs="Arial"/>
      <w:b/>
      <w:bCs/>
      <w:sz w:val="16"/>
      <w:szCs w:val="16"/>
      <w:lang w:val="en-AU"/>
    </w:rPr>
  </w:style>
  <w:style w:type="paragraph" w:customStyle="1" w:styleId="Podtytuldokumentu">
    <w:name w:val="Podtytul_dokumentu"/>
    <w:basedOn w:val="Normalny"/>
    <w:next w:val="Normalny"/>
    <w:rsid w:val="00E42883"/>
    <w:pPr>
      <w:framePr w:w="8460" w:h="2168" w:hSpace="180" w:wrap="around" w:vAnchor="page" w:hAnchor="page" w:x="1775" w:y="4474" w:anchorLock="1"/>
      <w:widowControl/>
      <w:overflowPunct/>
      <w:autoSpaceDE/>
      <w:autoSpaceDN/>
      <w:adjustRightInd/>
      <w:spacing w:before="120" w:after="600"/>
      <w:suppressOverlap/>
      <w:jc w:val="center"/>
      <w:textAlignment w:val="auto"/>
    </w:pPr>
    <w:rPr>
      <w:rFonts w:ascii="Arial" w:hAnsi="Arial" w:cs="Times New Roman"/>
      <w:b/>
      <w:kern w:val="0"/>
      <w:sz w:val="56"/>
      <w:szCs w:val="24"/>
    </w:rPr>
  </w:style>
  <w:style w:type="paragraph" w:customStyle="1" w:styleId="Stronatytuowa-lewastronatabelki">
    <w:name w:val="Strona tytułowa - lewa strona tabelki"/>
    <w:next w:val="Tekstpodstawowy"/>
    <w:uiPriority w:val="99"/>
    <w:rsid w:val="00E42883"/>
    <w:pPr>
      <w:framePr w:hSpace="142" w:wrap="notBeside" w:vAnchor="page" w:hAnchor="text" w:y="11347" w:anchorLock="1"/>
      <w:spacing w:after="120"/>
      <w:jc w:val="right"/>
    </w:pPr>
    <w:rPr>
      <w:rFonts w:ascii="Arial" w:eastAsia="Times New Roman" w:hAnsi="Arial"/>
      <w:b/>
      <w:sz w:val="22"/>
      <w:lang w:eastAsia="en-US"/>
    </w:rPr>
  </w:style>
  <w:style w:type="character" w:customStyle="1" w:styleId="m1">
    <w:name w:val="m1"/>
    <w:rsid w:val="00E42883"/>
    <w:rPr>
      <w:color w:val="0000FF"/>
    </w:rPr>
  </w:style>
  <w:style w:type="paragraph" w:styleId="Spistreci5">
    <w:name w:val="toc 5"/>
    <w:basedOn w:val="Normalny"/>
    <w:next w:val="Normalny"/>
    <w:uiPriority w:val="39"/>
    <w:rsid w:val="00E42883"/>
    <w:pPr>
      <w:overflowPunct/>
      <w:ind w:left="72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6">
    <w:name w:val="toc 6"/>
    <w:basedOn w:val="Normalny"/>
    <w:next w:val="Normalny"/>
    <w:uiPriority w:val="39"/>
    <w:rsid w:val="00E42883"/>
    <w:pPr>
      <w:overflowPunct/>
      <w:ind w:left="90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7">
    <w:name w:val="toc 7"/>
    <w:basedOn w:val="Normalny"/>
    <w:next w:val="Normalny"/>
    <w:uiPriority w:val="39"/>
    <w:rsid w:val="00E42883"/>
    <w:pPr>
      <w:overflowPunct/>
      <w:ind w:left="108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8">
    <w:name w:val="toc 8"/>
    <w:basedOn w:val="Normalny"/>
    <w:next w:val="Normalny"/>
    <w:uiPriority w:val="39"/>
    <w:rsid w:val="00E42883"/>
    <w:pPr>
      <w:overflowPunct/>
      <w:ind w:left="126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9">
    <w:name w:val="toc 9"/>
    <w:basedOn w:val="Normalny"/>
    <w:next w:val="Normalny"/>
    <w:uiPriority w:val="39"/>
    <w:rsid w:val="00E42883"/>
    <w:pPr>
      <w:overflowPunct/>
      <w:ind w:left="144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customStyle="1" w:styleId="NumberedList">
    <w:name w:val="Number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customStyle="1" w:styleId="BulletedList">
    <w:name w:val="Bullet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styleId="Nagweknotatki">
    <w:name w:val="Note Heading"/>
    <w:basedOn w:val="Normalny"/>
    <w:next w:val="Normalny"/>
    <w:link w:val="NagweknotatkiZnak"/>
    <w:uiPriority w:val="99"/>
    <w:rsid w:val="00E42883"/>
    <w:pPr>
      <w:overflowPunct/>
      <w:textAlignment w:val="auto"/>
    </w:pPr>
    <w:rPr>
      <w:rFonts w:ascii="Arial" w:hAnsi="Arial" w:cs="Times New Roman"/>
      <w:kern w:val="0"/>
      <w:shd w:val="clear" w:color="auto" w:fill="FFFFFF"/>
      <w:lang w:val="en-AU" w:eastAsia="en-US"/>
    </w:rPr>
  </w:style>
  <w:style w:type="character" w:customStyle="1" w:styleId="NagweknotatkiZnak">
    <w:name w:val="Nagłówek notatki Znak"/>
    <w:link w:val="Nagweknotatki"/>
    <w:uiPriority w:val="99"/>
    <w:rsid w:val="00E42883"/>
    <w:rPr>
      <w:rFonts w:ascii="Arial" w:eastAsia="Times New Roman" w:hAnsi="Arial"/>
      <w:lang w:val="en-AU" w:eastAsia="en-US"/>
    </w:rPr>
  </w:style>
  <w:style w:type="paragraph" w:customStyle="1" w:styleId="Code">
    <w:name w:val="Cod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character" w:customStyle="1" w:styleId="FieldLabel">
    <w:name w:val="Field Label"/>
    <w:uiPriority w:val="99"/>
    <w:rsid w:val="00E42883"/>
    <w:rPr>
      <w:i/>
      <w:iCs/>
      <w:color w:val="0000FF"/>
      <w:sz w:val="22"/>
      <w:szCs w:val="22"/>
      <w:shd w:val="clear" w:color="auto" w:fill="FFFFFF"/>
    </w:rPr>
  </w:style>
  <w:style w:type="character" w:customStyle="1" w:styleId="TableHeading">
    <w:name w:val="Table Heading"/>
    <w:uiPriority w:val="99"/>
    <w:rsid w:val="00E42883"/>
    <w:rPr>
      <w:b/>
      <w:bCs/>
      <w:sz w:val="22"/>
      <w:szCs w:val="22"/>
      <w:shd w:val="clear" w:color="auto" w:fill="FFFFFF"/>
    </w:rPr>
  </w:style>
  <w:style w:type="character" w:customStyle="1" w:styleId="SSBookmark">
    <w:name w:val="SSBookmark"/>
    <w:uiPriority w:val="99"/>
    <w:rsid w:val="00E42883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Style">
    <w:name w:val="Styl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shd w:val="clear" w:color="auto" w:fill="FFFFFF"/>
      <w:lang w:val="en-AU"/>
    </w:rPr>
  </w:style>
  <w:style w:type="character" w:customStyle="1" w:styleId="Objecttype">
    <w:name w:val="Object type"/>
    <w:uiPriority w:val="99"/>
    <w:rsid w:val="00E42883"/>
    <w:rPr>
      <w:b/>
      <w:bCs/>
      <w:sz w:val="20"/>
      <w:szCs w:val="20"/>
      <w:u w:val="single"/>
      <w:shd w:val="clear" w:color="auto" w:fill="FFFFFF"/>
    </w:rPr>
  </w:style>
  <w:style w:type="paragraph" w:customStyle="1" w:styleId="ListHeader">
    <w:name w:val="List Header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customStyle="1" w:styleId="ZnakZnak1">
    <w:name w:val="Znak Znak1"/>
    <w:uiPriority w:val="99"/>
    <w:rsid w:val="00E42883"/>
    <w:pPr>
      <w:widowControl w:val="0"/>
      <w:autoSpaceDE w:val="0"/>
      <w:autoSpaceDN w:val="0"/>
      <w:adjustRightInd w:val="0"/>
      <w:jc w:val="both"/>
    </w:pPr>
    <w:rPr>
      <w:rFonts w:ascii="Tahoma" w:eastAsia="Times New Roman" w:hAnsi="Tahoma" w:cs="Tahoma"/>
      <w:sz w:val="24"/>
      <w:szCs w:val="24"/>
      <w:lang w:val="en-AU"/>
    </w:rPr>
  </w:style>
  <w:style w:type="character" w:customStyle="1" w:styleId="instrukcja">
    <w:name w:val="instrukcja"/>
    <w:uiPriority w:val="99"/>
    <w:rsid w:val="00E42883"/>
    <w:rPr>
      <w:i/>
      <w:iCs/>
      <w:vanish/>
      <w:color w:val="FF0000"/>
      <w:sz w:val="20"/>
      <w:szCs w:val="20"/>
    </w:rPr>
  </w:style>
  <w:style w:type="paragraph" w:customStyle="1" w:styleId="DomylnaczcionkaakapituAkapitZnakChar1ZnakZnakZnak2ZnakZnakZnakZnakZnakZnakZnakZnakZnakZnakZnakZnakZnakZnakZnakZnakZnakZnak1ZnakZnakZnak">
    <w:name w:val="Domyślna czcionka akapitu Akapit Znak Char1 Znak Znak Znak2 Znak Znak Znak Znak Znak Znak Znak Znak Znak Znak Znak Znak Znak Znak Znak Znak Znak Znak1 Znak Znak Znak"/>
    <w:basedOn w:val="Normalny"/>
    <w:rsid w:val="00E42883"/>
    <w:pPr>
      <w:widowControl/>
      <w:tabs>
        <w:tab w:val="left" w:pos="709"/>
      </w:tabs>
      <w:overflowPunct/>
      <w:autoSpaceDE/>
      <w:autoSpaceDN/>
      <w:adjustRightInd/>
      <w:jc w:val="both"/>
      <w:textAlignment w:val="auto"/>
    </w:pPr>
    <w:rPr>
      <w:rFonts w:ascii="Arial" w:hAnsi="Arial" w:cs="Times New Roman"/>
      <w:kern w:val="0"/>
      <w:sz w:val="24"/>
      <w:szCs w:val="24"/>
    </w:rPr>
  </w:style>
  <w:style w:type="paragraph" w:customStyle="1" w:styleId="Naglowekstrony-podtytuldokumentu">
    <w:name w:val="Naglowek strony - podtytul dokumentu"/>
    <w:basedOn w:val="Naglowekstrony-tekst"/>
    <w:rsid w:val="00E42883"/>
    <w:pPr>
      <w:widowControl/>
      <w:numPr>
        <w:numId w:val="24"/>
      </w:numPr>
      <w:tabs>
        <w:tab w:val="clear" w:pos="540"/>
      </w:tabs>
      <w:autoSpaceDE/>
      <w:autoSpaceDN/>
      <w:adjustRightInd/>
      <w:spacing w:after="60"/>
      <w:ind w:left="0" w:firstLine="0"/>
      <w:jc w:val="center"/>
    </w:pPr>
    <w:rPr>
      <w:rFonts w:eastAsia="Times New Roman" w:cs="Times New Roman"/>
      <w:i/>
      <w:szCs w:val="20"/>
      <w:lang w:val="pl-PL"/>
    </w:rPr>
  </w:style>
  <w:style w:type="paragraph" w:customStyle="1" w:styleId="StylNagwek1Interlinia15wiersza">
    <w:name w:val="Styl Nagłówek 1 + Interlinia:  15 wiersza"/>
    <w:basedOn w:val="Nagwek1"/>
    <w:rsid w:val="00E42883"/>
    <w:pPr>
      <w:tabs>
        <w:tab w:val="num" w:pos="552"/>
      </w:tabs>
      <w:overflowPunct/>
      <w:autoSpaceDE/>
      <w:autoSpaceDN/>
      <w:adjustRightInd/>
      <w:spacing w:before="240" w:after="240" w:line="360" w:lineRule="auto"/>
      <w:ind w:left="432" w:hanging="432"/>
      <w:jc w:val="both"/>
      <w:textAlignment w:val="auto"/>
    </w:pPr>
    <w:rPr>
      <w:rFonts w:ascii="Arial" w:hAnsi="Arial"/>
      <w:bCs/>
      <w:kern w:val="32"/>
      <w:sz w:val="32"/>
      <w:lang w:val="pl-PL"/>
    </w:rPr>
  </w:style>
  <w:style w:type="paragraph" w:customStyle="1" w:styleId="StylNagwek2Interlinia15wiersza">
    <w:name w:val="Styl Nagłówek 2 + Interlinia:  15 wiersza"/>
    <w:basedOn w:val="Nagwek2"/>
    <w:rsid w:val="00E42883"/>
    <w:pPr>
      <w:widowControl/>
      <w:numPr>
        <w:ilvl w:val="1"/>
      </w:numPr>
      <w:tabs>
        <w:tab w:val="num" w:pos="576"/>
      </w:tabs>
      <w:overflowPunct/>
      <w:autoSpaceDE/>
      <w:autoSpaceDN/>
      <w:adjustRightInd/>
      <w:spacing w:after="240" w:line="360" w:lineRule="auto"/>
      <w:ind w:left="576" w:hanging="576"/>
      <w:jc w:val="both"/>
      <w:textAlignment w:val="auto"/>
    </w:pPr>
    <w:rPr>
      <w:szCs w:val="20"/>
      <w:lang w:val="pl-PL"/>
    </w:rPr>
  </w:style>
  <w:style w:type="paragraph" w:customStyle="1" w:styleId="StylNagwek3Interlinia15wiersza">
    <w:name w:val="Styl Nagłówek 3 + Interlinia:  15 wiersza"/>
    <w:basedOn w:val="Nagwek3"/>
    <w:rsid w:val="00E42883"/>
    <w:pPr>
      <w:widowControl/>
      <w:numPr>
        <w:ilvl w:val="2"/>
      </w:numPr>
      <w:tabs>
        <w:tab w:val="num" w:pos="720"/>
      </w:tabs>
      <w:overflowPunct/>
      <w:autoSpaceDE/>
      <w:autoSpaceDN/>
      <w:adjustRightInd/>
      <w:spacing w:before="240" w:after="240" w:line="360" w:lineRule="auto"/>
      <w:ind w:left="720" w:right="0" w:hanging="720"/>
      <w:jc w:val="both"/>
      <w:textAlignment w:val="auto"/>
    </w:pPr>
    <w:rPr>
      <w:kern w:val="0"/>
      <w:sz w:val="26"/>
      <w:lang w:val="pl-PL"/>
    </w:rPr>
  </w:style>
  <w:style w:type="paragraph" w:customStyle="1" w:styleId="StylNagwek4Interlinia15wiersza">
    <w:name w:val="Styl Nagłówek 4 + Interlinia:  15 wiersza"/>
    <w:basedOn w:val="Nagwek4"/>
    <w:rsid w:val="00E42883"/>
    <w:pPr>
      <w:widowControl/>
      <w:numPr>
        <w:ilvl w:val="3"/>
        <w:numId w:val="20"/>
      </w:numPr>
      <w:tabs>
        <w:tab w:val="num" w:pos="1584"/>
      </w:tabs>
      <w:overflowPunct/>
      <w:autoSpaceDE/>
      <w:autoSpaceDN/>
      <w:adjustRightInd/>
      <w:spacing w:after="240" w:line="360" w:lineRule="auto"/>
      <w:ind w:left="862" w:hanging="862"/>
      <w:jc w:val="both"/>
      <w:textAlignment w:val="auto"/>
    </w:pPr>
    <w:rPr>
      <w:rFonts w:ascii="Arial" w:hAnsi="Arial"/>
      <w:kern w:val="0"/>
      <w:szCs w:val="20"/>
      <w:lang w:val="pl-PL"/>
    </w:rPr>
  </w:style>
  <w:style w:type="paragraph" w:customStyle="1" w:styleId="TEXT1">
    <w:name w:val="TEXT 1"/>
    <w:basedOn w:val="Normalny"/>
    <w:rsid w:val="00E42883"/>
    <w:pPr>
      <w:widowControl/>
      <w:overflowPunct/>
      <w:autoSpaceDE/>
      <w:autoSpaceDN/>
      <w:adjustRightInd/>
      <w:spacing w:before="60"/>
      <w:ind w:left="1985"/>
      <w:jc w:val="both"/>
      <w:textAlignment w:val="auto"/>
    </w:pPr>
    <w:rPr>
      <w:kern w:val="0"/>
    </w:rPr>
  </w:style>
  <w:style w:type="character" w:customStyle="1" w:styleId="label">
    <w:name w:val="label"/>
    <w:rsid w:val="00E42883"/>
    <w:rPr>
      <w:u w:val="single"/>
    </w:rPr>
  </w:style>
  <w:style w:type="paragraph" w:customStyle="1" w:styleId="important">
    <w:name w:val="important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p11">
    <w:name w:val="p11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notprintable">
    <w:name w:val="notprintable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vanish/>
      <w:kern w:val="0"/>
      <w:sz w:val="24"/>
      <w:szCs w:val="24"/>
    </w:rPr>
  </w:style>
  <w:style w:type="character" w:customStyle="1" w:styleId="t11">
    <w:name w:val="t11"/>
    <w:rsid w:val="00E42883"/>
  </w:style>
  <w:style w:type="character" w:customStyle="1" w:styleId="t9">
    <w:name w:val="t9"/>
    <w:rsid w:val="00E42883"/>
  </w:style>
  <w:style w:type="character" w:customStyle="1" w:styleId="t12">
    <w:name w:val="t12"/>
    <w:rsid w:val="00E42883"/>
  </w:style>
  <w:style w:type="character" w:customStyle="1" w:styleId="odfliend">
    <w:name w:val="odfliend"/>
    <w:rsid w:val="00E42883"/>
  </w:style>
  <w:style w:type="character" w:customStyle="1" w:styleId="Heading1Char1">
    <w:name w:val="Heading 1 Char1"/>
    <w:aliases w:val="Datasheet title Char,1 Char,h1 Char,level 1 Char,Level 1 Head Char,H1 Char,Heading AJS Char,Section Heading Char,Kapitel Char,Arial 14 Fett Char,Arial 14 Fett1 Char,Arial 14 Fett2 Char,Arial 16 Fett Char,Header 1 Char,Head 1 Char"/>
    <w:locked/>
    <w:rsid w:val="00E4288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aliases w:val="2 Char,Header 2 Char,H2 Char,UNDERRUBRIK 1-2 Char,Level 2 Char,Reset numbering Char,Abschnitt Char,Arial 12 Fett Kursiv Char,2 headline Char,h Char,H21 Char,H22 Char,HD2 Char,PIM2 Char,wally's numerowanie 1 Char"/>
    <w:locked/>
    <w:rsid w:val="00E4288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locked/>
    <w:rsid w:val="00E4288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ocked/>
    <w:rsid w:val="00E4288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locked/>
    <w:rsid w:val="00E42883"/>
    <w:rPr>
      <w:rFonts w:ascii="Cambria" w:eastAsia="SimSun" w:hAnsi="Cambria"/>
      <w:color w:val="243F60"/>
      <w:sz w:val="22"/>
      <w:lang w:val="pl-PL" w:eastAsia="en-US" w:bidi="ar-SA"/>
    </w:rPr>
  </w:style>
  <w:style w:type="character" w:customStyle="1" w:styleId="Heading6Char">
    <w:name w:val="Heading 6 Char"/>
    <w:locked/>
    <w:rsid w:val="00E42883"/>
    <w:rPr>
      <w:rFonts w:ascii="Calibri" w:eastAsia="Calibri" w:hAnsi="Calibri"/>
      <w:caps/>
      <w:color w:val="365F91"/>
      <w:spacing w:val="10"/>
      <w:sz w:val="22"/>
      <w:lang w:val="pl-PL" w:eastAsia="en-US" w:bidi="ar-SA"/>
    </w:rPr>
  </w:style>
  <w:style w:type="character" w:customStyle="1" w:styleId="Heading7Char">
    <w:name w:val="Heading 7 Char"/>
    <w:locked/>
    <w:rsid w:val="00E42883"/>
    <w:rPr>
      <w:rFonts w:ascii="Cambria" w:eastAsia="SimSun" w:hAnsi="Cambria"/>
      <w:i/>
      <w:color w:val="404040"/>
      <w:sz w:val="22"/>
      <w:lang w:val="pl-PL" w:eastAsia="en-US" w:bidi="ar-SA"/>
    </w:rPr>
  </w:style>
  <w:style w:type="character" w:customStyle="1" w:styleId="Heading8Char">
    <w:name w:val="Heading 8 Char"/>
    <w:locked/>
    <w:rsid w:val="00E42883"/>
    <w:rPr>
      <w:rFonts w:ascii="Cambria" w:eastAsia="SimSun" w:hAnsi="Cambria"/>
      <w:color w:val="404040"/>
      <w:lang w:val="pl-PL" w:eastAsia="en-US" w:bidi="ar-SA"/>
    </w:rPr>
  </w:style>
  <w:style w:type="character" w:customStyle="1" w:styleId="Heading9Char">
    <w:name w:val="Heading 9 Char"/>
    <w:locked/>
    <w:rsid w:val="00E42883"/>
    <w:rPr>
      <w:rFonts w:ascii="Cambria" w:eastAsia="SimSun" w:hAnsi="Cambria"/>
      <w:i/>
      <w:color w:val="404040"/>
      <w:lang w:val="pl-PL" w:eastAsia="en-US" w:bidi="ar-SA"/>
    </w:rPr>
  </w:style>
  <w:style w:type="paragraph" w:customStyle="1" w:styleId="Nagwekspisutreci1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character" w:customStyle="1" w:styleId="BalloonTextChar">
    <w:name w:val="Balloon Text Char"/>
    <w:locked/>
    <w:rsid w:val="00E42883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semiHidden/>
    <w:locked/>
    <w:rsid w:val="00E42883"/>
    <w:rPr>
      <w:rFonts w:cs="Times New Roman"/>
      <w:sz w:val="20"/>
      <w:szCs w:val="20"/>
    </w:rPr>
  </w:style>
  <w:style w:type="character" w:customStyle="1" w:styleId="CommentSubjectChar">
    <w:name w:val="Comment Subject Char"/>
    <w:semiHidden/>
    <w:locked/>
    <w:rsid w:val="00E42883"/>
    <w:rPr>
      <w:rFonts w:cs="Times New Roman"/>
      <w:b/>
      <w:bCs/>
      <w:sz w:val="20"/>
      <w:szCs w:val="20"/>
    </w:rPr>
  </w:style>
  <w:style w:type="paragraph" w:customStyle="1" w:styleId="Bezodstpw1">
    <w:name w:val="Bez odstępów1"/>
    <w:basedOn w:val="Normalny"/>
    <w:link w:val="NoSpacingChar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NoSpacingChar">
    <w:name w:val="No Spacing Char"/>
    <w:link w:val="Bezodstpw1"/>
    <w:locked/>
    <w:rsid w:val="00E42883"/>
    <w:rPr>
      <w:rFonts w:eastAsia="Times New Roman"/>
    </w:rPr>
  </w:style>
  <w:style w:type="character" w:customStyle="1" w:styleId="TitleChar">
    <w:name w:val="Title Char"/>
    <w:locked/>
    <w:rsid w:val="00E42883"/>
    <w:rPr>
      <w:rFonts w:ascii="Calibri" w:eastAsia="Times New Roman" w:hAnsi="Calibri" w:cs="Times New Roman"/>
      <w:caps/>
      <w:color w:val="4F81BD"/>
      <w:spacing w:val="10"/>
      <w:kern w:val="28"/>
      <w:sz w:val="20"/>
      <w:szCs w:val="20"/>
    </w:rPr>
  </w:style>
  <w:style w:type="character" w:customStyle="1" w:styleId="BodyTextChar">
    <w:name w:val="Body Text Char"/>
    <w:locked/>
    <w:rsid w:val="00E4288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ubtitleChar">
    <w:name w:val="Subtitle Char"/>
    <w:locked/>
    <w:rsid w:val="00E42883"/>
    <w:rPr>
      <w:rFonts w:ascii="Cambria" w:eastAsia="SimSun" w:hAnsi="Cambria" w:cs="Times New Roman"/>
      <w:i/>
      <w:color w:val="4F81BD"/>
      <w:spacing w:val="15"/>
      <w:sz w:val="20"/>
      <w:szCs w:val="20"/>
    </w:rPr>
  </w:style>
  <w:style w:type="character" w:customStyle="1" w:styleId="HeaderChar">
    <w:name w:val="Head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FooterChar">
    <w:name w:val="Foot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Wyrnieniedelikatne1">
    <w:name w:val="Wyróżnienie delikatne1"/>
    <w:rsid w:val="00E42883"/>
    <w:rPr>
      <w:i/>
      <w:color w:val="808080"/>
    </w:rPr>
  </w:style>
  <w:style w:type="character" w:customStyle="1" w:styleId="Wyrnienieintensywne1">
    <w:name w:val="Wyróżnienie intensywne1"/>
    <w:rsid w:val="00E42883"/>
    <w:rPr>
      <w:b/>
      <w:i/>
      <w:color w:val="4F81BD"/>
    </w:rPr>
  </w:style>
  <w:style w:type="character" w:customStyle="1" w:styleId="EndnoteTextChar">
    <w:name w:val="Endnote Text Char"/>
    <w:semiHidden/>
    <w:locked/>
    <w:rsid w:val="00E42883"/>
    <w:rPr>
      <w:rFonts w:ascii="Calibri" w:eastAsia="Times New Roman" w:hAnsi="Calibri" w:cs="Times New Roman"/>
      <w:sz w:val="20"/>
      <w:szCs w:val="20"/>
    </w:rPr>
  </w:style>
  <w:style w:type="paragraph" w:customStyle="1" w:styleId="Poprawka1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">
    <w:name w:val="Średnia lista 2 — akcent 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ocked/>
    <w:rsid w:val="00E42883"/>
    <w:rPr>
      <w:rFonts w:ascii="(Uzyj czcionki tekstu azjatycki" w:hAnsi="(Uzyj czcionki tekstu azjatycki" w:cs="Times New Roman"/>
      <w:snapToGrid w:val="0"/>
      <w:sz w:val="24"/>
      <w:szCs w:val="24"/>
      <w:lang w:val="x-none" w:eastAsia="pl-PL"/>
    </w:rPr>
  </w:style>
  <w:style w:type="character" w:customStyle="1" w:styleId="DocumentMapChar">
    <w:name w:val="Document Map Char"/>
    <w:semiHidden/>
    <w:locked/>
    <w:rsid w:val="00E42883"/>
    <w:rPr>
      <w:rFonts w:ascii="Times New Roman" w:eastAsia="Times New Roman" w:hAnsi="Times New Roman" w:cs="Times New Roman"/>
      <w:sz w:val="20"/>
      <w:szCs w:val="20"/>
      <w:shd w:val="clear" w:color="auto" w:fill="000080"/>
    </w:rPr>
  </w:style>
  <w:style w:type="character" w:customStyle="1" w:styleId="FootnoteTextChar">
    <w:name w:val="Footnote Text Char"/>
    <w:semiHidden/>
    <w:locked/>
    <w:rsid w:val="00E42883"/>
    <w:rPr>
      <w:rFonts w:ascii="Arial" w:eastAsia="Times New Roman" w:hAnsi="Arial" w:cs="Times New Roman"/>
      <w:sz w:val="20"/>
      <w:szCs w:val="20"/>
    </w:rPr>
  </w:style>
  <w:style w:type="character" w:customStyle="1" w:styleId="HTMLPreformattedChar">
    <w:name w:val="HTML Preformatted Char"/>
    <w:locked/>
    <w:rsid w:val="00E42883"/>
    <w:rPr>
      <w:rFonts w:ascii="Courier New" w:eastAsia="Times New Roman" w:hAnsi="Courier New" w:cs="Times New Roman"/>
      <w:sz w:val="20"/>
      <w:szCs w:val="20"/>
    </w:rPr>
  </w:style>
  <w:style w:type="character" w:customStyle="1" w:styleId="BodyText3Char">
    <w:name w:val="Body Text 3 Char"/>
    <w:locked/>
    <w:rsid w:val="00E42883"/>
    <w:rPr>
      <w:rFonts w:ascii="Arial" w:hAnsi="Arial" w:cs="Times New Roman"/>
      <w:sz w:val="16"/>
      <w:szCs w:val="16"/>
      <w:lang w:val="en-AU" w:eastAsia="x-none"/>
    </w:rPr>
  </w:style>
  <w:style w:type="character" w:customStyle="1" w:styleId="NoteHeadingChar">
    <w:name w:val="Note Heading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PlainTextChar">
    <w:name w:val="Plain Text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ListNumber2Char">
    <w:name w:val="List Number 2 Char"/>
    <w:aliases w:val="Znak Char"/>
    <w:locked/>
    <w:rsid w:val="00E42883"/>
    <w:rPr>
      <w:rFonts w:ascii="Calibri" w:hAnsi="Calibri"/>
      <w:lang w:val="pl-PL" w:eastAsia="pl-PL" w:bidi="ar-SA"/>
    </w:rPr>
  </w:style>
  <w:style w:type="character" w:customStyle="1" w:styleId="SignatureChar">
    <w:name w:val="Signature Char"/>
    <w:locked/>
    <w:rsid w:val="00E42883"/>
    <w:rPr>
      <w:rFonts w:ascii="Calibri" w:eastAsia="SimSun" w:hAnsi="Calibri" w:cs="Mangal"/>
      <w:i/>
      <w:iCs/>
      <w:sz w:val="24"/>
      <w:szCs w:val="24"/>
    </w:rPr>
  </w:style>
  <w:style w:type="numbering" w:customStyle="1" w:styleId="Bezlisty12">
    <w:name w:val="Bez listy12"/>
    <w:next w:val="Bezlisty"/>
    <w:uiPriority w:val="99"/>
    <w:semiHidden/>
    <w:unhideWhenUsed/>
    <w:rsid w:val="00E42883"/>
  </w:style>
  <w:style w:type="character" w:customStyle="1" w:styleId="ZnakZnak20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table" w:customStyle="1" w:styleId="rednialista2akcent110">
    <w:name w:val="Średnia lista 2 — akcent 11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1">
    <w:name w:val="Jasne cieniowanie — akcent 1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">
    <w:name w:val="Tabela - Prosty 21"/>
    <w:basedOn w:val="Standardowy"/>
    <w:next w:val="Tabela-Prosty2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agwekspisutreci10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10">
    <w:name w:val="Bez odstępów1"/>
    <w:basedOn w:val="Normalny"/>
    <w:uiPriority w:val="99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eastAsia="Calibri" w:hAnsi="Calibri" w:cs="Times New Roman"/>
      <w:kern w:val="0"/>
    </w:rPr>
  </w:style>
  <w:style w:type="character" w:customStyle="1" w:styleId="Wyrnieniedelikatne10">
    <w:name w:val="Wyróżnienie delikatne1"/>
    <w:rsid w:val="00E42883"/>
    <w:rPr>
      <w:i/>
      <w:color w:val="808080"/>
    </w:rPr>
  </w:style>
  <w:style w:type="character" w:customStyle="1" w:styleId="Wyrnienieintensywne10">
    <w:name w:val="Wyróżnienie intensywne1"/>
    <w:rsid w:val="00E42883"/>
    <w:rPr>
      <w:b/>
      <w:i/>
      <w:color w:val="4F81BD"/>
    </w:rPr>
  </w:style>
  <w:style w:type="paragraph" w:customStyle="1" w:styleId="Poprawka10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1">
    <w:name w:val="Średnia lista 2 — akcent 1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ndokumentuZnak">
    <w:name w:val="Plan dokumentu Znak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customStyle="1" w:styleId="rednialista2akcent112">
    <w:name w:val="Średnia lista 2 — akcent 112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E42883"/>
  </w:style>
  <w:style w:type="table" w:customStyle="1" w:styleId="rednialista2akcent12">
    <w:name w:val="Średnia lista 2 — akcent 12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kapitzlist2">
    <w:name w:val="Akapit z listą2"/>
    <w:basedOn w:val="Normalny"/>
    <w:rsid w:val="00E42883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Times New Roman"/>
      <w:kern w:val="0"/>
      <w:sz w:val="22"/>
      <w:szCs w:val="22"/>
      <w:lang w:eastAsia="en-US"/>
    </w:rPr>
  </w:style>
  <w:style w:type="paragraph" w:customStyle="1" w:styleId="Nagwekspisutreci2">
    <w:name w:val="Nagłówek spisu treści2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2">
    <w:name w:val="Bez odstępów2"/>
    <w:basedOn w:val="Normalny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Wyrnieniedelikatne2">
    <w:name w:val="Wyróżnienie delikatne2"/>
    <w:rsid w:val="00E42883"/>
    <w:rPr>
      <w:i/>
      <w:color w:val="808080"/>
    </w:rPr>
  </w:style>
  <w:style w:type="character" w:customStyle="1" w:styleId="Wyrnienieintensywne2">
    <w:name w:val="Wyróżnienie intensywne2"/>
    <w:rsid w:val="00E42883"/>
    <w:rPr>
      <w:b/>
      <w:i/>
      <w:color w:val="4F81BD"/>
    </w:rPr>
  </w:style>
  <w:style w:type="paragraph" w:customStyle="1" w:styleId="Poprawka2">
    <w:name w:val="Poprawka2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3">
    <w:name w:val="Średnia lista 2 — akcent 13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Normalny"/>
    <w:uiPriority w:val="99"/>
    <w:rsid w:val="00E42883"/>
    <w:pPr>
      <w:overflowPunct/>
      <w:spacing w:line="314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8">
    <w:name w:val="Style18"/>
    <w:basedOn w:val="Normalny"/>
    <w:rsid w:val="00E42883"/>
    <w:pPr>
      <w:overflowPunct/>
      <w:spacing w:line="322" w:lineRule="exact"/>
      <w:ind w:hanging="355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57">
    <w:name w:val="Font Style57"/>
    <w:uiPriority w:val="99"/>
    <w:rsid w:val="00E4288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E42883"/>
    <w:rPr>
      <w:rFonts w:ascii="Tahoma" w:hAnsi="Tahoma" w:cs="Tahoma"/>
      <w:sz w:val="20"/>
      <w:szCs w:val="20"/>
    </w:rPr>
  </w:style>
  <w:style w:type="paragraph" w:customStyle="1" w:styleId="Style3">
    <w:name w:val="Style3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character" w:customStyle="1" w:styleId="FontStyle20">
    <w:name w:val="Font Style20"/>
    <w:rsid w:val="00E42883"/>
    <w:rPr>
      <w:rFonts w:ascii="Tahoma" w:hAnsi="Tahoma" w:cs="Tahoma"/>
      <w:spacing w:val="10"/>
      <w:sz w:val="24"/>
      <w:szCs w:val="24"/>
    </w:rPr>
  </w:style>
  <w:style w:type="paragraph" w:customStyle="1" w:styleId="Style1">
    <w:name w:val="Style1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paragraph" w:customStyle="1" w:styleId="A-sownik">
    <w:name w:val="A-słownik"/>
    <w:basedOn w:val="Normalny"/>
    <w:rsid w:val="00E42883"/>
    <w:pPr>
      <w:widowControl/>
      <w:overflowPunct/>
      <w:autoSpaceDE/>
      <w:autoSpaceDN/>
      <w:adjustRightInd/>
      <w:spacing w:before="120" w:line="360" w:lineRule="auto"/>
      <w:jc w:val="both"/>
      <w:textAlignment w:val="auto"/>
    </w:pPr>
    <w:rPr>
      <w:rFonts w:ascii="Calibri" w:hAnsi="Calibri" w:cs="Times New Roman"/>
      <w:kern w:val="0"/>
      <w:sz w:val="22"/>
      <w:lang w:eastAsia="ar-SA"/>
    </w:rPr>
  </w:style>
  <w:style w:type="paragraph" w:customStyle="1" w:styleId="TableContents">
    <w:name w:val="Table Contents"/>
    <w:basedOn w:val="Normalny"/>
    <w:rsid w:val="00E42883"/>
    <w:pPr>
      <w:widowControl/>
      <w:suppressLineNumbers/>
      <w:overflowPunct/>
      <w:autoSpaceDE/>
      <w:autoSpaceDN/>
      <w:adjustRightInd/>
      <w:spacing w:before="60" w:after="200" w:line="276" w:lineRule="auto"/>
      <w:jc w:val="both"/>
      <w:textAlignment w:val="auto"/>
    </w:pPr>
    <w:rPr>
      <w:rFonts w:ascii="Calibri" w:hAnsi="Calibri" w:cs="Calibri"/>
      <w:kern w:val="0"/>
      <w:sz w:val="22"/>
      <w:szCs w:val="22"/>
      <w:lang w:eastAsia="zh-CN"/>
    </w:rPr>
  </w:style>
  <w:style w:type="character" w:customStyle="1" w:styleId="Kolorowalistaakcent1Znak">
    <w:name w:val="Kolorowa lista — akcent 1 Znak"/>
    <w:link w:val="Kolorowalistaakcent1"/>
    <w:uiPriority w:val="34"/>
    <w:rsid w:val="00E42883"/>
    <w:rPr>
      <w:rFonts w:ascii="Times New Roman" w:eastAsia="Times New Roman" w:hAnsi="Times New Roman"/>
      <w:sz w:val="24"/>
      <w:szCs w:val="24"/>
    </w:rPr>
  </w:style>
  <w:style w:type="character" w:customStyle="1" w:styleId="LegendaZnak">
    <w:name w:val="Legenda Znak"/>
    <w:aliases w:val="Podpis obiektu Znak"/>
    <w:link w:val="Legenda"/>
    <w:rsid w:val="00E42883"/>
    <w:rPr>
      <w:rFonts w:ascii="Arial" w:hAnsi="Arial"/>
      <w:b/>
      <w:bCs/>
      <w:lang w:eastAsia="en-US"/>
    </w:rPr>
  </w:style>
  <w:style w:type="paragraph" w:customStyle="1" w:styleId="Textbody">
    <w:name w:val="Text body"/>
    <w:basedOn w:val="Normalny"/>
    <w:rsid w:val="00E42883"/>
    <w:pPr>
      <w:widowControl/>
      <w:suppressAutoHyphens/>
      <w:overflowPunct/>
      <w:autoSpaceDE/>
      <w:adjustRightInd/>
      <w:spacing w:after="140" w:line="288" w:lineRule="auto"/>
      <w:textAlignment w:val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p1">
    <w:name w:val="p1"/>
    <w:basedOn w:val="Normalny"/>
    <w:rsid w:val="00E42883"/>
    <w:pPr>
      <w:widowControl/>
      <w:shd w:val="clear" w:color="auto" w:fill="FFFFFF"/>
      <w:overflowPunct/>
      <w:autoSpaceDE/>
      <w:autoSpaceDN/>
      <w:adjustRightInd/>
      <w:textAlignment w:val="auto"/>
    </w:pPr>
    <w:rPr>
      <w:rFonts w:ascii="Helvetica" w:eastAsia="Calibri" w:hAnsi="Helvetica" w:cs="Times New Roman"/>
      <w:color w:val="252525"/>
      <w:kern w:val="0"/>
      <w:sz w:val="21"/>
      <w:szCs w:val="21"/>
    </w:rPr>
  </w:style>
  <w:style w:type="character" w:customStyle="1" w:styleId="s1">
    <w:name w:val="s1"/>
    <w:rsid w:val="00E42883"/>
  </w:style>
  <w:style w:type="paragraph" w:customStyle="1" w:styleId="p2">
    <w:name w:val="p2"/>
    <w:basedOn w:val="Normalny"/>
    <w:rsid w:val="00E42883"/>
    <w:pPr>
      <w:widowControl/>
      <w:overflowPunct/>
      <w:autoSpaceDE/>
      <w:autoSpaceDN/>
      <w:adjustRightInd/>
      <w:textAlignment w:val="auto"/>
    </w:pPr>
    <w:rPr>
      <w:rFonts w:ascii="Times New Roman" w:eastAsia="Calibri" w:hAnsi="Times New Roman" w:cs="Times New Roman"/>
      <w:kern w:val="0"/>
      <w:sz w:val="17"/>
      <w:szCs w:val="17"/>
    </w:rPr>
  </w:style>
  <w:style w:type="character" w:customStyle="1" w:styleId="apple-converted-space">
    <w:name w:val="apple-converted-space"/>
    <w:rsid w:val="00E42883"/>
  </w:style>
  <w:style w:type="character" w:customStyle="1" w:styleId="Nierozpoznanawzmianka1">
    <w:name w:val="Nierozpoznana wzmianka1"/>
    <w:uiPriority w:val="99"/>
    <w:semiHidden/>
    <w:unhideWhenUsed/>
    <w:rsid w:val="00E42883"/>
    <w:rPr>
      <w:color w:val="605E5C"/>
      <w:shd w:val="clear" w:color="auto" w:fill="E1DFDD"/>
    </w:rPr>
  </w:style>
  <w:style w:type="table" w:styleId="redniasiatka2">
    <w:name w:val="Medium Grid 2"/>
    <w:basedOn w:val="Standardowy"/>
    <w:link w:val="redniasiatka2Znak"/>
    <w:uiPriority w:val="99"/>
    <w:rsid w:val="00E42883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Kolorowalistaakcent1">
    <w:name w:val="Colorful List Accent 1"/>
    <w:basedOn w:val="Standardowy"/>
    <w:link w:val="Kolorowalistaakcent1Znak"/>
    <w:uiPriority w:val="34"/>
    <w:rsid w:val="00E42883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">
    <w:name w:val="Tabela - Siatka3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7A57D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2">
    <w:name w:val="col22"/>
    <w:rsid w:val="00085B68"/>
  </w:style>
  <w:style w:type="character" w:customStyle="1" w:styleId="Bodytext">
    <w:name w:val="Body text_"/>
    <w:link w:val="Tekstpodstawowy30"/>
    <w:rsid w:val="007B203A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podstawowy1">
    <w:name w:val="Tekst podstawowy1"/>
    <w:rsid w:val="007B203A"/>
  </w:style>
  <w:style w:type="paragraph" w:customStyle="1" w:styleId="Tekstpodstawowy30">
    <w:name w:val="Tekst podstawowy3"/>
    <w:basedOn w:val="Normalny"/>
    <w:link w:val="Bodytext"/>
    <w:rsid w:val="007B203A"/>
    <w:pPr>
      <w:widowControl/>
      <w:shd w:val="clear" w:color="auto" w:fill="FFFFFF"/>
      <w:overflowPunct/>
      <w:autoSpaceDE/>
      <w:autoSpaceDN/>
      <w:adjustRightInd/>
      <w:spacing w:after="300" w:line="0" w:lineRule="atLeast"/>
      <w:ind w:hanging="360"/>
      <w:jc w:val="center"/>
      <w:textAlignment w:val="auto"/>
    </w:pPr>
    <w:rPr>
      <w:rFonts w:ascii="Times New Roman" w:hAnsi="Times New Roman" w:cs="Times New Roman"/>
      <w:kern w:val="0"/>
      <w:sz w:val="21"/>
      <w:szCs w:val="21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522510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Teksttreci2">
    <w:name w:val="Tekst treści (2)_"/>
    <w:link w:val="Teksttreci20"/>
    <w:locked/>
    <w:rsid w:val="00F40A3B"/>
    <w:rPr>
      <w:rFonts w:ascii="Batang" w:eastAsia="Batang" w:hAnsi="Batang" w:cs="Batang"/>
      <w:b/>
      <w:bCs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0A3B"/>
    <w:pPr>
      <w:shd w:val="clear" w:color="auto" w:fill="FFFFFF"/>
      <w:overflowPunct/>
      <w:autoSpaceDE/>
      <w:autoSpaceDN/>
      <w:adjustRightInd/>
      <w:spacing w:after="720" w:line="0" w:lineRule="atLeast"/>
      <w:jc w:val="center"/>
      <w:textAlignment w:val="auto"/>
    </w:pPr>
    <w:rPr>
      <w:rFonts w:ascii="Batang" w:eastAsia="Batang" w:hAnsi="Batang" w:cs="Batang"/>
      <w:b/>
      <w:bCs/>
      <w:kern w:val="0"/>
      <w:sz w:val="21"/>
      <w:szCs w:val="21"/>
    </w:rPr>
  </w:style>
  <w:style w:type="character" w:customStyle="1" w:styleId="Teksttreci">
    <w:name w:val="Tekst treści_"/>
    <w:link w:val="Teksttreci0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0A3B"/>
    <w:pPr>
      <w:shd w:val="clear" w:color="auto" w:fill="FFFFFF"/>
      <w:overflowPunct/>
      <w:autoSpaceDE/>
      <w:autoSpaceDN/>
      <w:adjustRightInd/>
      <w:spacing w:before="1140" w:after="240" w:line="307" w:lineRule="exact"/>
      <w:jc w:val="both"/>
      <w:textAlignment w:val="auto"/>
    </w:pPr>
    <w:rPr>
      <w:rFonts w:ascii="Batang" w:eastAsia="Batang" w:hAnsi="Batang" w:cs="Batang"/>
      <w:kern w:val="0"/>
      <w:sz w:val="21"/>
      <w:szCs w:val="21"/>
    </w:rPr>
  </w:style>
  <w:style w:type="character" w:customStyle="1" w:styleId="Nagwek22">
    <w:name w:val="Nagłówek #2 (2)_"/>
    <w:link w:val="Nagwek220"/>
    <w:locked/>
    <w:rsid w:val="00F40A3B"/>
    <w:rPr>
      <w:rFonts w:ascii="Batang" w:eastAsia="Batang" w:hAnsi="Batang" w:cs="Batang"/>
      <w:spacing w:val="40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spacing w:val="40"/>
      <w:kern w:val="0"/>
    </w:rPr>
  </w:style>
  <w:style w:type="character" w:customStyle="1" w:styleId="Teksttreci3">
    <w:name w:val="Tekst treści (3)_"/>
    <w:link w:val="Teksttreci30"/>
    <w:locked/>
    <w:rsid w:val="00F40A3B"/>
    <w:rPr>
      <w:rFonts w:ascii="Times New Roman" w:eastAsia="Times New Roman" w:hAnsi="Times New Roman"/>
      <w:b/>
      <w:bCs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</w:pPr>
    <w:rPr>
      <w:rFonts w:ascii="Times New Roman" w:hAnsi="Times New Roman" w:cs="Times New Roman"/>
      <w:b/>
      <w:bCs/>
      <w:spacing w:val="40"/>
      <w:kern w:val="0"/>
    </w:rPr>
  </w:style>
  <w:style w:type="character" w:customStyle="1" w:styleId="Nagwek32">
    <w:name w:val="Nagłówek #3 (2)_"/>
    <w:link w:val="Nagwek320"/>
    <w:locked/>
    <w:rsid w:val="00F40A3B"/>
    <w:rPr>
      <w:rFonts w:ascii="Batang" w:eastAsia="Batang" w:hAnsi="Batang" w:cs="Batang"/>
      <w:spacing w:val="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Batang" w:eastAsia="Batang" w:hAnsi="Batang" w:cs="Batang"/>
      <w:spacing w:val="10"/>
      <w:kern w:val="0"/>
      <w:sz w:val="21"/>
      <w:szCs w:val="21"/>
    </w:rPr>
  </w:style>
  <w:style w:type="character" w:customStyle="1" w:styleId="Nagwek35">
    <w:name w:val="Nagłówek #3 (5)_"/>
    <w:link w:val="Nagwek350"/>
    <w:locked/>
    <w:rsid w:val="00F40A3B"/>
    <w:rPr>
      <w:rFonts w:ascii="Times New Roman" w:eastAsia="Times New Roman" w:hAnsi="Times New Roman"/>
      <w:spacing w:val="20"/>
      <w:sz w:val="23"/>
      <w:szCs w:val="23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Times New Roman" w:hAnsi="Times New Roman" w:cs="Times New Roman"/>
      <w:spacing w:val="20"/>
      <w:kern w:val="0"/>
      <w:sz w:val="23"/>
      <w:szCs w:val="23"/>
    </w:rPr>
  </w:style>
  <w:style w:type="character" w:customStyle="1" w:styleId="Nagwek20">
    <w:name w:val="Nagłówek #2_"/>
    <w:link w:val="Nagwek21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kern w:val="0"/>
      <w:sz w:val="21"/>
      <w:szCs w:val="21"/>
    </w:rPr>
  </w:style>
  <w:style w:type="numbering" w:customStyle="1" w:styleId="Bezlisty4">
    <w:name w:val="Bez listy4"/>
    <w:next w:val="Bezlisty"/>
    <w:uiPriority w:val="99"/>
    <w:semiHidden/>
    <w:unhideWhenUsed/>
    <w:rsid w:val="003C190C"/>
  </w:style>
  <w:style w:type="paragraph" w:styleId="Indeks1">
    <w:name w:val="index 1"/>
    <w:basedOn w:val="Normalny"/>
    <w:next w:val="Normalny"/>
    <w:autoRedefine/>
    <w:rsid w:val="003C190C"/>
    <w:pPr>
      <w:widowControl/>
      <w:overflowPunct/>
      <w:autoSpaceDE/>
      <w:autoSpaceDN/>
      <w:adjustRightInd/>
      <w:ind w:left="240" w:hanging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customStyle="1" w:styleId="Tabela-Siatka6">
    <w:name w:val="Tabela - Siatka6"/>
    <w:basedOn w:val="Standardowy"/>
    <w:next w:val="Tabela-Siatka"/>
    <w:uiPriority w:val="39"/>
    <w:rsid w:val="003C1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rsid w:val="003C190C"/>
    <w:pPr>
      <w:widowControl/>
      <w:shd w:val="clear" w:color="auto" w:fill="FFFFFF"/>
      <w:overflowPunct/>
      <w:autoSpaceDE/>
      <w:autoSpaceDN/>
      <w:adjustRightInd/>
      <w:spacing w:line="509" w:lineRule="exact"/>
      <w:ind w:hanging="980"/>
      <w:textAlignment w:val="auto"/>
    </w:pPr>
    <w:rPr>
      <w:rFonts w:ascii="Calibri" w:eastAsia="Calibri" w:hAnsi="Calibri" w:cs="Times New Roman"/>
      <w:kern w:val="0"/>
      <w:shd w:val="clear" w:color="auto" w:fill="FFFFFF"/>
    </w:rPr>
  </w:style>
  <w:style w:type="paragraph" w:customStyle="1" w:styleId="BodyText31">
    <w:name w:val="Body Text 31"/>
    <w:basedOn w:val="Normalny"/>
    <w:rsid w:val="003C190C"/>
    <w:pPr>
      <w:textAlignment w:val="auto"/>
    </w:pPr>
    <w:rPr>
      <w:rFonts w:ascii="Times New Roman" w:hAnsi="Times New Roman" w:cs="Times New Roman"/>
      <w:kern w:val="0"/>
      <w:sz w:val="28"/>
    </w:rPr>
  </w:style>
  <w:style w:type="paragraph" w:customStyle="1" w:styleId="xl25">
    <w:name w:val="xl25"/>
    <w:basedOn w:val="Normalny"/>
    <w:rsid w:val="003C190C"/>
    <w:pPr>
      <w:widowControl/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Arial" w:hAnsi="Arial" w:cs="Times New Roman"/>
      <w:kern w:val="0"/>
      <w:sz w:val="22"/>
      <w:szCs w:val="22"/>
    </w:rPr>
  </w:style>
  <w:style w:type="numbering" w:customStyle="1" w:styleId="Bezlisty5">
    <w:name w:val="Bez listy5"/>
    <w:next w:val="Bezlisty"/>
    <w:uiPriority w:val="99"/>
    <w:semiHidden/>
    <w:unhideWhenUsed/>
    <w:rsid w:val="00486084"/>
  </w:style>
  <w:style w:type="table" w:customStyle="1" w:styleId="Tabela-Siatka7">
    <w:name w:val="Tabela - Siatka7"/>
    <w:basedOn w:val="Standardowy"/>
    <w:next w:val="Tabela-Siatka"/>
    <w:uiPriority w:val="39"/>
    <w:rsid w:val="0048608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48608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8">
    <w:name w:val="Style8"/>
    <w:basedOn w:val="Normalny"/>
    <w:uiPriority w:val="99"/>
    <w:rsid w:val="00486084"/>
    <w:pPr>
      <w:overflowPunct/>
      <w:spacing w:line="254" w:lineRule="exact"/>
      <w:ind w:hanging="346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0">
    <w:name w:val="Style10"/>
    <w:basedOn w:val="Normalny"/>
    <w:uiPriority w:val="99"/>
    <w:rsid w:val="00486084"/>
    <w:pPr>
      <w:overflowPunct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styleId="Tekstzastpczy">
    <w:name w:val="Placeholder Text"/>
    <w:uiPriority w:val="99"/>
    <w:semiHidden/>
    <w:rsid w:val="00486084"/>
    <w:rPr>
      <w:color w:val="808080"/>
    </w:rPr>
  </w:style>
  <w:style w:type="paragraph" w:styleId="Bezodstpw">
    <w:name w:val="No Spacing"/>
    <w:uiPriority w:val="1"/>
    <w:qFormat/>
    <w:rsid w:val="005E119B"/>
    <w:rPr>
      <w:rFonts w:ascii="Times New Roman" w:eastAsia="Times New Roman" w:hAnsi="Times New Roman"/>
      <w:sz w:val="24"/>
      <w:szCs w:val="24"/>
    </w:rPr>
  </w:style>
  <w:style w:type="paragraph" w:customStyle="1" w:styleId="BodyTextIndent1">
    <w:name w:val="Body Text Indent1"/>
    <w:basedOn w:val="Normalny"/>
    <w:rsid w:val="005E119B"/>
    <w:pPr>
      <w:ind w:left="360"/>
      <w:jc w:val="both"/>
      <w:textAlignment w:val="auto"/>
    </w:pPr>
    <w:rPr>
      <w:rFonts w:ascii="Arial" w:hAnsi="Arial" w:cs="Arial"/>
      <w:kern w:val="0"/>
    </w:rPr>
  </w:style>
  <w:style w:type="paragraph" w:customStyle="1" w:styleId="xl63">
    <w:name w:val="xl63"/>
    <w:basedOn w:val="Normalny"/>
    <w:rsid w:val="005E119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4">
    <w:name w:val="xl64"/>
    <w:basedOn w:val="Normalny"/>
    <w:rsid w:val="005E11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5">
    <w:name w:val="xl65"/>
    <w:basedOn w:val="Normalny"/>
    <w:rsid w:val="005E11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Normalny"/>
    <w:rsid w:val="005E119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Tekstpodstawowywcity220">
    <w:name w:val="Tekst podstawowy wcięty 22"/>
    <w:basedOn w:val="Normalny"/>
    <w:rsid w:val="0099523B"/>
    <w:pPr>
      <w:widowControl/>
      <w:ind w:left="993" w:hanging="142"/>
      <w:jc w:val="both"/>
      <w:textAlignment w:val="auto"/>
    </w:pPr>
    <w:rPr>
      <w:rFonts w:ascii="Times New Roman" w:hAnsi="Times New Roman" w:cs="Times New Roman"/>
      <w:kern w:val="0"/>
    </w:rPr>
  </w:style>
  <w:style w:type="paragraph" w:customStyle="1" w:styleId="Tekstpodstawowywcity320">
    <w:name w:val="Tekst podstawowy wcięty 32"/>
    <w:basedOn w:val="Normalny"/>
    <w:rsid w:val="0099523B"/>
    <w:pPr>
      <w:widowControl/>
      <w:ind w:left="283"/>
      <w:jc w:val="both"/>
      <w:textAlignment w:val="auto"/>
    </w:pPr>
    <w:rPr>
      <w:rFonts w:ascii="Times New Roman" w:hAnsi="Times New Roman" w:cs="Times New Roman"/>
      <w:kern w:val="0"/>
    </w:rPr>
  </w:style>
  <w:style w:type="character" w:customStyle="1" w:styleId="WW8Num38z1">
    <w:name w:val="WW8Num38z1"/>
    <w:rsid w:val="005E119B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0z0">
    <w:name w:val="WW8Num20z0"/>
    <w:rsid w:val="005E119B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TekstkomentarzaZnak1">
    <w:name w:val="Tekst komentarza Znak1"/>
    <w:rsid w:val="005E119B"/>
    <w:rPr>
      <w:rFonts w:ascii="Tahoma" w:hAnsi="Tahoma" w:cs="Tahoma" w:hint="default"/>
      <w:kern w:val="28"/>
    </w:rPr>
  </w:style>
  <w:style w:type="character" w:customStyle="1" w:styleId="TematkomentarzaZnak1">
    <w:name w:val="Temat komentarza Znak1"/>
    <w:rsid w:val="005E119B"/>
    <w:rPr>
      <w:rFonts w:ascii="Tahoma" w:hAnsi="Tahoma" w:cs="Tahoma" w:hint="default"/>
      <w:b/>
      <w:bCs/>
      <w:kern w:val="28"/>
    </w:rPr>
  </w:style>
  <w:style w:type="character" w:customStyle="1" w:styleId="FontStyle24">
    <w:name w:val="Font Style24"/>
    <w:rsid w:val="005E119B"/>
    <w:rPr>
      <w:rFonts w:ascii="Arial" w:hAnsi="Arial" w:cs="Arial" w:hint="default"/>
      <w:sz w:val="22"/>
      <w:szCs w:val="22"/>
    </w:rPr>
  </w:style>
  <w:style w:type="character" w:customStyle="1" w:styleId="Hipercze20">
    <w:name w:val="Hiperłącze2"/>
    <w:rsid w:val="005E119B"/>
    <w:rPr>
      <w:color w:val="0000FF"/>
      <w:u w:val="single"/>
    </w:rPr>
  </w:style>
  <w:style w:type="character" w:customStyle="1" w:styleId="WW8Num19z0">
    <w:name w:val="WW8Num19z0"/>
    <w:rsid w:val="005E119B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articletitle">
    <w:name w:val="articletitle"/>
    <w:rsid w:val="005E119B"/>
  </w:style>
  <w:style w:type="character" w:customStyle="1" w:styleId="luchili">
    <w:name w:val="luc_hili"/>
    <w:rsid w:val="005E119B"/>
  </w:style>
  <w:style w:type="character" w:customStyle="1" w:styleId="Nagweklubstopka">
    <w:name w:val="Nagłówek lub stopka_"/>
    <w:rsid w:val="005E119B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Nagweklubstopka0">
    <w:name w:val="Nagłówek lub stopka"/>
    <w:rsid w:val="005E119B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Nagweklubstopka10">
    <w:name w:val="Nagłówek lub stopka + 10"/>
    <w:aliases w:val="5 pt,Bez pogrubienia"/>
    <w:rsid w:val="005E119B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 w:eastAsia="pl-PL" w:bidi="pl-PL"/>
    </w:rPr>
  </w:style>
  <w:style w:type="paragraph" w:customStyle="1" w:styleId="text-justify">
    <w:name w:val="text-justify"/>
    <w:basedOn w:val="Normalny"/>
    <w:rsid w:val="00552F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Tekstpodstawowy211">
    <w:name w:val="Tekst podstawowy 211"/>
    <w:basedOn w:val="Normalny"/>
    <w:rsid w:val="009C39F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numbering" w:customStyle="1" w:styleId="Bezlisty6">
    <w:name w:val="Bez listy6"/>
    <w:next w:val="Bezlisty"/>
    <w:uiPriority w:val="99"/>
    <w:semiHidden/>
    <w:unhideWhenUsed/>
    <w:rsid w:val="00751806"/>
  </w:style>
  <w:style w:type="paragraph" w:customStyle="1" w:styleId="Standard">
    <w:name w:val="Standard"/>
    <w:rsid w:val="00296BD5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Tabela-Siatka8">
    <w:name w:val="Tabela - Siatka8"/>
    <w:basedOn w:val="Standardowy"/>
    <w:next w:val="Tabela-Siatka"/>
    <w:rsid w:val="006268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lubstopka105ptBezpogrubienia">
    <w:name w:val="Nagłówek lub stopka + 10;5 pt;Bez pogrubienia"/>
    <w:rsid w:val="0062680F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numbering" w:customStyle="1" w:styleId="1ai1">
    <w:name w:val="1 / a / i1"/>
    <w:basedOn w:val="Bezlisty"/>
    <w:next w:val="1ai"/>
    <w:rsid w:val="005144D9"/>
  </w:style>
  <w:style w:type="table" w:customStyle="1" w:styleId="Tabela-Siatka14">
    <w:name w:val="Tabela - Siatka14"/>
    <w:basedOn w:val="Standardowy"/>
    <w:next w:val="Tabela-Siatka"/>
    <w:uiPriority w:val="39"/>
    <w:rsid w:val="00334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6E2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0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5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49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5C888-9C2D-4553-81D9-8DCCE0AE5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968CE-D011-4144-A0D1-2E984C4BBA05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39501B1F-5677-4455-A704-317C8FD41B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74266-59AE-4706-BB63-48526341D973}">
  <ds:schemaRefs>
    <ds:schemaRef ds:uri="http://schemas.microsoft.com/office/2006/metadata/properties"/>
    <ds:schemaRef ds:uri="25911433-8587-40dd-a7fd-2a0db00e7579"/>
    <ds:schemaRef ds:uri="9a045e21-6461-413c-8d98-9b95651874e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44F1E36-98F0-488E-96E4-1E5EC2C4A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4121</Words>
  <Characters>24729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28793</CharactersWithSpaces>
  <SharedDoc>false</SharedDoc>
  <HLinks>
    <vt:vector size="78" baseType="variant">
      <vt:variant>
        <vt:i4>65622</vt:i4>
      </vt:variant>
      <vt:variant>
        <vt:i4>36</vt:i4>
      </vt:variant>
      <vt:variant>
        <vt:i4>0</vt:i4>
      </vt:variant>
      <vt:variant>
        <vt:i4>5</vt:i4>
      </vt:variant>
      <vt:variant>
        <vt:lpwstr>https://brokerpefexpert.efaktura.gov.pl/</vt:lpwstr>
      </vt:variant>
      <vt:variant>
        <vt:lpwstr/>
      </vt:variant>
      <vt:variant>
        <vt:i4>5374072</vt:i4>
      </vt:variant>
      <vt:variant>
        <vt:i4>33</vt:i4>
      </vt:variant>
      <vt:variant>
        <vt:i4>0</vt:i4>
      </vt:variant>
      <vt:variant>
        <vt:i4>5</vt:i4>
      </vt:variant>
      <vt:variant>
        <vt:lpwstr>mailto:dyrektor@warszawa.so.gov.pl</vt:lpwstr>
      </vt:variant>
      <vt:variant>
        <vt:lpwstr/>
      </vt:variant>
      <vt:variant>
        <vt:i4>6430828</vt:i4>
      </vt:variant>
      <vt:variant>
        <vt:i4>30</vt:i4>
      </vt:variant>
      <vt:variant>
        <vt:i4>0</vt:i4>
      </vt:variant>
      <vt:variant>
        <vt:i4>5</vt:i4>
      </vt:variant>
      <vt:variant>
        <vt:lpwstr>mailto:……………………</vt:lpwstr>
      </vt:variant>
      <vt:variant>
        <vt:lpwstr/>
      </vt:variant>
      <vt:variant>
        <vt:i4>65622</vt:i4>
      </vt:variant>
      <vt:variant>
        <vt:i4>27</vt:i4>
      </vt:variant>
      <vt:variant>
        <vt:i4>0</vt:i4>
      </vt:variant>
      <vt:variant>
        <vt:i4>5</vt:i4>
      </vt:variant>
      <vt:variant>
        <vt:lpwstr>https://brokerpefexpert.efaktura.gov.pl/</vt:lpwstr>
      </vt:variant>
      <vt:variant>
        <vt:lpwstr/>
      </vt:variant>
      <vt:variant>
        <vt:i4>6430828</vt:i4>
      </vt:variant>
      <vt:variant>
        <vt:i4>24</vt:i4>
      </vt:variant>
      <vt:variant>
        <vt:i4>0</vt:i4>
      </vt:variant>
      <vt:variant>
        <vt:i4>5</vt:i4>
      </vt:variant>
      <vt:variant>
        <vt:lpwstr>mailto:……………………</vt:lpwstr>
      </vt:variant>
      <vt:variant>
        <vt:lpwstr/>
      </vt:variant>
      <vt:variant>
        <vt:i4>4653163</vt:i4>
      </vt:variant>
      <vt:variant>
        <vt:i4>21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4653163</vt:i4>
      </vt:variant>
      <vt:variant>
        <vt:i4>18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8257580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4718718</vt:i4>
      </vt:variant>
      <vt:variant>
        <vt:i4>12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3407994</vt:i4>
      </vt:variant>
      <vt:variant>
        <vt:i4>6</vt:i4>
      </vt:variant>
      <vt:variant>
        <vt:i4>0</vt:i4>
      </vt:variant>
      <vt:variant>
        <vt:i4>5</vt:i4>
      </vt:variant>
      <vt:variant>
        <vt:lpwstr>https://bip.warszawa.so.gov.pl/</vt:lpwstr>
      </vt:variant>
      <vt:variant>
        <vt:lpwstr/>
      </vt:variant>
      <vt:variant>
        <vt:i4>4718718</vt:i4>
      </vt:variant>
      <vt:variant>
        <vt:i4>3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4063276</vt:i4>
      </vt:variant>
      <vt:variant>
        <vt:i4>0</vt:i4>
      </vt:variant>
      <vt:variant>
        <vt:i4>0</vt:i4>
      </vt:variant>
      <vt:variant>
        <vt:i4>5</vt:i4>
      </vt:variant>
      <vt:variant>
        <vt:lpwstr>http://bip.warszawa.so.gov.pl/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rhanulak</dc:creator>
  <cp:keywords/>
  <dc:description/>
  <cp:lastModifiedBy>Bicz Marta</cp:lastModifiedBy>
  <cp:revision>3</cp:revision>
  <cp:lastPrinted>2026-03-18T09:19:00Z</cp:lastPrinted>
  <dcterms:created xsi:type="dcterms:W3CDTF">2026-03-18T09:19:00Z</dcterms:created>
  <dcterms:modified xsi:type="dcterms:W3CDTF">2026-03-18T09:21:00Z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0x010100AF4B6D6418B31E4891ED105D0D64D99F</vt:lpwstr>
  </property>
</Properties>
</file>